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24" w:type="dxa"/>
        <w:jc w:val="center"/>
        <w:tblLook w:val="01E0" w:firstRow="1" w:lastRow="1" w:firstColumn="1" w:lastColumn="1" w:noHBand="0" w:noVBand="0"/>
      </w:tblPr>
      <w:tblGrid>
        <w:gridCol w:w="3364"/>
        <w:gridCol w:w="5760"/>
      </w:tblGrid>
      <w:tr w:rsidR="000F6F00" w:rsidRPr="0015082B" w:rsidTr="005B1FFA">
        <w:trPr>
          <w:jc w:val="center"/>
        </w:trPr>
        <w:tc>
          <w:tcPr>
            <w:tcW w:w="3364" w:type="dxa"/>
          </w:tcPr>
          <w:p w:rsidR="000F6F00" w:rsidRPr="000F6F00" w:rsidRDefault="000F6F00" w:rsidP="005B1FFA">
            <w:pPr>
              <w:jc w:val="center"/>
              <w:rPr>
                <w:b/>
                <w:bCs/>
                <w:sz w:val="26"/>
                <w:szCs w:val="26"/>
              </w:rPr>
            </w:pPr>
            <w:r w:rsidRPr="000F6F00">
              <w:rPr>
                <w:b/>
                <w:bCs/>
                <w:sz w:val="26"/>
                <w:szCs w:val="26"/>
              </w:rPr>
              <w:t>ỦY BAN NHÂN DÂN</w:t>
            </w:r>
          </w:p>
          <w:p w:rsidR="000F6F00" w:rsidRPr="000F6F00" w:rsidRDefault="000F6F00" w:rsidP="005B1FFA">
            <w:pPr>
              <w:jc w:val="center"/>
              <w:rPr>
                <w:b/>
                <w:bCs/>
                <w:sz w:val="26"/>
                <w:szCs w:val="26"/>
              </w:rPr>
            </w:pPr>
            <w:r w:rsidRPr="000F6F00">
              <w:rPr>
                <w:b/>
                <w:bCs/>
                <w:sz w:val="26"/>
                <w:szCs w:val="26"/>
              </w:rPr>
              <w:t>HUYỆN MƯỜNG TÈ</w:t>
            </w:r>
          </w:p>
          <w:p w:rsidR="000F6F00" w:rsidRPr="000F6F00" w:rsidRDefault="000F6F00" w:rsidP="005B1FFA">
            <w:pPr>
              <w:jc w:val="center"/>
              <w:rPr>
                <w:b/>
                <w:sz w:val="26"/>
                <w:szCs w:val="26"/>
                <w:vertAlign w:val="superscript"/>
              </w:rPr>
            </w:pPr>
            <w:r w:rsidRPr="000F6F00">
              <w:rPr>
                <w:b/>
                <w:bCs/>
                <w:iCs/>
                <w:noProof/>
                <w:sz w:val="26"/>
                <w:szCs w:val="26"/>
              </w:rPr>
              <mc:AlternateContent>
                <mc:Choice Requires="wps">
                  <w:drawing>
                    <wp:anchor distT="0" distB="0" distL="114300" distR="114300" simplePos="0" relativeHeight="251657216" behindDoc="0" locked="0" layoutInCell="1" allowOverlap="1">
                      <wp:simplePos x="0" y="0"/>
                      <wp:positionH relativeFrom="column">
                        <wp:posOffset>605790</wp:posOffset>
                      </wp:positionH>
                      <wp:positionV relativeFrom="paragraph">
                        <wp:posOffset>26035</wp:posOffset>
                      </wp:positionV>
                      <wp:extent cx="647700" cy="0"/>
                      <wp:effectExtent l="5715" t="6985" r="13335" b="1206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F368E6" id="Straight Connector 7"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7pt,2.05pt" to="98.7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"/>
                  </w:pict>
                </mc:Fallback>
              </mc:AlternateContent>
            </w:r>
          </w:p>
          <w:p w:rsidR="000F6F00" w:rsidRPr="000F6F00" w:rsidRDefault="000F6F00" w:rsidP="005B1FFA">
            <w:pPr>
              <w:jc w:val="center"/>
            </w:pPr>
            <w:r w:rsidRPr="000F6F00">
              <w:rPr>
                <w:sz w:val="26"/>
                <w:szCs w:val="26"/>
              </w:rPr>
              <w:t>Số:</w:t>
            </w:r>
            <w:r>
              <w:rPr>
                <w:sz w:val="26"/>
                <w:szCs w:val="26"/>
              </w:rPr>
              <w:t xml:space="preserve">  </w:t>
            </w:r>
            <w:r w:rsidR="00600620">
              <w:rPr>
                <w:sz w:val="26"/>
                <w:szCs w:val="26"/>
              </w:rPr>
              <w:t xml:space="preserve">   </w:t>
            </w:r>
            <w:r>
              <w:rPr>
                <w:sz w:val="26"/>
                <w:szCs w:val="26"/>
              </w:rPr>
              <w:t xml:space="preserve">  </w:t>
            </w:r>
            <w:r w:rsidRPr="000F6F00">
              <w:rPr>
                <w:sz w:val="26"/>
                <w:szCs w:val="26"/>
              </w:rPr>
              <w:t>/BC-UBND</w:t>
            </w:r>
          </w:p>
        </w:tc>
        <w:tc>
          <w:tcPr>
            <w:tcW w:w="5760" w:type="dxa"/>
          </w:tcPr>
          <w:p w:rsidR="000F6F00" w:rsidRPr="000F6F00" w:rsidRDefault="000F6F00" w:rsidP="005B1FFA">
            <w:pPr>
              <w:jc w:val="center"/>
              <w:rPr>
                <w:b/>
                <w:bCs/>
                <w:sz w:val="26"/>
                <w:szCs w:val="26"/>
              </w:rPr>
            </w:pPr>
            <w:r w:rsidRPr="000F6F00">
              <w:rPr>
                <w:b/>
                <w:bCs/>
                <w:sz w:val="26"/>
                <w:szCs w:val="26"/>
              </w:rPr>
              <w:t>CỘNG HÒA XÃ HỘI CHỦ NGHĨA VIỆT NAM</w:t>
            </w:r>
          </w:p>
          <w:p w:rsidR="000F6F00" w:rsidRPr="000F6F00" w:rsidRDefault="000F6F00" w:rsidP="005B1FFA">
            <w:pPr>
              <w:jc w:val="center"/>
              <w:rPr>
                <w:b/>
                <w:bCs/>
                <w:szCs w:val="26"/>
              </w:rPr>
            </w:pPr>
            <w:r w:rsidRPr="000F6F00">
              <w:rPr>
                <w:b/>
                <w:bCs/>
                <w:szCs w:val="26"/>
              </w:rPr>
              <w:t>Độc lập - Tự do - Hạnh phúc</w:t>
            </w:r>
          </w:p>
          <w:p w:rsidR="000F6F00" w:rsidRPr="000F6F00" w:rsidRDefault="000F6F00" w:rsidP="005B1FFA">
            <w:pPr>
              <w:jc w:val="center"/>
              <w:rPr>
                <w:b/>
                <w:sz w:val="22"/>
                <w:szCs w:val="26"/>
              </w:rPr>
            </w:pPr>
            <w:r w:rsidRPr="000F6F00">
              <w:rPr>
                <w:b/>
                <w:noProof/>
                <w:sz w:val="22"/>
                <w:szCs w:val="26"/>
              </w:rPr>
              <mc:AlternateContent>
                <mc:Choice Requires="wps">
                  <w:drawing>
                    <wp:anchor distT="0" distB="0" distL="114300" distR="114300" simplePos="0" relativeHeight="251659264" behindDoc="0" locked="0" layoutInCell="1" allowOverlap="1">
                      <wp:simplePos x="0" y="0"/>
                      <wp:positionH relativeFrom="column">
                        <wp:posOffset>675005</wp:posOffset>
                      </wp:positionH>
                      <wp:positionV relativeFrom="paragraph">
                        <wp:posOffset>23495</wp:posOffset>
                      </wp:positionV>
                      <wp:extent cx="2160270" cy="0"/>
                      <wp:effectExtent l="8255" t="13970" r="12700" b="508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CD0B4E"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15pt,1.85pt" to="223.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tIu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"/>
                  </w:pict>
                </mc:Fallback>
              </mc:AlternateContent>
            </w:r>
          </w:p>
          <w:p w:rsidR="000F6F00" w:rsidRPr="000F6F00" w:rsidRDefault="000F6F00" w:rsidP="000F6F00">
            <w:pPr>
              <w:jc w:val="center"/>
              <w:rPr>
                <w:bCs/>
                <w:i/>
                <w:szCs w:val="26"/>
              </w:rPr>
            </w:pPr>
            <w:r w:rsidRPr="000F6F00">
              <w:rPr>
                <w:bCs/>
                <w:i/>
                <w:szCs w:val="26"/>
              </w:rPr>
              <w:t>Mường Tè, ngày</w:t>
            </w:r>
            <w:r>
              <w:rPr>
                <w:bCs/>
                <w:i/>
                <w:szCs w:val="26"/>
              </w:rPr>
              <w:t xml:space="preserve"> </w:t>
            </w:r>
            <w:r w:rsidR="00600620">
              <w:rPr>
                <w:bCs/>
                <w:i/>
                <w:szCs w:val="26"/>
              </w:rPr>
              <w:t xml:space="preserve">  </w:t>
            </w:r>
            <w:bookmarkStart w:id="0" w:name="_GoBack"/>
            <w:bookmarkEnd w:id="0"/>
            <w:r>
              <w:rPr>
                <w:bCs/>
                <w:i/>
                <w:szCs w:val="26"/>
              </w:rPr>
              <w:t xml:space="preserve">  </w:t>
            </w:r>
            <w:r w:rsidRPr="000F6F00">
              <w:rPr>
                <w:bCs/>
                <w:i/>
                <w:szCs w:val="26"/>
              </w:rPr>
              <w:t xml:space="preserve">tháng </w:t>
            </w:r>
            <w:r>
              <w:rPr>
                <w:bCs/>
                <w:i/>
                <w:szCs w:val="26"/>
              </w:rPr>
              <w:t>5</w:t>
            </w:r>
            <w:r w:rsidRPr="000F6F00">
              <w:rPr>
                <w:bCs/>
                <w:i/>
                <w:szCs w:val="26"/>
              </w:rPr>
              <w:t xml:space="preserve"> năm 2023</w:t>
            </w:r>
          </w:p>
        </w:tc>
      </w:tr>
    </w:tbl>
    <w:p w:rsidR="00E9221F" w:rsidRDefault="00E9221F" w:rsidP="0004750F">
      <w:pPr>
        <w:jc w:val="center"/>
        <w:rPr>
          <w:b/>
        </w:rPr>
      </w:pPr>
    </w:p>
    <w:p w:rsidR="0004750F" w:rsidRPr="000C548B" w:rsidRDefault="0004750F" w:rsidP="0004750F">
      <w:pPr>
        <w:jc w:val="center"/>
        <w:rPr>
          <w:b/>
        </w:rPr>
      </w:pPr>
      <w:r w:rsidRPr="000C548B">
        <w:rPr>
          <w:b/>
        </w:rPr>
        <w:t>BÁO CÁO</w:t>
      </w:r>
    </w:p>
    <w:p w:rsidR="004D6B54" w:rsidRDefault="000147EB" w:rsidP="0045694D">
      <w:pPr>
        <w:jc w:val="center"/>
        <w:rPr>
          <w:b/>
          <w:bCs/>
          <w:spacing w:val="-6"/>
          <w:lang w:val="vi-VN"/>
        </w:rPr>
      </w:pPr>
      <w:r w:rsidRPr="000C548B">
        <w:rPr>
          <w:b/>
          <w:lang w:val="af-ZA"/>
        </w:rPr>
        <w:t>Kết quả</w:t>
      </w:r>
      <w:r w:rsidR="0045694D" w:rsidRPr="000C548B">
        <w:rPr>
          <w:b/>
          <w:lang w:val="af-ZA"/>
        </w:rPr>
        <w:t xml:space="preserve"> thực hiện </w:t>
      </w:r>
      <w:r w:rsidR="001C49F2" w:rsidRPr="000C548B">
        <w:rPr>
          <w:b/>
          <w:lang w:val="af-ZA"/>
        </w:rPr>
        <w:t xml:space="preserve">Kế hoạch số </w:t>
      </w:r>
      <w:r w:rsidR="004D6B54">
        <w:rPr>
          <w:b/>
          <w:bCs/>
          <w:spacing w:val="-6"/>
          <w:lang w:val="vi-VN"/>
        </w:rPr>
        <w:t>2057/KH-UBND</w:t>
      </w:r>
      <w:r w:rsidR="004F3D52" w:rsidRPr="000C548B">
        <w:rPr>
          <w:b/>
          <w:bCs/>
          <w:spacing w:val="-6"/>
          <w:lang w:val="vi-VN"/>
        </w:rPr>
        <w:t xml:space="preserve"> ngày 27/11/2020 </w:t>
      </w:r>
    </w:p>
    <w:p w:rsidR="004D6B54" w:rsidRDefault="004F3D52" w:rsidP="0045694D">
      <w:pPr>
        <w:jc w:val="center"/>
        <w:rPr>
          <w:b/>
        </w:rPr>
      </w:pPr>
      <w:r w:rsidRPr="000C548B">
        <w:rPr>
          <w:b/>
          <w:bCs/>
          <w:spacing w:val="-6"/>
        </w:rPr>
        <w:t>của UBND huyện về thực hiện</w:t>
      </w:r>
      <w:r w:rsidRPr="000C548B">
        <w:rPr>
          <w:spacing w:val="-6"/>
        </w:rPr>
        <w:t xml:space="preserve"> </w:t>
      </w:r>
      <w:r w:rsidR="004D6B54">
        <w:rPr>
          <w:b/>
        </w:rPr>
        <w:t xml:space="preserve">Nghị quyết số 03-NQ/HU </w:t>
      </w:r>
      <w:r w:rsidR="004B4679" w:rsidRPr="000C548B">
        <w:rPr>
          <w:b/>
        </w:rPr>
        <w:t>ngày 15</w:t>
      </w:r>
      <w:r w:rsidR="00000789" w:rsidRPr="000C548B">
        <w:rPr>
          <w:b/>
        </w:rPr>
        <w:t>/</w:t>
      </w:r>
      <w:r w:rsidR="004B4679" w:rsidRPr="000C548B">
        <w:rPr>
          <w:b/>
        </w:rPr>
        <w:t>9</w:t>
      </w:r>
      <w:r w:rsidR="00000789" w:rsidRPr="000C548B">
        <w:rPr>
          <w:b/>
        </w:rPr>
        <w:t>/</w:t>
      </w:r>
      <w:r w:rsidR="004B4679" w:rsidRPr="000C548B">
        <w:rPr>
          <w:b/>
        </w:rPr>
        <w:t xml:space="preserve">2020 </w:t>
      </w:r>
    </w:p>
    <w:p w:rsidR="004D6B54" w:rsidRDefault="004B4679" w:rsidP="0045694D">
      <w:pPr>
        <w:jc w:val="center"/>
        <w:rPr>
          <w:b/>
        </w:rPr>
      </w:pPr>
      <w:r w:rsidRPr="000C548B">
        <w:rPr>
          <w:b/>
        </w:rPr>
        <w:t xml:space="preserve">của </w:t>
      </w:r>
      <w:r w:rsidR="003A54CB" w:rsidRPr="000C548B">
        <w:rPr>
          <w:b/>
        </w:rPr>
        <w:t>BCH</w:t>
      </w:r>
      <w:r w:rsidRPr="000C548B">
        <w:rPr>
          <w:b/>
        </w:rPr>
        <w:t xml:space="preserve"> Đảng bộ huyện Mường Tè về nâng cao ch</w:t>
      </w:r>
      <w:r w:rsidR="004D6B54">
        <w:rPr>
          <w:b/>
        </w:rPr>
        <w:t xml:space="preserve">ất lượng giáo dục </w:t>
      </w:r>
    </w:p>
    <w:p w:rsidR="00E75FAE" w:rsidRPr="000C548B" w:rsidRDefault="004D6B54" w:rsidP="0045694D">
      <w:pPr>
        <w:jc w:val="center"/>
        <w:rPr>
          <w:b/>
          <w:i/>
          <w:lang w:val="pt-BR"/>
        </w:rPr>
      </w:pPr>
      <w:r>
        <w:rPr>
          <w:b/>
        </w:rPr>
        <w:t xml:space="preserve">và xóa mù chữ </w:t>
      </w:r>
      <w:r w:rsidR="004B4679" w:rsidRPr="000C548B">
        <w:rPr>
          <w:b/>
        </w:rPr>
        <w:t xml:space="preserve">giai đoạn 2020 - 2025 </w:t>
      </w:r>
    </w:p>
    <w:p w:rsidR="0045694D" w:rsidRPr="000C548B" w:rsidRDefault="00734600" w:rsidP="0045694D">
      <w:pPr>
        <w:rPr>
          <w:i/>
          <w:lang w:val="pt-BR"/>
        </w:rPr>
      </w:pPr>
      <w:r w:rsidRPr="000C548B">
        <w:rPr>
          <w:i/>
          <w:noProof/>
        </w:rPr>
        <mc:AlternateContent>
          <mc:Choice Requires="wps">
            <w:drawing>
              <wp:anchor distT="0" distB="0" distL="114300" distR="114300" simplePos="0" relativeHeight="251656192" behindDoc="0" locked="0" layoutInCell="1" allowOverlap="1" wp14:anchorId="1CC6A899" wp14:editId="0C3EC742">
                <wp:simplePos x="0" y="0"/>
                <wp:positionH relativeFrom="column">
                  <wp:posOffset>2353945</wp:posOffset>
                </wp:positionH>
                <wp:positionV relativeFrom="paragraph">
                  <wp:posOffset>46723</wp:posOffset>
                </wp:positionV>
                <wp:extent cx="1226185" cy="0"/>
                <wp:effectExtent l="0" t="0" r="31115" b="1905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61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E87DAFB" id="_x0000_t32" coordsize="21600,21600" o:spt="32" o:oned="t" path="m,l21600,21600e" filled="f">
                <v:path arrowok="t" fillok="f" o:connecttype="none"/>
                <o:lock v:ext="edit" shapetype="t"/>
              </v:shapetype>
              <v:shape id="AutoShape 7" o:spid="_x0000_s1026" type="#_x0000_t32" style="position:absolute;margin-left:185.35pt;margin-top:3.7pt;width:96.5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KOu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KAdRpL0&#10;INHTwalQGT348Qza5hBVyp3xDdKTfNXPin63SKqyJbLhIfjtrCE38RnRuxR/sRqK7IcvikEMAfww&#10;q1Nteg8JU0CnIMn5Jgk/OUThY5Km82Qxw4i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"/>
            </w:pict>
          </mc:Fallback>
        </mc:AlternateContent>
      </w:r>
    </w:p>
    <w:p w:rsidR="00924318" w:rsidRPr="000C548B" w:rsidRDefault="00B65969" w:rsidP="00B65969">
      <w:pPr>
        <w:spacing w:before="120" w:after="120" w:line="264" w:lineRule="auto"/>
        <w:ind w:firstLine="720"/>
        <w:jc w:val="both"/>
        <w:rPr>
          <w:bCs/>
          <w:lang w:val="pt-BR"/>
        </w:rPr>
      </w:pPr>
      <w:r>
        <w:rPr>
          <w:bCs/>
          <w:lang w:val="pt-BR"/>
        </w:rPr>
        <w:t>Căn cứ Nghị quyết số 03-NQ/HU</w:t>
      </w:r>
      <w:r w:rsidR="00924318" w:rsidRPr="000C548B">
        <w:rPr>
          <w:bCs/>
          <w:lang w:val="pt-BR"/>
        </w:rPr>
        <w:t xml:space="preserve"> ngày 15/9/2020 của Ban Chấp hành Đảng bộ huyện Mường Tè về nâng cao chất lượng giáo dục và xóa mù chữ giai đoạn 2020 </w:t>
      </w:r>
      <w:r w:rsidR="00A840D7">
        <w:rPr>
          <w:bCs/>
          <w:lang w:val="pt-BR"/>
        </w:rPr>
        <w:t>-</w:t>
      </w:r>
      <w:r w:rsidR="00924318" w:rsidRPr="000C548B">
        <w:rPr>
          <w:bCs/>
          <w:lang w:val="pt-BR"/>
        </w:rPr>
        <w:t xml:space="preserve"> 2025</w:t>
      </w:r>
      <w:r w:rsidR="007F6353">
        <w:rPr>
          <w:bCs/>
          <w:lang w:val="pt-BR"/>
        </w:rPr>
        <w:t>;</w:t>
      </w:r>
    </w:p>
    <w:p w:rsidR="009207D5" w:rsidRPr="000C548B" w:rsidRDefault="007D26AC" w:rsidP="00B65969">
      <w:pPr>
        <w:spacing w:before="120" w:after="120" w:line="264" w:lineRule="auto"/>
        <w:ind w:firstLine="720"/>
        <w:jc w:val="both"/>
        <w:rPr>
          <w:bCs/>
          <w:lang w:val="pt-BR"/>
        </w:rPr>
      </w:pPr>
      <w:r w:rsidRPr="000C548B">
        <w:rPr>
          <w:bCs/>
          <w:lang w:val="pt-BR"/>
        </w:rPr>
        <w:t xml:space="preserve">Căn cứ Kế hoạch số 219-KH/HU ngày 20/3/2023 của Huyện Ủy Mường Tè </w:t>
      </w:r>
      <w:r w:rsidR="00B65969">
        <w:rPr>
          <w:bCs/>
          <w:lang w:val="pt-BR"/>
        </w:rPr>
        <w:t>về việc</w:t>
      </w:r>
      <w:r w:rsidRPr="000C548B">
        <w:rPr>
          <w:bCs/>
          <w:lang w:val="pt-BR"/>
        </w:rPr>
        <w:t xml:space="preserve"> </w:t>
      </w:r>
      <w:r w:rsidR="00BA78BD" w:rsidRPr="000C548B">
        <w:rPr>
          <w:bCs/>
          <w:lang w:val="pt-BR"/>
        </w:rPr>
        <w:t>sơ kết giữa nhiệm kỳ thực hiện Nghị quyết Đại hội Đảng bộ các cấp, Nghị quyết Đại Hội Đảng bộ Huyện lần thứ XX, nhiệm kỳ 2020</w:t>
      </w:r>
      <w:r w:rsidR="00594AFB">
        <w:rPr>
          <w:bCs/>
          <w:lang w:val="pt-BR"/>
        </w:rPr>
        <w:t xml:space="preserve"> </w:t>
      </w:r>
      <w:r w:rsidR="00BA78BD" w:rsidRPr="000C548B">
        <w:rPr>
          <w:bCs/>
          <w:lang w:val="pt-BR"/>
        </w:rPr>
        <w:t>-</w:t>
      </w:r>
      <w:r w:rsidR="00594AFB">
        <w:rPr>
          <w:bCs/>
          <w:lang w:val="pt-BR"/>
        </w:rPr>
        <w:t xml:space="preserve"> </w:t>
      </w:r>
      <w:r w:rsidR="00BA78BD" w:rsidRPr="000C548B">
        <w:rPr>
          <w:bCs/>
          <w:lang w:val="pt-BR"/>
        </w:rPr>
        <w:t>2025</w:t>
      </w:r>
      <w:r w:rsidR="007F6353">
        <w:rPr>
          <w:bCs/>
          <w:lang w:val="pt-BR"/>
        </w:rPr>
        <w:t>;</w:t>
      </w:r>
    </w:p>
    <w:p w:rsidR="009207D5" w:rsidRPr="000C548B" w:rsidRDefault="009207D5" w:rsidP="00B65969">
      <w:pPr>
        <w:spacing w:before="120" w:after="120" w:line="264" w:lineRule="auto"/>
        <w:ind w:firstLine="720"/>
        <w:jc w:val="both"/>
        <w:rPr>
          <w:bCs/>
          <w:lang w:val="pt-BR"/>
        </w:rPr>
      </w:pPr>
      <w:r w:rsidRPr="000C548B">
        <w:rPr>
          <w:bCs/>
          <w:lang w:val="pt-BR"/>
        </w:rPr>
        <w:t xml:space="preserve">UBND huyện Mường Tè báo cáo kết </w:t>
      </w:r>
      <w:r w:rsidRPr="000C548B">
        <w:rPr>
          <w:bCs/>
          <w:lang w:val="af-ZA"/>
        </w:rPr>
        <w:t>quả thực hiện</w:t>
      </w:r>
      <w:r w:rsidRPr="000C548B">
        <w:rPr>
          <w:bCs/>
          <w:lang w:val="pt-BR"/>
        </w:rPr>
        <w:t xml:space="preserve">, </w:t>
      </w:r>
      <w:r w:rsidR="00594AFB">
        <w:rPr>
          <w:bCs/>
          <w:lang w:val="pt-BR"/>
        </w:rPr>
        <w:t xml:space="preserve">cụ thể </w:t>
      </w:r>
      <w:r w:rsidRPr="000C548B">
        <w:rPr>
          <w:bCs/>
          <w:lang w:val="pt-BR"/>
        </w:rPr>
        <w:t>như sau:</w:t>
      </w:r>
    </w:p>
    <w:p w:rsidR="0045694D" w:rsidRPr="000C548B" w:rsidRDefault="0045694D" w:rsidP="00594AFB">
      <w:pPr>
        <w:spacing w:before="120" w:after="120" w:line="264" w:lineRule="auto"/>
        <w:jc w:val="center"/>
        <w:rPr>
          <w:b/>
          <w:lang w:val="pt-BR"/>
        </w:rPr>
      </w:pPr>
      <w:r w:rsidRPr="000C548B">
        <w:rPr>
          <w:b/>
          <w:lang w:val="pt-BR"/>
        </w:rPr>
        <w:t>Phần thứ nhất</w:t>
      </w:r>
    </w:p>
    <w:p w:rsidR="00284BAD" w:rsidRPr="000C548B" w:rsidRDefault="000D617A" w:rsidP="00594AFB">
      <w:pPr>
        <w:spacing w:before="120" w:after="120" w:line="264" w:lineRule="auto"/>
        <w:jc w:val="center"/>
        <w:rPr>
          <w:b/>
          <w:lang w:val="pt-BR"/>
        </w:rPr>
      </w:pPr>
      <w:r w:rsidRPr="000C548B">
        <w:rPr>
          <w:b/>
          <w:lang w:val="pt-BR"/>
        </w:rPr>
        <w:t xml:space="preserve">ĐÁNH GIÁ TÌNH HÌNH THỰC HIỆN </w:t>
      </w:r>
      <w:r w:rsidR="00924318" w:rsidRPr="000C548B">
        <w:rPr>
          <w:b/>
          <w:lang w:val="pt-BR"/>
        </w:rPr>
        <w:t>NGHỊ QUYẾT</w:t>
      </w:r>
    </w:p>
    <w:p w:rsidR="008C7303" w:rsidRPr="000C548B" w:rsidRDefault="008C7303" w:rsidP="00B65969">
      <w:pPr>
        <w:spacing w:before="120" w:after="120" w:line="264" w:lineRule="auto"/>
        <w:ind w:firstLine="720"/>
        <w:jc w:val="both"/>
        <w:rPr>
          <w:b/>
          <w:bCs/>
          <w:szCs w:val="20"/>
          <w:lang w:val="pt-BR"/>
        </w:rPr>
      </w:pPr>
      <w:r w:rsidRPr="000C548B">
        <w:rPr>
          <w:b/>
          <w:bCs/>
          <w:szCs w:val="20"/>
          <w:lang w:val="pt-BR"/>
        </w:rPr>
        <w:t>I. ĐẶC ĐIỂM TÌNH HÌNH</w:t>
      </w:r>
    </w:p>
    <w:p w:rsidR="008C7303" w:rsidRPr="000C548B" w:rsidRDefault="008C7303" w:rsidP="00B65969">
      <w:pPr>
        <w:spacing w:before="120" w:after="120" w:line="264" w:lineRule="auto"/>
        <w:ind w:firstLine="720"/>
        <w:jc w:val="both"/>
        <w:rPr>
          <w:b/>
          <w:bCs/>
          <w:szCs w:val="20"/>
          <w:lang w:val="pt-BR"/>
        </w:rPr>
      </w:pPr>
      <w:r w:rsidRPr="000C548B">
        <w:rPr>
          <w:b/>
          <w:bCs/>
          <w:szCs w:val="20"/>
          <w:lang w:val="pt-BR"/>
        </w:rPr>
        <w:t>1. Thuận lợi</w:t>
      </w:r>
    </w:p>
    <w:p w:rsidR="005324D7" w:rsidRPr="000C548B" w:rsidRDefault="003B1768" w:rsidP="00B65969">
      <w:pPr>
        <w:spacing w:before="120" w:after="120" w:line="264" w:lineRule="auto"/>
        <w:ind w:firstLine="720"/>
        <w:jc w:val="both"/>
        <w:rPr>
          <w:lang w:val="pt-BR"/>
        </w:rPr>
      </w:pPr>
      <w:r w:rsidRPr="000C548B">
        <w:rPr>
          <w:lang w:val="pt-BR"/>
        </w:rPr>
        <w:t>H</w:t>
      </w:r>
      <w:r w:rsidR="005324D7" w:rsidRPr="000C548B">
        <w:rPr>
          <w:lang w:val="pt-BR"/>
        </w:rPr>
        <w:t xml:space="preserve">uyện Mường Tè luôn nhận được sự quan tâm chỉ đạo của Tỉnh ủy, HĐND, </w:t>
      </w:r>
      <w:r w:rsidR="00594AFB">
        <w:rPr>
          <w:lang w:val="pt-BR"/>
        </w:rPr>
        <w:t>UBND</w:t>
      </w:r>
      <w:r w:rsidR="005324D7" w:rsidRPr="000C548B">
        <w:rPr>
          <w:lang w:val="pt-BR"/>
        </w:rPr>
        <w:t xml:space="preserve"> và các </w:t>
      </w:r>
      <w:r w:rsidR="000A5292" w:rsidRPr="000C548B">
        <w:rPr>
          <w:lang w:val="pt-BR"/>
        </w:rPr>
        <w:t>s</w:t>
      </w:r>
      <w:r w:rsidR="005324D7" w:rsidRPr="000C548B">
        <w:rPr>
          <w:lang w:val="pt-BR"/>
        </w:rPr>
        <w:t xml:space="preserve">ở, </w:t>
      </w:r>
      <w:r w:rsidR="000A5292" w:rsidRPr="000C548B">
        <w:rPr>
          <w:lang w:val="pt-BR"/>
        </w:rPr>
        <w:t>b</w:t>
      </w:r>
      <w:r w:rsidR="005324D7" w:rsidRPr="000C548B">
        <w:rPr>
          <w:lang w:val="pt-BR"/>
        </w:rPr>
        <w:t>an, ngành</w:t>
      </w:r>
      <w:r w:rsidR="000A5292" w:rsidRPr="000C548B">
        <w:rPr>
          <w:lang w:val="pt-BR"/>
        </w:rPr>
        <w:t>,</w:t>
      </w:r>
      <w:r w:rsidR="005324D7" w:rsidRPr="000C548B">
        <w:rPr>
          <w:lang w:val="pt-BR"/>
        </w:rPr>
        <w:t xml:space="preserve"> đoàn thể của tỉnh về công tác giáo dục. Đặc biệt Huyện ủy, HĐND huyện luôn chỉ đạo sát sao</w:t>
      </w:r>
      <w:r w:rsidR="00493C4D" w:rsidRPr="000C548B">
        <w:rPr>
          <w:lang w:val="pt-BR"/>
        </w:rPr>
        <w:t>,</w:t>
      </w:r>
      <w:r w:rsidR="005324D7" w:rsidRPr="000C548B">
        <w:rPr>
          <w:lang w:val="pt-BR"/>
        </w:rPr>
        <w:t xml:space="preserve"> kịp thời nâng cao các chỉ tiêu, tiêu chí thực hiện Nghị quyết số 03-NQ/HU ngày 15/9/2020.</w:t>
      </w:r>
    </w:p>
    <w:p w:rsidR="005324D7" w:rsidRPr="000C548B" w:rsidRDefault="005324D7" w:rsidP="00B65969">
      <w:pPr>
        <w:spacing w:before="120" w:after="120" w:line="264" w:lineRule="auto"/>
        <w:ind w:firstLine="720"/>
        <w:jc w:val="both"/>
        <w:rPr>
          <w:lang w:val="pt-BR"/>
        </w:rPr>
      </w:pPr>
      <w:r w:rsidRPr="000C548B">
        <w:rPr>
          <w:lang w:val="pt-BR"/>
        </w:rPr>
        <w:t>Cấp ủy</w:t>
      </w:r>
      <w:r w:rsidR="00493C4D" w:rsidRPr="000C548B">
        <w:rPr>
          <w:lang w:val="pt-BR"/>
        </w:rPr>
        <w:t>,</w:t>
      </w:r>
      <w:r w:rsidRPr="000C548B">
        <w:rPr>
          <w:lang w:val="pt-BR"/>
        </w:rPr>
        <w:t xml:space="preserve"> chính quyền các xã, thị trấn và </w:t>
      </w:r>
      <w:r w:rsidR="00493C4D" w:rsidRPr="000C548B">
        <w:rPr>
          <w:lang w:val="pt-BR"/>
        </w:rPr>
        <w:t>N</w:t>
      </w:r>
      <w:r w:rsidRPr="000C548B">
        <w:rPr>
          <w:lang w:val="pt-BR"/>
        </w:rPr>
        <w:t xml:space="preserve">hân dân luôn tin tưởng, đồng thuận, ủng hộ triển khai thực hiện Nghị quyết của huyện. Nhiều học </w:t>
      </w:r>
      <w:r w:rsidR="00F74D30" w:rsidRPr="000C548B">
        <w:rPr>
          <w:lang w:val="pt-BR"/>
        </w:rPr>
        <w:t>sinh</w:t>
      </w:r>
      <w:r w:rsidR="00493C4D" w:rsidRPr="000C548B">
        <w:rPr>
          <w:lang w:val="pt-BR"/>
        </w:rPr>
        <w:t>, học viên</w:t>
      </w:r>
      <w:r w:rsidR="00F74D30" w:rsidRPr="000C548B">
        <w:rPr>
          <w:lang w:val="pt-BR"/>
        </w:rPr>
        <w:t xml:space="preserve"> có ý thức vươn lên trong họ</w:t>
      </w:r>
      <w:r w:rsidRPr="000C548B">
        <w:rPr>
          <w:lang w:val="pt-BR"/>
        </w:rPr>
        <w:t>c tập, đạt được thành tích đáng khích lệ.</w:t>
      </w:r>
    </w:p>
    <w:p w:rsidR="004D486C" w:rsidRPr="000C548B" w:rsidRDefault="004D486C" w:rsidP="00B65969">
      <w:pPr>
        <w:spacing w:before="120" w:after="120" w:line="264" w:lineRule="auto"/>
        <w:ind w:firstLine="720"/>
        <w:jc w:val="both"/>
        <w:rPr>
          <w:lang w:val="pt-BR"/>
        </w:rPr>
      </w:pPr>
      <w:r w:rsidRPr="000C548B">
        <w:rPr>
          <w:lang w:val="pt-BR"/>
        </w:rPr>
        <w:t xml:space="preserve">Lãnh đạo cấp trên luôn quan tâm chỉ đạo và tạo mọi điều kiện thuận lợi cho việc nâng cao chất lượng giáo dục và xóa mù chữ. Chỉ đạo thực hiện nghiêm túc, có hiệu quả công tác nâng chất lượng đội ngũ đáp ứng yêu cầu </w:t>
      </w:r>
      <w:r w:rsidR="007400AD" w:rsidRPr="000C548B">
        <w:rPr>
          <w:lang w:val="pt-BR"/>
        </w:rPr>
        <w:t xml:space="preserve">Chương trình giáo dục phổ thông </w:t>
      </w:r>
      <w:r w:rsidR="00E45EC8" w:rsidRPr="000C548B">
        <w:rPr>
          <w:lang w:val="pt-BR"/>
        </w:rPr>
        <w:t xml:space="preserve">mới </w:t>
      </w:r>
      <w:r w:rsidR="00580E37" w:rsidRPr="000C548B">
        <w:rPr>
          <w:lang w:val="pt-BR"/>
        </w:rPr>
        <w:t>(</w:t>
      </w:r>
      <w:r w:rsidR="00A623C4" w:rsidRPr="000C548B">
        <w:rPr>
          <w:lang w:val="pt-BR"/>
        </w:rPr>
        <w:t xml:space="preserve">Chương trình </w:t>
      </w:r>
      <w:r w:rsidR="00580E37" w:rsidRPr="000C548B">
        <w:rPr>
          <w:lang w:val="pt-BR"/>
        </w:rPr>
        <w:t>GDPT</w:t>
      </w:r>
      <w:r w:rsidR="00A623C4" w:rsidRPr="000C548B">
        <w:rPr>
          <w:lang w:val="pt-BR"/>
        </w:rPr>
        <w:t xml:space="preserve"> 2018</w:t>
      </w:r>
      <w:r w:rsidR="00580E37" w:rsidRPr="000C548B">
        <w:rPr>
          <w:lang w:val="pt-BR"/>
        </w:rPr>
        <w:t>)</w:t>
      </w:r>
      <w:r w:rsidRPr="000C548B">
        <w:rPr>
          <w:lang w:val="pt-BR"/>
        </w:rPr>
        <w:t xml:space="preserve">. </w:t>
      </w:r>
    </w:p>
    <w:p w:rsidR="005324D7" w:rsidRPr="000C548B" w:rsidRDefault="005324D7" w:rsidP="00B65969">
      <w:pPr>
        <w:spacing w:before="120" w:after="120" w:line="264" w:lineRule="auto"/>
        <w:ind w:firstLine="720"/>
        <w:jc w:val="both"/>
        <w:rPr>
          <w:lang w:val="pt-BR"/>
        </w:rPr>
      </w:pPr>
      <w:r w:rsidRPr="000C548B">
        <w:rPr>
          <w:lang w:val="pt-BR"/>
        </w:rPr>
        <w:t xml:space="preserve">Ngành </w:t>
      </w:r>
      <w:r w:rsidR="00E97750">
        <w:rPr>
          <w:lang w:val="pt-BR"/>
        </w:rPr>
        <w:t>G</w:t>
      </w:r>
      <w:r w:rsidRPr="000C548B">
        <w:rPr>
          <w:lang w:val="pt-BR"/>
        </w:rPr>
        <w:t xml:space="preserve">iáo dục cơ bản có đủ đội ngũ cán bộ, giáo viên bảo đảm về chất lượng; cơ bản đáp ứng được yêu cầu, thách thức đặt ra trong giai đoạn mới. Cơ sở vật chất, trang thiết bị </w:t>
      </w:r>
      <w:r w:rsidR="005734EB" w:rsidRPr="000C548B">
        <w:rPr>
          <w:lang w:val="pt-BR"/>
        </w:rPr>
        <w:t>dạy học được đầu tư và bổ sung tương đối kịp thời</w:t>
      </w:r>
      <w:r w:rsidR="00E45EC8" w:rsidRPr="000C548B">
        <w:rPr>
          <w:lang w:val="pt-BR"/>
        </w:rPr>
        <w:t>, đồng bộ</w:t>
      </w:r>
      <w:r w:rsidRPr="000C548B">
        <w:rPr>
          <w:lang w:val="pt-BR"/>
        </w:rPr>
        <w:t>.</w:t>
      </w:r>
    </w:p>
    <w:p w:rsidR="008C7303" w:rsidRPr="000C548B" w:rsidRDefault="008C7303" w:rsidP="00B65969">
      <w:pPr>
        <w:spacing w:before="120" w:after="120" w:line="264" w:lineRule="auto"/>
        <w:ind w:firstLine="720"/>
        <w:jc w:val="both"/>
        <w:rPr>
          <w:b/>
          <w:bCs/>
          <w:szCs w:val="20"/>
          <w:lang w:val="pt-BR"/>
        </w:rPr>
      </w:pPr>
      <w:r w:rsidRPr="000C548B">
        <w:rPr>
          <w:b/>
          <w:bCs/>
          <w:szCs w:val="20"/>
          <w:lang w:val="pt-BR"/>
        </w:rPr>
        <w:t>2. Khó khăn</w:t>
      </w:r>
    </w:p>
    <w:p w:rsidR="005324D7" w:rsidRPr="000C548B" w:rsidRDefault="005324D7" w:rsidP="00B65969">
      <w:pPr>
        <w:spacing w:before="120" w:after="120" w:line="264" w:lineRule="auto"/>
        <w:ind w:firstLine="720"/>
        <w:jc w:val="both"/>
        <w:rPr>
          <w:lang w:val="pt-BR"/>
        </w:rPr>
      </w:pPr>
      <w:r w:rsidRPr="000C548B">
        <w:rPr>
          <w:rFonts w:eastAsia="Calibri"/>
          <w:spacing w:val="-2"/>
          <w:lang w:val="pt-BR"/>
        </w:rPr>
        <w:lastRenderedPageBreak/>
        <w:t>Mường Tè là huyện vùng cao</w:t>
      </w:r>
      <w:r w:rsidR="00E45EC8" w:rsidRPr="000C548B">
        <w:rPr>
          <w:rFonts w:eastAsia="Calibri"/>
          <w:spacing w:val="-2"/>
          <w:lang w:val="pt-BR"/>
        </w:rPr>
        <w:t>,</w:t>
      </w:r>
      <w:r w:rsidRPr="000C548B">
        <w:rPr>
          <w:rFonts w:eastAsia="Calibri"/>
          <w:spacing w:val="-2"/>
          <w:lang w:val="pt-BR"/>
        </w:rPr>
        <w:t xml:space="preserve"> biên giới, địa bàn rộng, giao thông đi lại khó khăn</w:t>
      </w:r>
      <w:r w:rsidR="00901557" w:rsidRPr="000C548B">
        <w:rPr>
          <w:rFonts w:eastAsia="Calibri"/>
          <w:spacing w:val="-2"/>
          <w:lang w:val="pt-BR"/>
        </w:rPr>
        <w:t>;</w:t>
      </w:r>
      <w:r w:rsidRPr="000C548B">
        <w:rPr>
          <w:rFonts w:eastAsia="Calibri"/>
          <w:spacing w:val="-2"/>
          <w:lang w:val="pt-BR"/>
        </w:rPr>
        <w:t xml:space="preserve"> </w:t>
      </w:r>
      <w:r w:rsidR="00901557" w:rsidRPr="000C548B">
        <w:rPr>
          <w:rFonts w:eastAsia="Calibri"/>
          <w:spacing w:val="-2"/>
          <w:lang w:val="pt-BR"/>
        </w:rPr>
        <w:t>tỉ lệ hộ</w:t>
      </w:r>
      <w:r w:rsidRPr="000C548B">
        <w:rPr>
          <w:rFonts w:eastAsia="Calibri"/>
          <w:spacing w:val="-2"/>
          <w:lang w:val="pt-BR"/>
        </w:rPr>
        <w:t xml:space="preserve"> nghèo một số xã </w:t>
      </w:r>
      <w:r w:rsidR="00901557" w:rsidRPr="000C548B">
        <w:rPr>
          <w:rFonts w:eastAsia="Calibri"/>
          <w:spacing w:val="-2"/>
          <w:lang w:val="pt-BR"/>
        </w:rPr>
        <w:t xml:space="preserve">còn cao; một số xã </w:t>
      </w:r>
      <w:r w:rsidRPr="000C548B">
        <w:rPr>
          <w:rFonts w:eastAsia="Calibri"/>
          <w:spacing w:val="-2"/>
          <w:lang w:val="pt-BR"/>
        </w:rPr>
        <w:t xml:space="preserve">vùng đặc biệt khó khăn vào thời điểm giao mùa, nghỉ lễ, tết tỷ lệ chuyên cần của học sinh chưa cao </w:t>
      </w:r>
      <w:r w:rsidR="00E97750" w:rsidRPr="00E97750">
        <w:rPr>
          <w:rFonts w:eastAsia="Calibri"/>
          <w:i/>
          <w:spacing w:val="-2"/>
          <w:lang w:val="pt-BR"/>
        </w:rPr>
        <w:t>(</w:t>
      </w:r>
      <w:r w:rsidRPr="00E97750">
        <w:rPr>
          <w:rFonts w:eastAsia="Calibri"/>
          <w:i/>
          <w:spacing w:val="-2"/>
          <w:lang w:val="pt-BR"/>
        </w:rPr>
        <w:t>khoảng 93%</w:t>
      </w:r>
      <w:r w:rsidR="00E97750" w:rsidRPr="00E97750">
        <w:rPr>
          <w:rFonts w:eastAsia="Calibri"/>
          <w:i/>
          <w:spacing w:val="-2"/>
          <w:lang w:val="pt-BR"/>
        </w:rPr>
        <w:t xml:space="preserve"> các </w:t>
      </w:r>
      <w:r w:rsidRPr="00E97750">
        <w:rPr>
          <w:rFonts w:eastAsia="Calibri"/>
          <w:i/>
          <w:spacing w:val="-2"/>
          <w:lang w:val="pt-BR"/>
        </w:rPr>
        <w:t>xã Tá Bạ, Pa Ủ</w:t>
      </w:r>
      <w:r w:rsidR="00E97750" w:rsidRPr="00E97750">
        <w:rPr>
          <w:rFonts w:eastAsia="Calibri"/>
          <w:i/>
          <w:spacing w:val="-2"/>
          <w:lang w:val="pt-BR"/>
        </w:rPr>
        <w:t xml:space="preserve">, </w:t>
      </w:r>
      <w:r w:rsidRPr="00E97750">
        <w:rPr>
          <w:rFonts w:eastAsia="Calibri"/>
          <w:i/>
          <w:spacing w:val="-2"/>
          <w:lang w:val="pt-BR"/>
        </w:rPr>
        <w:t>Bum Tở)</w:t>
      </w:r>
      <w:r w:rsidRPr="000C548B">
        <w:rPr>
          <w:rFonts w:eastAsia="Calibri"/>
          <w:i/>
          <w:spacing w:val="-2"/>
          <w:lang w:val="pt-BR"/>
        </w:rPr>
        <w:t xml:space="preserve">. </w:t>
      </w:r>
    </w:p>
    <w:p w:rsidR="005324D7" w:rsidRPr="00E97750" w:rsidRDefault="005324D7" w:rsidP="00B65969">
      <w:pPr>
        <w:spacing w:before="120" w:after="120" w:line="264" w:lineRule="auto"/>
        <w:ind w:firstLine="720"/>
        <w:jc w:val="both"/>
        <w:rPr>
          <w:lang w:val="af-ZA"/>
        </w:rPr>
      </w:pPr>
      <w:r w:rsidRPr="00E97750">
        <w:rPr>
          <w:rFonts w:eastAsia="Calibri"/>
          <w:lang w:val="pt-BR"/>
        </w:rPr>
        <w:t xml:space="preserve">Chất lượng đội ngũ </w:t>
      </w:r>
      <w:r w:rsidR="00F20316" w:rsidRPr="00E97750">
        <w:rPr>
          <w:rFonts w:eastAsia="Calibri"/>
          <w:lang w:val="pt-BR"/>
        </w:rPr>
        <w:t>CBQL</w:t>
      </w:r>
      <w:r w:rsidRPr="00E97750">
        <w:rPr>
          <w:rFonts w:eastAsia="Calibri"/>
          <w:lang w:val="pt-BR"/>
        </w:rPr>
        <w:t>, giáo viên không đồng đều, thiếu giáo viên dạy tiếng Anh và Tin học</w:t>
      </w:r>
      <w:r w:rsidR="00CB15D2" w:rsidRPr="00E97750">
        <w:rPr>
          <w:rFonts w:eastAsia="Calibri"/>
          <w:lang w:val="pt-BR"/>
        </w:rPr>
        <w:t>, giáo viên mầm non</w:t>
      </w:r>
      <w:r w:rsidR="00CE2AA0">
        <w:rPr>
          <w:rFonts w:eastAsia="Calibri"/>
          <w:vertAlign w:val="superscript"/>
          <w:lang w:val="pt-BR"/>
        </w:rPr>
        <w:t>(</w:t>
      </w:r>
      <w:r w:rsidR="00CB15D2" w:rsidRPr="00E97750">
        <w:rPr>
          <w:rStyle w:val="FootnoteReference"/>
          <w:rFonts w:eastAsia="Calibri"/>
          <w:lang w:val="pt-BR"/>
        </w:rPr>
        <w:footnoteReference w:id="1"/>
      </w:r>
      <w:r w:rsidR="00CE2AA0">
        <w:rPr>
          <w:rFonts w:eastAsia="Calibri"/>
          <w:vertAlign w:val="superscript"/>
          <w:lang w:val="pt-BR"/>
        </w:rPr>
        <w:t>)</w:t>
      </w:r>
      <w:r w:rsidRPr="00E97750">
        <w:rPr>
          <w:rFonts w:eastAsia="Calibri"/>
          <w:lang w:val="pt-BR"/>
        </w:rPr>
        <w:t xml:space="preserve">…; </w:t>
      </w:r>
      <w:r w:rsidRPr="00E97750">
        <w:rPr>
          <w:lang w:val="pt-BR"/>
        </w:rPr>
        <w:t xml:space="preserve">năng lực tự học, tự bồi dưỡng thường xuyên ở một số giáo viên hiệu quả chưa cao. </w:t>
      </w:r>
      <w:r w:rsidRPr="00E97750">
        <w:rPr>
          <w:lang w:val="af-ZA"/>
        </w:rPr>
        <w:t xml:space="preserve">Tình hình dịch bệnh vẫn tiềm ẩn </w:t>
      </w:r>
      <w:r w:rsidR="00E84121" w:rsidRPr="00E97750">
        <w:rPr>
          <w:lang w:val="af-ZA"/>
        </w:rPr>
        <w:t>nguy hại</w:t>
      </w:r>
      <w:r w:rsidRPr="00E97750">
        <w:rPr>
          <w:lang w:val="af-ZA"/>
        </w:rPr>
        <w:t xml:space="preserve"> nên </w:t>
      </w:r>
      <w:r w:rsidR="00E84121" w:rsidRPr="00E97750">
        <w:rPr>
          <w:lang w:val="af-ZA"/>
        </w:rPr>
        <w:t>phần nào ảnh hưởng đến</w:t>
      </w:r>
      <w:r w:rsidRPr="00E97750">
        <w:rPr>
          <w:lang w:val="af-ZA"/>
        </w:rPr>
        <w:t xml:space="preserve"> công tác giáo dục. </w:t>
      </w:r>
    </w:p>
    <w:p w:rsidR="00763EEC" w:rsidRPr="000C548B" w:rsidRDefault="005324D7" w:rsidP="00B65969">
      <w:pPr>
        <w:spacing w:before="120" w:after="120" w:line="264" w:lineRule="auto"/>
        <w:ind w:firstLine="720"/>
        <w:jc w:val="both"/>
        <w:rPr>
          <w:rFonts w:eastAsia="Calibri"/>
          <w:spacing w:val="-4"/>
          <w:lang w:val="af-ZA"/>
        </w:rPr>
      </w:pPr>
      <w:r w:rsidRPr="000C548B">
        <w:rPr>
          <w:rFonts w:eastAsia="Calibri"/>
          <w:spacing w:val="-4"/>
          <w:lang w:val="af-ZA"/>
        </w:rPr>
        <w:t xml:space="preserve">Điều kiện thông tin mạng internet, điện lưới </w:t>
      </w:r>
      <w:r w:rsidR="004D486C" w:rsidRPr="000C548B">
        <w:rPr>
          <w:rFonts w:eastAsia="Calibri"/>
          <w:spacing w:val="-4"/>
          <w:lang w:val="af-ZA"/>
        </w:rPr>
        <w:t>ở một số điểm trường</w:t>
      </w:r>
      <w:r w:rsidR="00763EEC" w:rsidRPr="000C548B">
        <w:rPr>
          <w:rFonts w:eastAsia="Calibri"/>
          <w:spacing w:val="-4"/>
          <w:lang w:val="af-ZA"/>
        </w:rPr>
        <w:t xml:space="preserve"> </w:t>
      </w:r>
      <w:r w:rsidRPr="000C548B">
        <w:rPr>
          <w:rFonts w:eastAsia="Calibri"/>
          <w:spacing w:val="-4"/>
          <w:lang w:val="af-ZA"/>
        </w:rPr>
        <w:t>chưa ổn đị</w:t>
      </w:r>
      <w:r w:rsidR="00D62684" w:rsidRPr="000C548B">
        <w:rPr>
          <w:rFonts w:eastAsia="Calibri"/>
          <w:spacing w:val="-4"/>
          <w:lang w:val="af-ZA"/>
        </w:rPr>
        <w:t>nh</w:t>
      </w:r>
      <w:r w:rsidRPr="000C548B">
        <w:rPr>
          <w:rFonts w:eastAsia="Calibri"/>
          <w:spacing w:val="-4"/>
          <w:lang w:val="af-ZA"/>
        </w:rPr>
        <w:t xml:space="preserve">. Chất lượng giáo dục của một số xã có học sinh dân tộc La Hủ </w:t>
      </w:r>
      <w:r w:rsidR="00763EEC" w:rsidRPr="000C548B">
        <w:rPr>
          <w:rFonts w:eastAsia="Calibri"/>
          <w:spacing w:val="-4"/>
          <w:lang w:val="af-ZA"/>
        </w:rPr>
        <w:t xml:space="preserve">còn </w:t>
      </w:r>
      <w:r w:rsidRPr="000C548B">
        <w:rPr>
          <w:rFonts w:eastAsia="Calibri"/>
          <w:spacing w:val="-4"/>
          <w:lang w:val="af-ZA"/>
        </w:rPr>
        <w:t>thấp</w:t>
      </w:r>
      <w:r w:rsidR="00763EEC" w:rsidRPr="000C548B">
        <w:rPr>
          <w:rFonts w:eastAsia="Calibri"/>
          <w:spacing w:val="-4"/>
          <w:lang w:val="af-ZA"/>
        </w:rPr>
        <w:t>.</w:t>
      </w:r>
    </w:p>
    <w:p w:rsidR="005324D7" w:rsidRPr="00CE2AA0" w:rsidRDefault="00580E37" w:rsidP="00B65969">
      <w:pPr>
        <w:spacing w:before="120" w:after="120" w:line="264" w:lineRule="auto"/>
        <w:ind w:firstLine="720"/>
        <w:jc w:val="both"/>
        <w:rPr>
          <w:lang w:val="af-ZA"/>
        </w:rPr>
      </w:pPr>
      <w:r w:rsidRPr="00CE2AA0">
        <w:rPr>
          <w:lang w:val="af-ZA"/>
        </w:rPr>
        <w:t>Cơ sở vật chất</w:t>
      </w:r>
      <w:r w:rsidR="005324D7" w:rsidRPr="00CE2AA0">
        <w:rPr>
          <w:lang w:val="af-ZA"/>
        </w:rPr>
        <w:t xml:space="preserve"> chưa đồng bộ: </w:t>
      </w:r>
      <w:r w:rsidR="003D028C" w:rsidRPr="00CE2AA0">
        <w:rPr>
          <w:lang w:val="af-ZA"/>
        </w:rPr>
        <w:t>C</w:t>
      </w:r>
      <w:r w:rsidR="005324D7" w:rsidRPr="00CE2AA0">
        <w:rPr>
          <w:lang w:val="af-ZA"/>
        </w:rPr>
        <w:t xml:space="preserve">òn thiếu các phòng học chức năng, </w:t>
      </w:r>
      <w:r w:rsidR="005324D7" w:rsidRPr="00CE2AA0">
        <w:rPr>
          <w:rFonts w:eastAsia="Calibri"/>
          <w:lang w:val="pt-BR"/>
        </w:rPr>
        <w:t>thiết bị, đồ dùng dạy học</w:t>
      </w:r>
      <w:r w:rsidRPr="00CE2AA0">
        <w:rPr>
          <w:lang w:val="af-ZA"/>
        </w:rPr>
        <w:t xml:space="preserve"> chưa đáp ứng nhu cầu </w:t>
      </w:r>
      <w:r w:rsidR="005324D7" w:rsidRPr="00CE2AA0">
        <w:rPr>
          <w:lang w:val="af-ZA"/>
        </w:rPr>
        <w:t xml:space="preserve">dạy và học theo Chương trình </w:t>
      </w:r>
      <w:r w:rsidR="00A623C4" w:rsidRPr="00CE2AA0">
        <w:rPr>
          <w:lang w:val="af-ZA"/>
        </w:rPr>
        <w:t>GDPT</w:t>
      </w:r>
      <w:r w:rsidR="005324D7" w:rsidRPr="00CE2AA0">
        <w:rPr>
          <w:lang w:val="af-ZA"/>
        </w:rPr>
        <w:t xml:space="preserve"> 2018, thiếu </w:t>
      </w:r>
      <w:r w:rsidR="005324D7" w:rsidRPr="00CE2AA0">
        <w:rPr>
          <w:rFonts w:eastAsia="Calibri"/>
          <w:lang w:val="pt-BR"/>
        </w:rPr>
        <w:t xml:space="preserve">các công trình phụ trợ; </w:t>
      </w:r>
      <w:r w:rsidR="005324D7" w:rsidRPr="00CE2AA0">
        <w:rPr>
          <w:lang w:val="af-ZA"/>
        </w:rPr>
        <w:t xml:space="preserve">bếp ăn bán trú chưa theo quy chuẩn </w:t>
      </w:r>
      <w:r w:rsidR="00763EEC" w:rsidRPr="00CE2AA0">
        <w:rPr>
          <w:lang w:val="af-ZA"/>
        </w:rPr>
        <w:t>một</w:t>
      </w:r>
      <w:r w:rsidR="005324D7" w:rsidRPr="00CE2AA0">
        <w:rPr>
          <w:lang w:val="af-ZA"/>
        </w:rPr>
        <w:t xml:space="preserve"> chiều, phòng bán trú học sinh còn chật hẹp chưa theo hướng hiện đại.</w:t>
      </w:r>
    </w:p>
    <w:p w:rsidR="008C7303" w:rsidRPr="000C548B" w:rsidRDefault="008C7303" w:rsidP="00B65969">
      <w:pPr>
        <w:spacing w:before="120" w:after="120" w:line="264" w:lineRule="auto"/>
        <w:ind w:firstLine="720"/>
        <w:jc w:val="both"/>
        <w:rPr>
          <w:b/>
          <w:bCs/>
          <w:szCs w:val="20"/>
          <w:lang w:val="pt-BR"/>
        </w:rPr>
      </w:pPr>
      <w:r w:rsidRPr="000C548B">
        <w:rPr>
          <w:b/>
          <w:bCs/>
          <w:szCs w:val="20"/>
          <w:lang w:val="pt-BR"/>
        </w:rPr>
        <w:t xml:space="preserve">II. CÔNG TÁC LÃNH ĐẠO, CHỈ ĐẠO </w:t>
      </w:r>
    </w:p>
    <w:p w:rsidR="009F2B08" w:rsidRPr="000C548B" w:rsidRDefault="008C7303" w:rsidP="00B65969">
      <w:pPr>
        <w:spacing w:before="120" w:after="120" w:line="264" w:lineRule="auto"/>
        <w:ind w:firstLine="720"/>
        <w:jc w:val="both"/>
        <w:rPr>
          <w:b/>
          <w:bCs/>
          <w:szCs w:val="20"/>
          <w:lang w:val="pt-BR"/>
        </w:rPr>
      </w:pPr>
      <w:r w:rsidRPr="000C548B">
        <w:rPr>
          <w:b/>
          <w:bCs/>
          <w:szCs w:val="20"/>
          <w:lang w:val="pt-BR"/>
        </w:rPr>
        <w:t>1</w:t>
      </w:r>
      <w:r w:rsidRPr="000C548B">
        <w:rPr>
          <w:b/>
          <w:bCs/>
          <w:szCs w:val="20"/>
          <w:lang w:val="vi-VN"/>
        </w:rPr>
        <w:t xml:space="preserve">. </w:t>
      </w:r>
      <w:r w:rsidRPr="000C548B">
        <w:rPr>
          <w:b/>
          <w:bCs/>
          <w:szCs w:val="20"/>
          <w:lang w:val="pt-BR"/>
        </w:rPr>
        <w:t xml:space="preserve">Công tác </w:t>
      </w:r>
      <w:r w:rsidRPr="000C548B">
        <w:rPr>
          <w:b/>
          <w:bCs/>
          <w:szCs w:val="20"/>
          <w:lang w:val="vi-VN"/>
        </w:rPr>
        <w:t>tuyên truyền</w:t>
      </w:r>
    </w:p>
    <w:p w:rsidR="005324D7" w:rsidRPr="000C548B" w:rsidRDefault="005324D7" w:rsidP="00B65969">
      <w:pPr>
        <w:spacing w:before="120" w:after="120" w:line="264" w:lineRule="auto"/>
        <w:ind w:firstLine="720"/>
        <w:jc w:val="both"/>
        <w:rPr>
          <w:bCs/>
          <w:szCs w:val="20"/>
          <w:lang w:val="pt-BR"/>
        </w:rPr>
      </w:pPr>
      <w:r w:rsidRPr="000C548B">
        <w:rPr>
          <w:bCs/>
          <w:szCs w:val="20"/>
          <w:lang w:val="pt-BR"/>
        </w:rPr>
        <w:t xml:space="preserve">UBND huyện đã bám sát vào </w:t>
      </w:r>
      <w:r w:rsidRPr="000C548B">
        <w:rPr>
          <w:lang w:val="pt-BR"/>
        </w:rPr>
        <w:t xml:space="preserve">Nghị quyết số 03-NQ/HU ngày 15/9/2020 của Ban Chấp hành Đảng bộ huyện Mường Tè </w:t>
      </w:r>
      <w:r w:rsidR="009E28ED" w:rsidRPr="000C548B">
        <w:rPr>
          <w:lang w:val="pt-BR"/>
        </w:rPr>
        <w:t xml:space="preserve">để </w:t>
      </w:r>
      <w:r w:rsidRPr="000C548B">
        <w:rPr>
          <w:lang w:val="pt-BR"/>
        </w:rPr>
        <w:t xml:space="preserve">chỉ đạo </w:t>
      </w:r>
      <w:r w:rsidR="00004206" w:rsidRPr="000C548B">
        <w:rPr>
          <w:lang w:val="pt-BR"/>
        </w:rPr>
        <w:t xml:space="preserve">các </w:t>
      </w:r>
      <w:r w:rsidR="009E28ED" w:rsidRPr="000C548B">
        <w:rPr>
          <w:lang w:val="pt-BR"/>
        </w:rPr>
        <w:t xml:space="preserve">cơ quan, </w:t>
      </w:r>
      <w:r w:rsidRPr="000C548B">
        <w:rPr>
          <w:lang w:val="pt-BR"/>
        </w:rPr>
        <w:t>ban, ngành, đoàn thể</w:t>
      </w:r>
      <w:r w:rsidR="009E28ED" w:rsidRPr="000C548B">
        <w:rPr>
          <w:lang w:val="pt-BR"/>
        </w:rPr>
        <w:t xml:space="preserve"> </w:t>
      </w:r>
      <w:r w:rsidRPr="000C548B">
        <w:rPr>
          <w:lang w:val="pt-BR"/>
        </w:rPr>
        <w:t xml:space="preserve">có liên quan hướng </w:t>
      </w:r>
      <w:r w:rsidRPr="000C548B">
        <w:rPr>
          <w:bCs/>
          <w:szCs w:val="20"/>
          <w:lang w:val="pt-BR"/>
        </w:rPr>
        <w:t xml:space="preserve">dẫn tuyên truyền, triển khai học tập Nghị quyết sâu rộng đến toàn thể đội ngũ ngành giáo dục và đào tạo cùng đông đảo tầng lớp </w:t>
      </w:r>
      <w:r w:rsidR="00D63403" w:rsidRPr="000C548B">
        <w:rPr>
          <w:bCs/>
          <w:szCs w:val="20"/>
          <w:lang w:val="pt-BR"/>
        </w:rPr>
        <w:t>N</w:t>
      </w:r>
      <w:r w:rsidRPr="000C548B">
        <w:rPr>
          <w:bCs/>
          <w:szCs w:val="20"/>
          <w:lang w:val="pt-BR"/>
        </w:rPr>
        <w:t>hân dân các dân tộc trên địa bàn huyện.</w:t>
      </w:r>
    </w:p>
    <w:p w:rsidR="005324D7" w:rsidRPr="000C548B" w:rsidRDefault="005324D7" w:rsidP="00B65969">
      <w:pPr>
        <w:spacing w:before="120" w:after="120" w:line="264" w:lineRule="auto"/>
        <w:ind w:firstLine="720"/>
        <w:jc w:val="both"/>
        <w:rPr>
          <w:bCs/>
          <w:szCs w:val="20"/>
          <w:lang w:val="pt-BR"/>
        </w:rPr>
      </w:pPr>
      <w:r w:rsidRPr="000C548B">
        <w:rPr>
          <w:bCs/>
          <w:szCs w:val="20"/>
          <w:lang w:val="vi-VN"/>
        </w:rPr>
        <w:t>Hình thức tuyên truyền</w:t>
      </w:r>
      <w:r w:rsidRPr="000C548B">
        <w:rPr>
          <w:bCs/>
          <w:szCs w:val="20"/>
          <w:lang w:val="pt-BR"/>
        </w:rPr>
        <w:t>,</w:t>
      </w:r>
      <w:r w:rsidRPr="000C548B">
        <w:rPr>
          <w:bCs/>
          <w:szCs w:val="20"/>
          <w:lang w:val="vi-VN"/>
        </w:rPr>
        <w:t xml:space="preserve"> học tập</w:t>
      </w:r>
      <w:r w:rsidRPr="000C548B">
        <w:rPr>
          <w:bCs/>
          <w:szCs w:val="20"/>
          <w:lang w:val="pt-BR"/>
        </w:rPr>
        <w:t>: Thông qua các cuộc họp, tập huấn, bồi dưỡng, qua các phương tiện thông tin đại chúng, các kênh truyền thông thông tin, tranh thủ sự uy tín của các già làn</w:t>
      </w:r>
      <w:r w:rsidR="0035095C" w:rsidRPr="000C548B">
        <w:rPr>
          <w:bCs/>
          <w:szCs w:val="20"/>
          <w:lang w:val="pt-BR"/>
        </w:rPr>
        <w:t>g, trưởng bản… phổ biến đến nhậ</w:t>
      </w:r>
      <w:r w:rsidRPr="000C548B">
        <w:rPr>
          <w:bCs/>
          <w:szCs w:val="20"/>
          <w:lang w:val="pt-BR"/>
        </w:rPr>
        <w:t xml:space="preserve">n thức của </w:t>
      </w:r>
      <w:r w:rsidR="00BD1209" w:rsidRPr="000C548B">
        <w:rPr>
          <w:bCs/>
          <w:szCs w:val="20"/>
          <w:lang w:val="pt-BR"/>
        </w:rPr>
        <w:t>N</w:t>
      </w:r>
      <w:r w:rsidRPr="000C548B">
        <w:rPr>
          <w:bCs/>
          <w:szCs w:val="20"/>
          <w:lang w:val="pt-BR"/>
        </w:rPr>
        <w:t xml:space="preserve">hân dân để đẩy mạnh thực hiện </w:t>
      </w:r>
      <w:r w:rsidRPr="000C548B">
        <w:rPr>
          <w:lang w:val="pt-BR"/>
        </w:rPr>
        <w:t>việc nâng cao chất lượng giáo dục và xóa mù chữ ở các đơn vị xã, thị trấn</w:t>
      </w:r>
      <w:r w:rsidRPr="000C548B">
        <w:rPr>
          <w:bCs/>
          <w:szCs w:val="20"/>
          <w:lang w:val="vi-VN"/>
        </w:rPr>
        <w:t>.</w:t>
      </w:r>
    </w:p>
    <w:p w:rsidR="000B4D4E" w:rsidRPr="000C548B" w:rsidRDefault="005324D7" w:rsidP="00B65969">
      <w:pPr>
        <w:spacing w:before="120" w:after="120" w:line="264" w:lineRule="auto"/>
        <w:ind w:firstLine="720"/>
        <w:jc w:val="both"/>
        <w:rPr>
          <w:bCs/>
          <w:szCs w:val="20"/>
          <w:lang w:val="pt-BR"/>
        </w:rPr>
      </w:pPr>
      <w:r w:rsidRPr="000C548B">
        <w:rPr>
          <w:bCs/>
          <w:szCs w:val="20"/>
          <w:lang w:val="vi-VN"/>
        </w:rPr>
        <w:t>Nội dung tuyên truyền</w:t>
      </w:r>
      <w:r w:rsidRPr="000C548B">
        <w:rPr>
          <w:bCs/>
          <w:szCs w:val="20"/>
          <w:lang w:val="pt-BR"/>
        </w:rPr>
        <w:t>: Tập trung tuyên truyền các chỉ tiêu, tiêu chí</w:t>
      </w:r>
      <w:r w:rsidR="00E861D9" w:rsidRPr="000C548B">
        <w:rPr>
          <w:bCs/>
          <w:szCs w:val="20"/>
          <w:lang w:val="pt-BR"/>
        </w:rPr>
        <w:t>, nhiệm vụ và giải pháp</w:t>
      </w:r>
      <w:r w:rsidRPr="000C548B">
        <w:rPr>
          <w:bCs/>
          <w:szCs w:val="20"/>
          <w:lang w:val="pt-BR"/>
        </w:rPr>
        <w:t xml:space="preserve"> về việc </w:t>
      </w:r>
      <w:r w:rsidRPr="000C548B">
        <w:rPr>
          <w:lang w:val="pt-BR"/>
        </w:rPr>
        <w:t xml:space="preserve">nâng cao chất lượng giáo dục và xóa mù chữ </w:t>
      </w:r>
      <w:r w:rsidR="00E861D9" w:rsidRPr="000C548B">
        <w:rPr>
          <w:i/>
          <w:iCs/>
          <w:lang w:val="pt-BR"/>
        </w:rPr>
        <w:t>(</w:t>
      </w:r>
      <w:r w:rsidRPr="000C548B">
        <w:rPr>
          <w:i/>
          <w:iCs/>
          <w:szCs w:val="20"/>
          <w:lang w:val="vi-VN"/>
        </w:rPr>
        <w:t>Nâng cao tỷ lệ huy động dân số trong độ tuổi đến trường</w:t>
      </w:r>
      <w:r w:rsidRPr="000C548B">
        <w:rPr>
          <w:i/>
          <w:iCs/>
          <w:szCs w:val="20"/>
          <w:lang w:val="pt-BR"/>
        </w:rPr>
        <w:t>, n</w:t>
      </w:r>
      <w:r w:rsidRPr="000C548B">
        <w:rPr>
          <w:i/>
          <w:iCs/>
          <w:szCs w:val="20"/>
          <w:lang w:val="vi-VN"/>
        </w:rPr>
        <w:t>âng cao chất lượng giáo dục và đào tạo</w:t>
      </w:r>
      <w:r w:rsidRPr="000C548B">
        <w:rPr>
          <w:i/>
          <w:iCs/>
          <w:szCs w:val="20"/>
          <w:lang w:val="pt-BR"/>
        </w:rPr>
        <w:t>; x</w:t>
      </w:r>
      <w:r w:rsidRPr="000C548B">
        <w:rPr>
          <w:i/>
          <w:iCs/>
          <w:lang w:val="da-DK"/>
        </w:rPr>
        <w:t>ây dựng t</w:t>
      </w:r>
      <w:r w:rsidRPr="000C548B">
        <w:rPr>
          <w:i/>
          <w:iCs/>
          <w:lang w:val="vi-VN"/>
        </w:rPr>
        <w:t>rường chuẩn quốc gia</w:t>
      </w:r>
      <w:r w:rsidRPr="000C548B">
        <w:rPr>
          <w:i/>
          <w:iCs/>
          <w:lang w:val="pt-BR"/>
        </w:rPr>
        <w:t>; cử đào tạo đội ngũ CBQL, giáo viên và nhân viên đi học đạt chuẩn trình độ theo Luật Giáo dục 2019</w:t>
      </w:r>
      <w:r w:rsidR="0035095C" w:rsidRPr="000C548B">
        <w:rPr>
          <w:bCs/>
          <w:i/>
          <w:iCs/>
          <w:szCs w:val="20"/>
          <w:lang w:val="pt-BR"/>
        </w:rPr>
        <w:t>;</w:t>
      </w:r>
      <w:r w:rsidRPr="000C548B">
        <w:rPr>
          <w:rFonts w:ascii="Times New Roman Bold" w:hAnsi="Times New Roman Bold"/>
          <w:i/>
          <w:iCs/>
          <w:spacing w:val="-4"/>
          <w:lang w:val="da-DK"/>
        </w:rPr>
        <w:t xml:space="preserve"> </w:t>
      </w:r>
      <w:r w:rsidRPr="000C548B">
        <w:rPr>
          <w:i/>
          <w:iCs/>
          <w:lang w:val="da-DK"/>
        </w:rPr>
        <w:t>duy</w:t>
      </w:r>
      <w:r w:rsidRPr="000C548B">
        <w:rPr>
          <w:i/>
          <w:iCs/>
          <w:lang w:val="vi-VN"/>
        </w:rPr>
        <w:t xml:space="preserve"> trì và nâng cao kết quả phổ cập giáo dục</w:t>
      </w:r>
      <w:r w:rsidRPr="000C548B">
        <w:rPr>
          <w:i/>
          <w:iCs/>
          <w:lang w:val="da-DK"/>
        </w:rPr>
        <w:t>, xóa mù chữ...</w:t>
      </w:r>
      <w:r w:rsidR="00E861D9" w:rsidRPr="000C548B">
        <w:rPr>
          <w:i/>
          <w:iCs/>
          <w:lang w:val="da-DK"/>
        </w:rPr>
        <w:t>)</w:t>
      </w:r>
      <w:r w:rsidR="00E861D9" w:rsidRPr="000C548B">
        <w:rPr>
          <w:lang w:val="da-DK"/>
        </w:rPr>
        <w:t>.</w:t>
      </w:r>
      <w:r w:rsidR="00004206" w:rsidRPr="000C548B">
        <w:rPr>
          <w:bCs/>
          <w:szCs w:val="20"/>
          <w:lang w:val="pt-BR"/>
        </w:rPr>
        <w:t xml:space="preserve"> </w:t>
      </w:r>
    </w:p>
    <w:p w:rsidR="005324D7" w:rsidRPr="00262F79" w:rsidRDefault="005324D7" w:rsidP="00B65969">
      <w:pPr>
        <w:spacing w:before="120" w:after="120" w:line="264" w:lineRule="auto"/>
        <w:ind w:firstLine="720"/>
        <w:jc w:val="both"/>
        <w:rPr>
          <w:bCs/>
          <w:szCs w:val="20"/>
          <w:lang w:val="pt-BR"/>
        </w:rPr>
      </w:pPr>
      <w:r w:rsidRPr="000C548B">
        <w:rPr>
          <w:bCs/>
          <w:szCs w:val="20"/>
          <w:lang w:val="vi-VN"/>
        </w:rPr>
        <w:t xml:space="preserve">Qua hướng dẫn tuyên truyền, triển khai học tập, nhận thức của cán bộ, viên chức, người lao động, </w:t>
      </w:r>
      <w:r w:rsidR="00A840D7">
        <w:rPr>
          <w:bCs/>
          <w:szCs w:val="20"/>
        </w:rPr>
        <w:t>N</w:t>
      </w:r>
      <w:r w:rsidRPr="000C548B">
        <w:rPr>
          <w:bCs/>
          <w:szCs w:val="20"/>
          <w:lang w:val="vi-VN"/>
        </w:rPr>
        <w:t>hân dân về nâng cao chất lượng giáo dục và xóa mù chữ được nâng lên</w:t>
      </w:r>
      <w:r w:rsidR="000B4D4E" w:rsidRPr="000C548B">
        <w:rPr>
          <w:bCs/>
          <w:szCs w:val="20"/>
          <w:lang w:val="pt-BR"/>
        </w:rPr>
        <w:t>,</w:t>
      </w:r>
      <w:r w:rsidRPr="000C548B">
        <w:rPr>
          <w:bCs/>
          <w:szCs w:val="20"/>
          <w:lang w:val="vi-VN"/>
        </w:rPr>
        <w:t xml:space="preserve"> góp phần quan trọng vào việc nâng cao kết quả chất </w:t>
      </w:r>
      <w:r w:rsidRPr="000C548B">
        <w:rPr>
          <w:bCs/>
          <w:szCs w:val="20"/>
          <w:lang w:val="vi-VN"/>
        </w:rPr>
        <w:lastRenderedPageBreak/>
        <w:t>lượng giáo dục và xóa mù chữ trong những năm qua</w:t>
      </w:r>
      <w:r w:rsidR="006561F7">
        <w:rPr>
          <w:bCs/>
          <w:szCs w:val="20"/>
          <w:lang w:val="pt-BR"/>
        </w:rPr>
        <w:t>. K</w:t>
      </w:r>
      <w:r w:rsidR="00BF64FE" w:rsidRPr="00B013FF">
        <w:rPr>
          <w:bCs/>
          <w:szCs w:val="20"/>
          <w:lang w:val="pt-BR"/>
        </w:rPr>
        <w:t>ết qu</w:t>
      </w:r>
      <w:r w:rsidR="006561F7">
        <w:rPr>
          <w:bCs/>
          <w:szCs w:val="20"/>
          <w:lang w:val="pt-BR"/>
        </w:rPr>
        <w:t xml:space="preserve">ả: Tuyên truyền, quán triệt </w:t>
      </w:r>
      <w:r w:rsidR="00BF64FE" w:rsidRPr="00B013FF">
        <w:rPr>
          <w:bCs/>
          <w:szCs w:val="20"/>
          <w:lang w:val="pt-BR"/>
        </w:rPr>
        <w:t>được</w:t>
      </w:r>
      <w:r w:rsidR="000B4D4E" w:rsidRPr="00B013FF">
        <w:rPr>
          <w:bCs/>
          <w:szCs w:val="20"/>
          <w:lang w:val="pt-BR"/>
        </w:rPr>
        <w:t xml:space="preserve"> </w:t>
      </w:r>
      <w:r w:rsidR="00503792" w:rsidRPr="00B013FF">
        <w:rPr>
          <w:bCs/>
          <w:szCs w:val="20"/>
          <w:lang w:val="pt-BR"/>
        </w:rPr>
        <w:t>429 cuộc với 8</w:t>
      </w:r>
      <w:r w:rsidR="006561F7">
        <w:rPr>
          <w:bCs/>
          <w:szCs w:val="20"/>
          <w:lang w:val="pt-BR"/>
        </w:rPr>
        <w:t>.</w:t>
      </w:r>
      <w:r w:rsidR="00503792" w:rsidRPr="00B013FF">
        <w:rPr>
          <w:bCs/>
          <w:szCs w:val="20"/>
          <w:lang w:val="pt-BR"/>
        </w:rPr>
        <w:t>873 lượt</w:t>
      </w:r>
      <w:r w:rsidR="00503792">
        <w:rPr>
          <w:bCs/>
          <w:szCs w:val="20"/>
          <w:lang w:val="pt-BR"/>
        </w:rPr>
        <w:t xml:space="preserve"> </w:t>
      </w:r>
      <w:r w:rsidR="006561F7">
        <w:rPr>
          <w:bCs/>
          <w:szCs w:val="20"/>
          <w:lang w:val="pt-BR"/>
        </w:rPr>
        <w:t>n</w:t>
      </w:r>
      <w:r w:rsidR="00503792">
        <w:rPr>
          <w:bCs/>
          <w:szCs w:val="20"/>
          <w:lang w:val="pt-BR"/>
        </w:rPr>
        <w:t>gười tham gia</w:t>
      </w:r>
      <w:r w:rsidR="00B013FF">
        <w:rPr>
          <w:bCs/>
          <w:szCs w:val="20"/>
          <w:lang w:val="pt-BR"/>
        </w:rPr>
        <w:t>.</w:t>
      </w:r>
    </w:p>
    <w:p w:rsidR="009F2B08" w:rsidRPr="000C548B" w:rsidRDefault="008C7303" w:rsidP="00B65969">
      <w:pPr>
        <w:spacing w:before="120" w:after="120" w:line="264" w:lineRule="auto"/>
        <w:ind w:firstLine="720"/>
        <w:jc w:val="both"/>
        <w:rPr>
          <w:b/>
          <w:bCs/>
          <w:szCs w:val="20"/>
          <w:lang w:val="pt-BR"/>
        </w:rPr>
      </w:pPr>
      <w:r w:rsidRPr="000C548B">
        <w:rPr>
          <w:b/>
          <w:spacing w:val="-4"/>
          <w:szCs w:val="20"/>
          <w:shd w:val="clear" w:color="auto" w:fill="FFFFFF"/>
          <w:lang w:val="vi-VN"/>
        </w:rPr>
        <w:t xml:space="preserve">2. Công tác lãnh đạo, chỉ đạo thực hiện </w:t>
      </w:r>
    </w:p>
    <w:p w:rsidR="009E0364" w:rsidRPr="000C548B" w:rsidRDefault="008E3B85" w:rsidP="00B65969">
      <w:pPr>
        <w:spacing w:before="120" w:after="120" w:line="264" w:lineRule="auto"/>
        <w:ind w:firstLine="720"/>
        <w:jc w:val="both"/>
        <w:rPr>
          <w:bCs/>
          <w:lang w:val="pt-BR"/>
        </w:rPr>
      </w:pPr>
      <w:r w:rsidRPr="000C548B">
        <w:rPr>
          <w:bCs/>
          <w:lang w:val="pt-BR"/>
        </w:rPr>
        <w:t>C</w:t>
      </w:r>
      <w:r w:rsidR="009E0364" w:rsidRPr="000C548B">
        <w:rPr>
          <w:bCs/>
          <w:lang w:val="pt-BR"/>
        </w:rPr>
        <w:t xml:space="preserve">hỉ đạo ngành </w:t>
      </w:r>
      <w:r w:rsidR="001777A6">
        <w:rPr>
          <w:bCs/>
          <w:lang w:val="pt-BR"/>
        </w:rPr>
        <w:t>G</w:t>
      </w:r>
      <w:r w:rsidR="009E0364" w:rsidRPr="000C548B">
        <w:rPr>
          <w:bCs/>
          <w:lang w:val="pt-BR"/>
        </w:rPr>
        <w:t>iáo dục và đào tạo bám sát chương trình, nghị</w:t>
      </w:r>
      <w:r w:rsidR="000F6F00">
        <w:rPr>
          <w:bCs/>
          <w:lang w:val="pt-BR"/>
        </w:rPr>
        <w:t xml:space="preserve"> </w:t>
      </w:r>
      <w:r w:rsidR="009E0364" w:rsidRPr="000C548B">
        <w:rPr>
          <w:bCs/>
          <w:lang w:val="pt-BR"/>
        </w:rPr>
        <w:t xml:space="preserve">quyết các cấp để thực hiện tốt Nghị quyết </w:t>
      </w:r>
      <w:r w:rsidR="00CC1C13" w:rsidRPr="000C548B">
        <w:rPr>
          <w:bCs/>
          <w:lang w:val="pt-BR"/>
        </w:rPr>
        <w:t xml:space="preserve">số </w:t>
      </w:r>
      <w:r w:rsidR="009E0364" w:rsidRPr="000C548B">
        <w:rPr>
          <w:bCs/>
          <w:lang w:val="pt-BR"/>
        </w:rPr>
        <w:t>29</w:t>
      </w:r>
      <w:r w:rsidR="00CC1C13" w:rsidRPr="000C548B">
        <w:rPr>
          <w:bCs/>
          <w:lang w:val="pt-BR"/>
        </w:rPr>
        <w:t>-NQ/TW</w:t>
      </w:r>
      <w:r w:rsidR="009E0364" w:rsidRPr="000C548B">
        <w:rPr>
          <w:bCs/>
          <w:lang w:val="pt-BR"/>
        </w:rPr>
        <w:t xml:space="preserve">; Đề án </w:t>
      </w:r>
      <w:r w:rsidRPr="000C548B">
        <w:rPr>
          <w:bCs/>
          <w:lang w:val="pt-BR"/>
        </w:rPr>
        <w:t>“</w:t>
      </w:r>
      <w:r w:rsidR="009E0364" w:rsidRPr="000C548B">
        <w:rPr>
          <w:bCs/>
          <w:lang w:val="pt-BR"/>
        </w:rPr>
        <w:t>nâng cao chất lượng giáo dục vùng đặc biệt khó khăn giai đoạn 2021</w:t>
      </w:r>
      <w:r w:rsidR="001777A6">
        <w:rPr>
          <w:bCs/>
          <w:lang w:val="pt-BR"/>
        </w:rPr>
        <w:t xml:space="preserve"> </w:t>
      </w:r>
      <w:r w:rsidR="009E0364" w:rsidRPr="000C548B">
        <w:rPr>
          <w:bCs/>
          <w:lang w:val="pt-BR"/>
        </w:rPr>
        <w:t>-</w:t>
      </w:r>
      <w:r w:rsidR="001777A6">
        <w:rPr>
          <w:bCs/>
          <w:lang w:val="pt-BR"/>
        </w:rPr>
        <w:t xml:space="preserve"> </w:t>
      </w:r>
      <w:r w:rsidR="009E0364" w:rsidRPr="000C548B">
        <w:rPr>
          <w:bCs/>
          <w:lang w:val="pt-BR"/>
        </w:rPr>
        <w:t>2025</w:t>
      </w:r>
      <w:r w:rsidRPr="000C548B">
        <w:rPr>
          <w:bCs/>
          <w:lang w:val="pt-BR"/>
        </w:rPr>
        <w:t>”</w:t>
      </w:r>
      <w:r w:rsidR="009E0364" w:rsidRPr="000C548B">
        <w:rPr>
          <w:bCs/>
          <w:lang w:val="pt-BR"/>
        </w:rPr>
        <w:t xml:space="preserve"> của Tỉnh ủy, UBND tỉnh Lai Châu để góp phần thực hiện thắng lợi kết quả </w:t>
      </w:r>
      <w:r w:rsidR="009E0364" w:rsidRPr="000C548B">
        <w:rPr>
          <w:lang w:val="pt-BR"/>
        </w:rPr>
        <w:t xml:space="preserve">Nghị quyết số 03-NQ/HU ngày 15/9/2020 của Ban Chấp hành Đảng bộ huyện Mường Tè về nâng cao chất lượng giáo dục và xóa mù chữ giai đoạn 2020 - 2025 </w:t>
      </w:r>
      <w:r w:rsidR="009E0364" w:rsidRPr="000C548B">
        <w:rPr>
          <w:i/>
          <w:lang w:val="vi-VN"/>
        </w:rPr>
        <w:t>(có phụ lục 1 kèm theo)</w:t>
      </w:r>
      <w:r w:rsidR="009E0364" w:rsidRPr="000C548B">
        <w:rPr>
          <w:lang w:val="pt-BR"/>
        </w:rPr>
        <w:t>.</w:t>
      </w:r>
    </w:p>
    <w:p w:rsidR="00321BA1" w:rsidRPr="001777A6" w:rsidRDefault="00004206" w:rsidP="00B65969">
      <w:pPr>
        <w:spacing w:before="120" w:after="120" w:line="264" w:lineRule="auto"/>
        <w:ind w:firstLine="720"/>
        <w:jc w:val="both"/>
        <w:rPr>
          <w:spacing w:val="-2"/>
          <w:lang w:val="pt-BR"/>
        </w:rPr>
      </w:pPr>
      <w:r w:rsidRPr="001777A6">
        <w:rPr>
          <w:spacing w:val="-2"/>
          <w:lang w:val="pt-BR"/>
        </w:rPr>
        <w:t>X</w:t>
      </w:r>
      <w:r w:rsidR="009E0364" w:rsidRPr="001777A6">
        <w:rPr>
          <w:spacing w:val="-2"/>
          <w:lang w:val="vi-VN"/>
        </w:rPr>
        <w:t xml:space="preserve">ây dựng kế hoạch, giao chỉ tiêu, hướng dẫn thực hiện và chỉ đạo tổ chức thực hiện nâng cao chất lượng giáo dục </w:t>
      </w:r>
      <w:r w:rsidR="009E0364" w:rsidRPr="001777A6">
        <w:rPr>
          <w:bCs/>
          <w:spacing w:val="-2"/>
          <w:szCs w:val="20"/>
          <w:lang w:val="vi-VN"/>
        </w:rPr>
        <w:t>và xóa mù chữ</w:t>
      </w:r>
      <w:r w:rsidR="009E0364" w:rsidRPr="001777A6">
        <w:rPr>
          <w:spacing w:val="-2"/>
          <w:lang w:val="pt-BR"/>
        </w:rPr>
        <w:t xml:space="preserve"> được thực hiện đồng bộ với các </w:t>
      </w:r>
      <w:r w:rsidR="00875470" w:rsidRPr="001777A6">
        <w:rPr>
          <w:spacing w:val="-2"/>
          <w:lang w:val="pt-BR"/>
        </w:rPr>
        <w:t>n</w:t>
      </w:r>
      <w:r w:rsidR="009E0364" w:rsidRPr="001777A6">
        <w:rPr>
          <w:spacing w:val="-2"/>
          <w:lang w:val="pt-BR"/>
        </w:rPr>
        <w:t xml:space="preserve">ghị quyết, đề án; các chỉ tiêu giao phù hợp đảm bảo lộ trình nâng cao về chất lượng giáo dục và xóa mù chữ của huyện </w:t>
      </w:r>
      <w:r w:rsidR="00875470" w:rsidRPr="001777A6">
        <w:rPr>
          <w:spacing w:val="-2"/>
          <w:lang w:val="pt-BR"/>
        </w:rPr>
        <w:t xml:space="preserve">Mường Tè </w:t>
      </w:r>
      <w:r w:rsidR="009E0364" w:rsidRPr="001777A6">
        <w:rPr>
          <w:spacing w:val="-2"/>
          <w:lang w:val="pt-BR"/>
        </w:rPr>
        <w:t xml:space="preserve">so với </w:t>
      </w:r>
      <w:r w:rsidR="00875470" w:rsidRPr="001777A6">
        <w:rPr>
          <w:spacing w:val="-2"/>
          <w:lang w:val="pt-BR"/>
        </w:rPr>
        <w:t xml:space="preserve">các huyện khác </w:t>
      </w:r>
      <w:r w:rsidR="009E0364" w:rsidRPr="001777A6">
        <w:rPr>
          <w:spacing w:val="-2"/>
          <w:lang w:val="pt-BR"/>
        </w:rPr>
        <w:t>của tỉnh</w:t>
      </w:r>
      <w:r w:rsidR="00875470" w:rsidRPr="001777A6">
        <w:rPr>
          <w:spacing w:val="-2"/>
          <w:lang w:val="pt-BR"/>
        </w:rPr>
        <w:t xml:space="preserve"> Lai Châu</w:t>
      </w:r>
      <w:r w:rsidR="009E0364" w:rsidRPr="001777A6">
        <w:rPr>
          <w:spacing w:val="-2"/>
          <w:lang w:val="pt-BR"/>
        </w:rPr>
        <w:t xml:space="preserve"> trong giai đoạn 2020</w:t>
      </w:r>
      <w:r w:rsidR="00875470" w:rsidRPr="001777A6">
        <w:rPr>
          <w:spacing w:val="-2"/>
          <w:lang w:val="pt-BR"/>
        </w:rPr>
        <w:t xml:space="preserve"> </w:t>
      </w:r>
      <w:r w:rsidR="009E0364" w:rsidRPr="001777A6">
        <w:rPr>
          <w:spacing w:val="-2"/>
          <w:lang w:val="pt-BR"/>
        </w:rPr>
        <w:t>-</w:t>
      </w:r>
      <w:r w:rsidR="00875470" w:rsidRPr="001777A6">
        <w:rPr>
          <w:spacing w:val="-2"/>
          <w:lang w:val="pt-BR"/>
        </w:rPr>
        <w:t xml:space="preserve"> </w:t>
      </w:r>
      <w:r w:rsidR="009E0364" w:rsidRPr="001777A6">
        <w:rPr>
          <w:spacing w:val="-2"/>
          <w:lang w:val="pt-BR"/>
        </w:rPr>
        <w:t xml:space="preserve">2025 </w:t>
      </w:r>
      <w:r w:rsidR="009E0364" w:rsidRPr="001777A6">
        <w:rPr>
          <w:i/>
          <w:iCs/>
          <w:spacing w:val="-2"/>
          <w:lang w:val="pt-BR"/>
        </w:rPr>
        <w:t>(như mục tiêu Nghị quyết đề ra)</w:t>
      </w:r>
      <w:r w:rsidR="009E0364" w:rsidRPr="001777A6">
        <w:rPr>
          <w:spacing w:val="-2"/>
          <w:lang w:val="pt-BR"/>
        </w:rPr>
        <w:t>.</w:t>
      </w:r>
    </w:p>
    <w:p w:rsidR="00CC70FF" w:rsidRPr="000C548B" w:rsidRDefault="008C7303" w:rsidP="00B65969">
      <w:pPr>
        <w:spacing w:before="120" w:after="120" w:line="264" w:lineRule="auto"/>
        <w:ind w:firstLine="720"/>
        <w:jc w:val="both"/>
        <w:rPr>
          <w:b/>
          <w:lang w:val="vi-VN"/>
        </w:rPr>
      </w:pPr>
      <w:r w:rsidRPr="000C548B">
        <w:rPr>
          <w:b/>
          <w:lang w:val="vi-VN"/>
        </w:rPr>
        <w:t>III. KẾT QUẢ THỰC HIỆN NGHỊ QUYẾT</w:t>
      </w:r>
    </w:p>
    <w:p w:rsidR="0019529B" w:rsidRPr="000C548B" w:rsidRDefault="00051487" w:rsidP="00B65969">
      <w:pPr>
        <w:spacing w:before="120" w:after="120" w:line="264" w:lineRule="auto"/>
        <w:ind w:firstLine="720"/>
        <w:jc w:val="both"/>
        <w:rPr>
          <w:b/>
          <w:szCs w:val="20"/>
          <w:lang w:val="vi-VN"/>
        </w:rPr>
      </w:pPr>
      <w:r w:rsidRPr="000C548B">
        <w:rPr>
          <w:b/>
          <w:szCs w:val="20"/>
          <w:lang w:val="vi-VN"/>
        </w:rPr>
        <w:t xml:space="preserve">1. Kết quả thực hiện các </w:t>
      </w:r>
      <w:r w:rsidR="008C7303" w:rsidRPr="000C548B">
        <w:rPr>
          <w:b/>
          <w:szCs w:val="20"/>
          <w:lang w:val="vi-VN"/>
        </w:rPr>
        <w:t>mục</w:t>
      </w:r>
      <w:r w:rsidRPr="000C548B">
        <w:rPr>
          <w:b/>
          <w:szCs w:val="20"/>
          <w:lang w:val="vi-VN"/>
        </w:rPr>
        <w:t xml:space="preserve"> tiêu </w:t>
      </w:r>
    </w:p>
    <w:p w:rsidR="009B4C6A" w:rsidRPr="001777A6" w:rsidRDefault="009B4C6A" w:rsidP="00B65969">
      <w:pPr>
        <w:spacing w:before="120" w:after="120" w:line="264" w:lineRule="auto"/>
        <w:ind w:firstLine="720"/>
        <w:jc w:val="both"/>
        <w:rPr>
          <w:lang w:val="da-DK"/>
        </w:rPr>
      </w:pPr>
      <w:r w:rsidRPr="001777A6">
        <w:rPr>
          <w:iCs/>
          <w:szCs w:val="20"/>
          <w:lang w:val="vi-VN"/>
        </w:rPr>
        <w:t>Số chỉ tiêu đạt và vượt</w:t>
      </w:r>
      <w:r w:rsidR="00293DDB" w:rsidRPr="001777A6">
        <w:rPr>
          <w:iCs/>
          <w:szCs w:val="20"/>
        </w:rPr>
        <w:t xml:space="preserve"> so với Nghị quyết</w:t>
      </w:r>
      <w:r w:rsidRPr="001777A6">
        <w:rPr>
          <w:iCs/>
          <w:szCs w:val="20"/>
          <w:lang w:val="vi-VN"/>
        </w:rPr>
        <w:t>: 14</w:t>
      </w:r>
      <w:r w:rsidR="00293DDB" w:rsidRPr="001777A6">
        <w:rPr>
          <w:iCs/>
          <w:szCs w:val="20"/>
        </w:rPr>
        <w:t xml:space="preserve">/22 </w:t>
      </w:r>
      <w:r w:rsidRPr="001777A6">
        <w:rPr>
          <w:iCs/>
          <w:szCs w:val="20"/>
          <w:lang w:val="vi-VN"/>
        </w:rPr>
        <w:t>chỉ tiêu</w:t>
      </w:r>
      <w:r w:rsidR="004A4CF7" w:rsidRPr="001777A6">
        <w:rPr>
          <w:iCs/>
          <w:szCs w:val="20"/>
        </w:rPr>
        <w:t xml:space="preserve"> </w:t>
      </w:r>
      <w:r w:rsidR="004A4CF7" w:rsidRPr="001777A6">
        <w:rPr>
          <w:i/>
          <w:szCs w:val="20"/>
        </w:rPr>
        <w:t>(0</w:t>
      </w:r>
      <w:r w:rsidRPr="001777A6">
        <w:rPr>
          <w:i/>
          <w:szCs w:val="20"/>
          <w:lang w:val="da-DK"/>
        </w:rPr>
        <w:t>4 chỉ tiêu về n</w:t>
      </w:r>
      <w:r w:rsidRPr="001777A6">
        <w:rPr>
          <w:i/>
          <w:szCs w:val="20"/>
          <w:lang w:val="vi-VN"/>
        </w:rPr>
        <w:t xml:space="preserve">âng cao tỷ lệ huy động dân số trong độ tuổi đến trường </w:t>
      </w:r>
      <w:r w:rsidR="00116458" w:rsidRPr="001777A6">
        <w:rPr>
          <w:i/>
          <w:szCs w:val="20"/>
        </w:rPr>
        <w:t xml:space="preserve">là </w:t>
      </w:r>
      <w:r w:rsidRPr="001777A6">
        <w:rPr>
          <w:i/>
          <w:szCs w:val="20"/>
          <w:lang w:val="vi-VN"/>
        </w:rPr>
        <w:t>huy động trẻ dưới 3 tuổi, trẻ 3-5 tuổi, trẻ 5 tuổi, trẻ 6-10 tuổi</w:t>
      </w:r>
      <w:r w:rsidRPr="001777A6">
        <w:rPr>
          <w:i/>
          <w:szCs w:val="20"/>
          <w:lang w:val="da-DK"/>
        </w:rPr>
        <w:t xml:space="preserve">; trẻ 5 tuổi hoàn thành chương trình </w:t>
      </w:r>
      <w:r w:rsidR="001777A6">
        <w:rPr>
          <w:i/>
          <w:szCs w:val="20"/>
          <w:lang w:val="da-DK"/>
        </w:rPr>
        <w:t>M</w:t>
      </w:r>
      <w:r w:rsidRPr="001777A6">
        <w:rPr>
          <w:i/>
          <w:szCs w:val="20"/>
          <w:lang w:val="da-DK"/>
        </w:rPr>
        <w:t xml:space="preserve">ầm non; học sinh hoàn thành chương trình </w:t>
      </w:r>
      <w:r w:rsidR="001777A6">
        <w:rPr>
          <w:i/>
          <w:szCs w:val="20"/>
          <w:lang w:val="da-DK"/>
        </w:rPr>
        <w:t>T</w:t>
      </w:r>
      <w:r w:rsidRPr="001777A6">
        <w:rPr>
          <w:i/>
          <w:szCs w:val="20"/>
          <w:lang w:val="da-DK"/>
        </w:rPr>
        <w:t xml:space="preserve">iểu học; </w:t>
      </w:r>
      <w:r w:rsidRPr="001777A6">
        <w:rPr>
          <w:bCs/>
          <w:i/>
          <w:szCs w:val="20"/>
          <w:lang w:val="pt-BR"/>
        </w:rPr>
        <w:t>tốt nghiệp THCS; tốt nghiệp THPT; trình độ CBQl, giáo viên bậc THPT, trường mầm non đạt chuẩn quốc gia, trường THPT đạt chuẩn quốc gia;</w:t>
      </w:r>
      <w:r w:rsidRPr="001777A6">
        <w:rPr>
          <w:i/>
          <w:szCs w:val="20"/>
          <w:lang w:val="da-DK"/>
        </w:rPr>
        <w:t xml:space="preserve"> </w:t>
      </w:r>
      <w:r w:rsidRPr="001777A6">
        <w:rPr>
          <w:i/>
          <w:lang w:val="da-DK"/>
        </w:rPr>
        <w:t>phổ cập giáo dục mầm non cho trẻ 5 tuổi; phổ cập giáo dục tiểu học; xóa mù chữ)</w:t>
      </w:r>
      <w:r w:rsidR="00116458" w:rsidRPr="001777A6">
        <w:rPr>
          <w:i/>
          <w:lang w:val="da-DK"/>
        </w:rPr>
        <w:t>.</w:t>
      </w:r>
    </w:p>
    <w:p w:rsidR="009F2B08" w:rsidRPr="00DF7848" w:rsidRDefault="009E1C5D" w:rsidP="00B65969">
      <w:pPr>
        <w:spacing w:before="120" w:after="120" w:line="264" w:lineRule="auto"/>
        <w:ind w:firstLine="720"/>
        <w:jc w:val="both"/>
        <w:rPr>
          <w:b/>
          <w:bCs/>
          <w:szCs w:val="20"/>
        </w:rPr>
      </w:pPr>
      <w:r w:rsidRPr="000C548B">
        <w:rPr>
          <w:b/>
          <w:i/>
          <w:iCs/>
          <w:szCs w:val="20"/>
          <w:lang w:val="vi-VN"/>
        </w:rPr>
        <w:t>1.1.</w:t>
      </w:r>
      <w:r w:rsidR="00321BA1" w:rsidRPr="000C548B">
        <w:rPr>
          <w:b/>
          <w:i/>
          <w:iCs/>
          <w:szCs w:val="20"/>
          <w:lang w:val="vi-VN"/>
        </w:rPr>
        <w:t xml:space="preserve"> </w:t>
      </w:r>
      <w:r w:rsidR="008D3778" w:rsidRPr="000C548B">
        <w:rPr>
          <w:b/>
          <w:i/>
          <w:iCs/>
          <w:szCs w:val="20"/>
          <w:lang w:val="vi-VN"/>
        </w:rPr>
        <w:t>Nâng cao tỷ lệ huy động dân số trong độ tuổi đến trường</w:t>
      </w:r>
      <w:r w:rsidR="008D3778" w:rsidRPr="000C548B">
        <w:rPr>
          <w:b/>
          <w:szCs w:val="20"/>
          <w:lang w:val="vi-VN"/>
        </w:rPr>
        <w:t xml:space="preserve"> </w:t>
      </w:r>
      <w:r w:rsidR="008330AA" w:rsidRPr="000C548B">
        <w:rPr>
          <w:i/>
          <w:lang w:val="vi-VN"/>
        </w:rPr>
        <w:t xml:space="preserve">(số liệu tính đến </w:t>
      </w:r>
      <w:r w:rsidR="008D3778" w:rsidRPr="000C548B">
        <w:rPr>
          <w:i/>
          <w:lang w:val="vi-VN"/>
        </w:rPr>
        <w:t>tháng 10/2022</w:t>
      </w:r>
      <w:r w:rsidR="008330AA" w:rsidRPr="000C548B">
        <w:rPr>
          <w:i/>
          <w:lang w:val="vi-VN"/>
        </w:rPr>
        <w:t>)</w:t>
      </w:r>
      <w:r w:rsidR="00DF7848">
        <w:t>.</w:t>
      </w:r>
    </w:p>
    <w:p w:rsidR="0062582D" w:rsidRPr="00B73862" w:rsidRDefault="0062582D" w:rsidP="00B65969">
      <w:pPr>
        <w:spacing w:before="120" w:after="120" w:line="264" w:lineRule="auto"/>
        <w:ind w:firstLine="720"/>
        <w:jc w:val="both"/>
        <w:rPr>
          <w:spacing w:val="-2"/>
          <w:lang w:val="da-DK"/>
        </w:rPr>
      </w:pPr>
      <w:r w:rsidRPr="00B73862">
        <w:rPr>
          <w:spacing w:val="-2"/>
          <w:lang w:val="da-DK"/>
        </w:rPr>
        <w:t>Các chỉ tiêu đạt và vượt:</w:t>
      </w:r>
      <w:r w:rsidR="00A87CAE" w:rsidRPr="00B73862">
        <w:rPr>
          <w:spacing w:val="-2"/>
          <w:lang w:val="da-DK"/>
        </w:rPr>
        <w:t xml:space="preserve"> </w:t>
      </w:r>
      <w:r w:rsidR="00535EAE" w:rsidRPr="00B73862">
        <w:rPr>
          <w:spacing w:val="-2"/>
          <w:lang w:val="da-DK"/>
        </w:rPr>
        <w:t>H</w:t>
      </w:r>
      <w:r w:rsidR="00535EAE" w:rsidRPr="00B73862">
        <w:rPr>
          <w:spacing w:val="-2"/>
          <w:lang w:val="vi-VN"/>
        </w:rPr>
        <w:t xml:space="preserve">uy động trẻ dưới 3 tuổi ra lớp đạt </w:t>
      </w:r>
      <w:r w:rsidR="00535EAE" w:rsidRPr="00B73862">
        <w:rPr>
          <w:spacing w:val="-2"/>
          <w:lang w:val="da-DK"/>
        </w:rPr>
        <w:t xml:space="preserve">858/2.926, đạt </w:t>
      </w:r>
      <w:r w:rsidR="00535EAE" w:rsidRPr="00B73862">
        <w:rPr>
          <w:spacing w:val="-2"/>
          <w:lang w:val="af-ZA"/>
        </w:rPr>
        <w:t xml:space="preserve">29,3% </w:t>
      </w:r>
      <w:r w:rsidR="00535EAE" w:rsidRPr="00B73862">
        <w:rPr>
          <w:i/>
          <w:spacing w:val="-2"/>
          <w:lang w:val="af-ZA"/>
        </w:rPr>
        <w:t>(so với năm học 2019</w:t>
      </w:r>
      <w:r w:rsidR="009943E9" w:rsidRPr="00B73862">
        <w:rPr>
          <w:i/>
          <w:spacing w:val="-2"/>
          <w:lang w:val="af-ZA"/>
        </w:rPr>
        <w:t xml:space="preserve"> </w:t>
      </w:r>
      <w:r w:rsidR="00535EAE" w:rsidRPr="00B73862">
        <w:rPr>
          <w:i/>
          <w:spacing w:val="-2"/>
          <w:lang w:val="af-ZA"/>
        </w:rPr>
        <w:t>-</w:t>
      </w:r>
      <w:r w:rsidR="009943E9" w:rsidRPr="00B73862">
        <w:rPr>
          <w:i/>
          <w:spacing w:val="-2"/>
          <w:lang w:val="af-ZA"/>
        </w:rPr>
        <w:t xml:space="preserve"> </w:t>
      </w:r>
      <w:r w:rsidR="00535EAE" w:rsidRPr="00B73862">
        <w:rPr>
          <w:i/>
          <w:spacing w:val="-2"/>
          <w:lang w:val="af-ZA"/>
        </w:rPr>
        <w:t>2020 giảm 1,2%; so với chỉ tiêu NQ tăng 4,3%)</w:t>
      </w:r>
      <w:r w:rsidR="00535EAE" w:rsidRPr="00B73862">
        <w:rPr>
          <w:i/>
          <w:spacing w:val="-2"/>
          <w:lang w:val="vi-VN"/>
        </w:rPr>
        <w:t>;</w:t>
      </w:r>
      <w:r w:rsidR="00502567" w:rsidRPr="00B73862">
        <w:rPr>
          <w:i/>
          <w:spacing w:val="-2"/>
          <w:lang w:val="pt-BR"/>
        </w:rPr>
        <w:t xml:space="preserve"> </w:t>
      </w:r>
      <w:r w:rsidR="00535EAE" w:rsidRPr="00B73862">
        <w:rPr>
          <w:spacing w:val="-2"/>
          <w:lang w:val="vi-VN"/>
        </w:rPr>
        <w:t>huy động trẻ từ 3-5 tuổi ra lớp</w:t>
      </w:r>
      <w:r w:rsidR="00173150" w:rsidRPr="00B73862">
        <w:rPr>
          <w:spacing w:val="-2"/>
          <w:lang w:val="af-ZA"/>
        </w:rPr>
        <w:t xml:space="preserve"> đạt 3.441/</w:t>
      </w:r>
      <w:r w:rsidR="00535EAE" w:rsidRPr="00B73862">
        <w:rPr>
          <w:spacing w:val="-2"/>
          <w:lang w:val="af-ZA"/>
        </w:rPr>
        <w:t>3.459, đạt 99,5</w:t>
      </w:r>
      <w:r w:rsidR="00535EAE" w:rsidRPr="00B73862">
        <w:rPr>
          <w:spacing w:val="-2"/>
          <w:lang w:val="vi-VN"/>
        </w:rPr>
        <w:t>%</w:t>
      </w:r>
      <w:r w:rsidR="00632779" w:rsidRPr="00B73862">
        <w:rPr>
          <w:spacing w:val="-2"/>
          <w:lang w:val="pt-BR"/>
        </w:rPr>
        <w:t xml:space="preserve"> </w:t>
      </w:r>
      <w:r w:rsidR="00535EAE" w:rsidRPr="00B73862">
        <w:rPr>
          <w:i/>
          <w:spacing w:val="-2"/>
          <w:lang w:val="af-ZA"/>
        </w:rPr>
        <w:t>(so với năm học 2019-2020 tăng 0,7%; so với chỉ tiêu NQ tăng 1,1%)</w:t>
      </w:r>
      <w:r w:rsidR="00535EAE" w:rsidRPr="00B73862">
        <w:rPr>
          <w:spacing w:val="-2"/>
          <w:lang w:val="af-ZA"/>
        </w:rPr>
        <w:t>;</w:t>
      </w:r>
      <w:r w:rsidR="00535EAE" w:rsidRPr="00B73862">
        <w:rPr>
          <w:spacing w:val="-2"/>
          <w:lang w:val="vi-VN"/>
        </w:rPr>
        <w:t xml:space="preserve"> huy động trẻ </w:t>
      </w:r>
      <w:r w:rsidR="00535EAE" w:rsidRPr="00B73862">
        <w:rPr>
          <w:spacing w:val="-2"/>
          <w:lang w:val="da-DK"/>
        </w:rPr>
        <w:t xml:space="preserve">động trẻ 5 tuổi đến trường đạt 1.164/1.167 đạt </w:t>
      </w:r>
      <w:r w:rsidR="00535EAE" w:rsidRPr="00B73862">
        <w:rPr>
          <w:spacing w:val="-2"/>
          <w:lang w:val="af-ZA"/>
        </w:rPr>
        <w:t xml:space="preserve">99,7% </w:t>
      </w:r>
      <w:r w:rsidR="00535EAE" w:rsidRPr="00B73862">
        <w:rPr>
          <w:i/>
          <w:spacing w:val="-2"/>
          <w:lang w:val="af-ZA"/>
        </w:rPr>
        <w:t>(so với năm học 2019</w:t>
      </w:r>
      <w:r w:rsidR="00B73862" w:rsidRPr="00B73862">
        <w:rPr>
          <w:i/>
          <w:spacing w:val="-2"/>
          <w:lang w:val="af-ZA"/>
        </w:rPr>
        <w:t xml:space="preserve"> </w:t>
      </w:r>
      <w:r w:rsidR="00535EAE" w:rsidRPr="00B73862">
        <w:rPr>
          <w:i/>
          <w:spacing w:val="-2"/>
          <w:lang w:val="af-ZA"/>
        </w:rPr>
        <w:t>-</w:t>
      </w:r>
      <w:r w:rsidR="00B73862" w:rsidRPr="00B73862">
        <w:rPr>
          <w:i/>
          <w:spacing w:val="-2"/>
          <w:lang w:val="af-ZA"/>
        </w:rPr>
        <w:t xml:space="preserve"> </w:t>
      </w:r>
      <w:r w:rsidR="00535EAE" w:rsidRPr="00B73862">
        <w:rPr>
          <w:i/>
          <w:spacing w:val="-2"/>
          <w:lang w:val="af-ZA"/>
        </w:rPr>
        <w:t>2020 tăng 0,5%; so với chỉ tiêu NQ tăng 0,4%)</w:t>
      </w:r>
      <w:r w:rsidR="00C31EE3" w:rsidRPr="00B73862">
        <w:rPr>
          <w:i/>
          <w:spacing w:val="-2"/>
          <w:lang w:val="af-ZA"/>
        </w:rPr>
        <w:t xml:space="preserve">; </w:t>
      </w:r>
      <w:r w:rsidR="00C31EE3" w:rsidRPr="00B73862">
        <w:rPr>
          <w:iCs/>
          <w:spacing w:val="-2"/>
          <w:lang w:val="af-ZA"/>
        </w:rPr>
        <w:t>h</w:t>
      </w:r>
      <w:r w:rsidRPr="00B73862">
        <w:rPr>
          <w:spacing w:val="-2"/>
          <w:lang w:val="da-DK"/>
        </w:rPr>
        <w:t xml:space="preserve">uy động dân số trong độ tuổi 6-10 tuổi đến trường (phải phổ cập) là 5.706/5.708 </w:t>
      </w:r>
      <w:r w:rsidR="004E5599" w:rsidRPr="00B73862">
        <w:rPr>
          <w:spacing w:val="-2"/>
          <w:lang w:val="da-DK"/>
        </w:rPr>
        <w:t xml:space="preserve">đạt </w:t>
      </w:r>
      <w:r w:rsidRPr="00B73862">
        <w:rPr>
          <w:spacing w:val="-2"/>
          <w:lang w:val="da-DK"/>
        </w:rPr>
        <w:t>99,9</w:t>
      </w:r>
      <w:r w:rsidR="004E5599" w:rsidRPr="00B73862">
        <w:rPr>
          <w:spacing w:val="-2"/>
          <w:lang w:val="vi-VN"/>
        </w:rPr>
        <w:t>%</w:t>
      </w:r>
      <w:r w:rsidR="004E5599" w:rsidRPr="00B73862">
        <w:rPr>
          <w:spacing w:val="-2"/>
          <w:lang w:val="af-ZA"/>
        </w:rPr>
        <w:t xml:space="preserve"> </w:t>
      </w:r>
      <w:r w:rsidR="004E5599" w:rsidRPr="00B73862">
        <w:rPr>
          <w:i/>
          <w:spacing w:val="-2"/>
          <w:lang w:val="af-ZA"/>
        </w:rPr>
        <w:t>(bằng</w:t>
      </w:r>
      <w:r w:rsidR="000F6F00" w:rsidRPr="00B73862">
        <w:rPr>
          <w:i/>
          <w:spacing w:val="-2"/>
          <w:lang w:val="af-ZA"/>
        </w:rPr>
        <w:t xml:space="preserve"> </w:t>
      </w:r>
      <w:r w:rsidR="004E5599" w:rsidRPr="00B73862">
        <w:rPr>
          <w:i/>
          <w:spacing w:val="-2"/>
          <w:lang w:val="af-ZA"/>
        </w:rPr>
        <w:t>năm học 2019</w:t>
      </w:r>
      <w:r w:rsidR="00B73862" w:rsidRPr="00B73862">
        <w:rPr>
          <w:i/>
          <w:spacing w:val="-2"/>
          <w:lang w:val="af-ZA"/>
        </w:rPr>
        <w:t xml:space="preserve"> </w:t>
      </w:r>
      <w:r w:rsidR="004E5599" w:rsidRPr="00B73862">
        <w:rPr>
          <w:i/>
          <w:spacing w:val="-2"/>
          <w:lang w:val="af-ZA"/>
        </w:rPr>
        <w:t>-</w:t>
      </w:r>
      <w:r w:rsidR="00B73862" w:rsidRPr="00B73862">
        <w:rPr>
          <w:i/>
          <w:spacing w:val="-2"/>
          <w:lang w:val="af-ZA"/>
        </w:rPr>
        <w:t xml:space="preserve"> </w:t>
      </w:r>
      <w:r w:rsidR="004E5599" w:rsidRPr="00B73862">
        <w:rPr>
          <w:i/>
          <w:spacing w:val="-2"/>
          <w:lang w:val="af-ZA"/>
        </w:rPr>
        <w:t>2020 và đ</w:t>
      </w:r>
      <w:r w:rsidR="00A87CAE" w:rsidRPr="00B73862">
        <w:rPr>
          <w:i/>
          <w:spacing w:val="-2"/>
          <w:lang w:val="af-ZA"/>
        </w:rPr>
        <w:t>ạt</w:t>
      </w:r>
      <w:r w:rsidR="000F6F00" w:rsidRPr="00B73862">
        <w:rPr>
          <w:i/>
          <w:spacing w:val="-2"/>
          <w:lang w:val="af-ZA"/>
        </w:rPr>
        <w:t xml:space="preserve"> </w:t>
      </w:r>
      <w:r w:rsidR="004E5599" w:rsidRPr="00B73862">
        <w:rPr>
          <w:i/>
          <w:spacing w:val="-2"/>
          <w:lang w:val="af-ZA"/>
        </w:rPr>
        <w:t xml:space="preserve">chỉ tiêu NQ </w:t>
      </w:r>
      <w:r w:rsidR="00A87CAE" w:rsidRPr="00B73862">
        <w:rPr>
          <w:i/>
          <w:spacing w:val="-2"/>
          <w:lang w:val="af-ZA"/>
        </w:rPr>
        <w:t>đề ra</w:t>
      </w:r>
      <w:r w:rsidR="004E5599" w:rsidRPr="00B73862">
        <w:rPr>
          <w:i/>
          <w:spacing w:val="-2"/>
          <w:lang w:val="af-ZA"/>
        </w:rPr>
        <w:t>)</w:t>
      </w:r>
      <w:r w:rsidR="0070721B" w:rsidRPr="00B73862">
        <w:rPr>
          <w:i/>
          <w:spacing w:val="-2"/>
          <w:lang w:val="af-ZA"/>
        </w:rPr>
        <w:t xml:space="preserve">; </w:t>
      </w:r>
      <w:r w:rsidR="0070721B" w:rsidRPr="00B73862">
        <w:rPr>
          <w:spacing w:val="-2"/>
          <w:lang w:val="af-ZA"/>
        </w:rPr>
        <w:t>Huy động dân số 11-14 tuổi</w:t>
      </w:r>
      <w:r w:rsidR="00B71558" w:rsidRPr="00B73862">
        <w:rPr>
          <w:spacing w:val="-2"/>
          <w:lang w:val="af-ZA"/>
        </w:rPr>
        <w:t xml:space="preserve"> 3907/4056 = 96,3%</w:t>
      </w:r>
      <w:r w:rsidR="00450FB4" w:rsidRPr="00B73862">
        <w:rPr>
          <w:spacing w:val="-2"/>
          <w:lang w:val="af-ZA"/>
        </w:rPr>
        <w:t xml:space="preserve"> </w:t>
      </w:r>
      <w:r w:rsidR="00450FB4" w:rsidRPr="00B73862">
        <w:rPr>
          <w:i/>
          <w:spacing w:val="-2"/>
          <w:lang w:val="af-ZA"/>
        </w:rPr>
        <w:t>(so với năm học 2019</w:t>
      </w:r>
      <w:r w:rsidR="00B73862" w:rsidRPr="00B73862">
        <w:rPr>
          <w:i/>
          <w:spacing w:val="-2"/>
          <w:lang w:val="af-ZA"/>
        </w:rPr>
        <w:t xml:space="preserve"> </w:t>
      </w:r>
      <w:r w:rsidR="00450FB4" w:rsidRPr="00B73862">
        <w:rPr>
          <w:i/>
          <w:spacing w:val="-2"/>
          <w:lang w:val="af-ZA"/>
        </w:rPr>
        <w:t>-</w:t>
      </w:r>
      <w:r w:rsidR="00B73862" w:rsidRPr="00B73862">
        <w:rPr>
          <w:i/>
          <w:spacing w:val="-2"/>
          <w:lang w:val="af-ZA"/>
        </w:rPr>
        <w:t xml:space="preserve"> </w:t>
      </w:r>
      <w:r w:rsidR="00450FB4" w:rsidRPr="00B73862">
        <w:rPr>
          <w:i/>
          <w:spacing w:val="-2"/>
          <w:lang w:val="af-ZA"/>
        </w:rPr>
        <w:t>2020 tăng 0,3%</w:t>
      </w:r>
      <w:r w:rsidR="00E81E34" w:rsidRPr="00B73862">
        <w:rPr>
          <w:i/>
          <w:spacing w:val="-2"/>
          <w:lang w:val="af-ZA"/>
        </w:rPr>
        <w:t>: 3762/3919 = 96%</w:t>
      </w:r>
      <w:r w:rsidR="00450FB4" w:rsidRPr="00B73862">
        <w:rPr>
          <w:i/>
          <w:spacing w:val="-2"/>
          <w:lang w:val="af-ZA"/>
        </w:rPr>
        <w:t>)</w:t>
      </w:r>
      <w:r w:rsidR="0070721B" w:rsidRPr="00B73862">
        <w:rPr>
          <w:spacing w:val="-2"/>
          <w:lang w:val="af-ZA"/>
        </w:rPr>
        <w:t>; 15-18 tuổi đi học</w:t>
      </w:r>
      <w:r w:rsidR="00E13A55" w:rsidRPr="00B73862">
        <w:rPr>
          <w:spacing w:val="-2"/>
          <w:lang w:val="af-ZA"/>
        </w:rPr>
        <w:t xml:space="preserve"> 2298/3839 = 59,9%</w:t>
      </w:r>
      <w:r w:rsidR="0070721B" w:rsidRPr="00B73862">
        <w:rPr>
          <w:spacing w:val="-2"/>
          <w:lang w:val="af-ZA"/>
        </w:rPr>
        <w:t xml:space="preserve"> </w:t>
      </w:r>
      <w:r w:rsidR="00E13A55" w:rsidRPr="00B73862">
        <w:rPr>
          <w:i/>
          <w:spacing w:val="-2"/>
          <w:lang w:val="af-ZA"/>
        </w:rPr>
        <w:t>(so với năm học 2019</w:t>
      </w:r>
      <w:r w:rsidR="00B73862" w:rsidRPr="00B73862">
        <w:rPr>
          <w:i/>
          <w:spacing w:val="-2"/>
          <w:lang w:val="af-ZA"/>
        </w:rPr>
        <w:t xml:space="preserve"> </w:t>
      </w:r>
      <w:r w:rsidR="00E13A55" w:rsidRPr="00B73862">
        <w:rPr>
          <w:i/>
          <w:spacing w:val="-2"/>
          <w:lang w:val="af-ZA"/>
        </w:rPr>
        <w:t>-</w:t>
      </w:r>
      <w:r w:rsidR="00B73862" w:rsidRPr="00B73862">
        <w:rPr>
          <w:i/>
          <w:spacing w:val="-2"/>
          <w:lang w:val="af-ZA"/>
        </w:rPr>
        <w:t xml:space="preserve"> </w:t>
      </w:r>
      <w:r w:rsidR="00E13A55" w:rsidRPr="00B73862">
        <w:rPr>
          <w:i/>
          <w:spacing w:val="-2"/>
          <w:lang w:val="af-ZA"/>
        </w:rPr>
        <w:t xml:space="preserve">2020 tăng </w:t>
      </w:r>
      <w:r w:rsidR="00E81E34" w:rsidRPr="00B73862">
        <w:rPr>
          <w:i/>
          <w:spacing w:val="-2"/>
          <w:lang w:val="af-ZA"/>
        </w:rPr>
        <w:t>1</w:t>
      </w:r>
      <w:r w:rsidR="00E13A55" w:rsidRPr="00B73862">
        <w:rPr>
          <w:i/>
          <w:spacing w:val="-2"/>
          <w:lang w:val="af-ZA"/>
        </w:rPr>
        <w:t>,3%</w:t>
      </w:r>
      <w:r w:rsidR="00E81E34" w:rsidRPr="00B73862">
        <w:rPr>
          <w:i/>
          <w:spacing w:val="-2"/>
          <w:lang w:val="af-ZA"/>
        </w:rPr>
        <w:t>: 2086/3562 = 58,6%</w:t>
      </w:r>
      <w:r w:rsidR="00E13A55" w:rsidRPr="00B73862">
        <w:rPr>
          <w:i/>
          <w:spacing w:val="-2"/>
          <w:lang w:val="af-ZA"/>
        </w:rPr>
        <w:t>)</w:t>
      </w:r>
      <w:r w:rsidR="00E81DE3" w:rsidRPr="00B73862">
        <w:rPr>
          <w:spacing w:val="-2"/>
          <w:lang w:val="da-DK"/>
        </w:rPr>
        <w:t>.</w:t>
      </w:r>
    </w:p>
    <w:p w:rsidR="003C7E8E" w:rsidRPr="000C548B" w:rsidRDefault="009E1C5D" w:rsidP="00B65969">
      <w:pPr>
        <w:spacing w:before="120" w:after="120" w:line="264" w:lineRule="auto"/>
        <w:ind w:firstLine="720"/>
        <w:jc w:val="both"/>
        <w:rPr>
          <w:b/>
          <w:i/>
          <w:iCs/>
          <w:szCs w:val="20"/>
          <w:lang w:val="da-DK"/>
        </w:rPr>
      </w:pPr>
      <w:r w:rsidRPr="000C548B">
        <w:rPr>
          <w:b/>
          <w:i/>
          <w:iCs/>
          <w:szCs w:val="20"/>
          <w:lang w:val="da-DK"/>
        </w:rPr>
        <w:t>1.2.</w:t>
      </w:r>
      <w:r w:rsidR="00DB7609" w:rsidRPr="000C548B">
        <w:rPr>
          <w:b/>
          <w:i/>
          <w:iCs/>
          <w:szCs w:val="20"/>
          <w:lang w:val="da-DK"/>
        </w:rPr>
        <w:t xml:space="preserve"> </w:t>
      </w:r>
      <w:r w:rsidR="00AD2EF0" w:rsidRPr="000C548B">
        <w:rPr>
          <w:b/>
          <w:i/>
          <w:iCs/>
          <w:szCs w:val="20"/>
          <w:lang w:val="vi-VN"/>
        </w:rPr>
        <w:t>Nâng cao chất lượng giáo dục và đào tạo</w:t>
      </w:r>
    </w:p>
    <w:p w:rsidR="00535EAE" w:rsidRPr="000C548B" w:rsidRDefault="00A87CAE" w:rsidP="00B65969">
      <w:pPr>
        <w:spacing w:before="120" w:after="120" w:line="264" w:lineRule="auto"/>
        <w:ind w:firstLine="720"/>
        <w:jc w:val="both"/>
        <w:rPr>
          <w:lang w:val="da-DK"/>
        </w:rPr>
      </w:pPr>
      <w:r w:rsidRPr="000C548B">
        <w:rPr>
          <w:szCs w:val="20"/>
          <w:lang w:val="da-DK"/>
        </w:rPr>
        <w:lastRenderedPageBreak/>
        <w:t>-</w:t>
      </w:r>
      <w:r w:rsidR="006A1522" w:rsidRPr="000C548B">
        <w:rPr>
          <w:szCs w:val="20"/>
          <w:lang w:val="vi-VN"/>
        </w:rPr>
        <w:t xml:space="preserve"> </w:t>
      </w:r>
      <w:r w:rsidR="0098048F" w:rsidRPr="000C548B">
        <w:rPr>
          <w:szCs w:val="20"/>
          <w:lang w:val="vi-VN"/>
        </w:rPr>
        <w:t>Giáo dục Mầm non</w:t>
      </w:r>
      <w:r w:rsidRPr="000C548B">
        <w:rPr>
          <w:szCs w:val="20"/>
          <w:lang w:val="da-DK"/>
        </w:rPr>
        <w:t xml:space="preserve">: </w:t>
      </w:r>
      <w:r w:rsidR="00535EAE" w:rsidRPr="000C548B">
        <w:rPr>
          <w:lang w:val="pt-BR"/>
        </w:rPr>
        <w:t>T</w:t>
      </w:r>
      <w:r w:rsidR="00535EAE" w:rsidRPr="000C548B">
        <w:rPr>
          <w:lang w:val="vi-VN"/>
        </w:rPr>
        <w:t xml:space="preserve">ỷ lệ trẻ 5 tuổi hoàn thành chương trình giáo dục </w:t>
      </w:r>
      <w:r w:rsidR="00B73862">
        <w:t>M</w:t>
      </w:r>
      <w:r w:rsidR="00535EAE" w:rsidRPr="000C548B">
        <w:rPr>
          <w:lang w:val="vi-VN"/>
        </w:rPr>
        <w:t>ầm non</w:t>
      </w:r>
      <w:r w:rsidRPr="000C548B">
        <w:rPr>
          <w:lang w:val="da-DK"/>
        </w:rPr>
        <w:t xml:space="preserve"> </w:t>
      </w:r>
      <w:r w:rsidR="00535EAE" w:rsidRPr="000C548B">
        <w:rPr>
          <w:lang w:val="vi-VN"/>
        </w:rPr>
        <w:t xml:space="preserve">đạt </w:t>
      </w:r>
      <w:r w:rsidR="00535EAE" w:rsidRPr="000C548B">
        <w:rPr>
          <w:lang w:val="da-DK"/>
        </w:rPr>
        <w:t>100</w:t>
      </w:r>
      <w:r w:rsidR="00535EAE" w:rsidRPr="000C548B">
        <w:rPr>
          <w:lang w:val="vi-VN"/>
        </w:rPr>
        <w:t>%</w:t>
      </w:r>
      <w:r w:rsidRPr="000C548B">
        <w:rPr>
          <w:lang w:val="da-DK"/>
        </w:rPr>
        <w:t xml:space="preserve"> </w:t>
      </w:r>
      <w:r w:rsidR="00535EAE" w:rsidRPr="000C548B">
        <w:rPr>
          <w:i/>
          <w:lang w:val="vi-VN"/>
        </w:rPr>
        <w:t>(</w:t>
      </w:r>
      <w:r w:rsidR="00D4309F" w:rsidRPr="000C548B">
        <w:rPr>
          <w:i/>
          <w:lang w:val="da-DK"/>
        </w:rPr>
        <w:t>đ</w:t>
      </w:r>
      <w:r w:rsidR="00535EAE" w:rsidRPr="000C548B">
        <w:rPr>
          <w:i/>
          <w:lang w:val="vi-VN"/>
        </w:rPr>
        <w:t>ạt</w:t>
      </w:r>
      <w:r w:rsidR="00D4309F" w:rsidRPr="000C548B">
        <w:rPr>
          <w:i/>
          <w:lang w:val="pt-BR"/>
        </w:rPr>
        <w:t xml:space="preserve"> c</w:t>
      </w:r>
      <w:r w:rsidR="00535EAE" w:rsidRPr="000C548B">
        <w:rPr>
          <w:i/>
          <w:lang w:val="pt-BR"/>
        </w:rPr>
        <w:t>hỉ tiêu NQ</w:t>
      </w:r>
      <w:r w:rsidR="00535EAE" w:rsidRPr="000C548B">
        <w:rPr>
          <w:i/>
          <w:lang w:val="vi-VN"/>
        </w:rPr>
        <w:t>).</w:t>
      </w:r>
    </w:p>
    <w:p w:rsidR="008D08C1" w:rsidRPr="000C548B" w:rsidRDefault="00A87CAE" w:rsidP="00B65969">
      <w:pPr>
        <w:spacing w:before="120" w:after="120" w:line="264" w:lineRule="auto"/>
        <w:ind w:firstLine="720"/>
        <w:jc w:val="both"/>
        <w:rPr>
          <w:lang w:val="da-DK"/>
        </w:rPr>
      </w:pPr>
      <w:r w:rsidRPr="000C548B">
        <w:rPr>
          <w:szCs w:val="20"/>
          <w:lang w:val="da-DK"/>
        </w:rPr>
        <w:t>-</w:t>
      </w:r>
      <w:r w:rsidR="008D08C1" w:rsidRPr="000C548B">
        <w:rPr>
          <w:szCs w:val="20"/>
          <w:lang w:val="da-DK"/>
        </w:rPr>
        <w:t xml:space="preserve"> </w:t>
      </w:r>
      <w:r w:rsidR="008D08C1" w:rsidRPr="000C548B">
        <w:rPr>
          <w:szCs w:val="20"/>
          <w:lang w:val="vi-VN"/>
        </w:rPr>
        <w:t>Giáo dục Tiểu học</w:t>
      </w:r>
      <w:r w:rsidRPr="000C548B">
        <w:rPr>
          <w:szCs w:val="20"/>
          <w:lang w:val="da-DK"/>
        </w:rPr>
        <w:t xml:space="preserve">: </w:t>
      </w:r>
      <w:r w:rsidR="00D4309F" w:rsidRPr="000C548B">
        <w:rPr>
          <w:szCs w:val="20"/>
          <w:lang w:val="da-DK"/>
        </w:rPr>
        <w:t>H</w:t>
      </w:r>
      <w:r w:rsidR="008D08C1" w:rsidRPr="000C548B">
        <w:rPr>
          <w:szCs w:val="20"/>
          <w:lang w:val="da-DK"/>
        </w:rPr>
        <w:t xml:space="preserve">ọc sinh hoàn thành chương trình </w:t>
      </w:r>
      <w:r w:rsidR="00B73862">
        <w:rPr>
          <w:szCs w:val="20"/>
          <w:lang w:val="da-DK"/>
        </w:rPr>
        <w:t>T</w:t>
      </w:r>
      <w:r w:rsidR="008D08C1" w:rsidRPr="000C548B">
        <w:rPr>
          <w:szCs w:val="20"/>
          <w:lang w:val="da-DK"/>
        </w:rPr>
        <w:t xml:space="preserve">iểu học là </w:t>
      </w:r>
      <w:r w:rsidR="008D08C1" w:rsidRPr="000C548B">
        <w:rPr>
          <w:lang w:val="da-DK"/>
        </w:rPr>
        <w:t>1.085/1.085 = 100</w:t>
      </w:r>
      <w:r w:rsidR="008D08C1" w:rsidRPr="000C548B">
        <w:rPr>
          <w:lang w:val="vi-VN"/>
        </w:rPr>
        <w:t>%</w:t>
      </w:r>
      <w:r w:rsidR="00D4309F" w:rsidRPr="000C548B">
        <w:rPr>
          <w:lang w:val="da-DK"/>
        </w:rPr>
        <w:t xml:space="preserve"> </w:t>
      </w:r>
      <w:r w:rsidR="00D4309F" w:rsidRPr="000C548B">
        <w:rPr>
          <w:i/>
          <w:lang w:val="da-DK"/>
        </w:rPr>
        <w:t>(v</w:t>
      </w:r>
      <w:r w:rsidR="008D08C1" w:rsidRPr="000C548B">
        <w:rPr>
          <w:i/>
          <w:lang w:val="da-DK"/>
        </w:rPr>
        <w:t xml:space="preserve">ượt </w:t>
      </w:r>
      <w:r w:rsidR="00D4309F" w:rsidRPr="000C548B">
        <w:rPr>
          <w:i/>
          <w:lang w:val="da-DK"/>
        </w:rPr>
        <w:t>NQ 0,1%).</w:t>
      </w:r>
    </w:p>
    <w:p w:rsidR="0045694D" w:rsidRPr="000C548B" w:rsidRDefault="00D07E97" w:rsidP="00B65969">
      <w:pPr>
        <w:spacing w:before="120" w:after="120" w:line="264" w:lineRule="auto"/>
        <w:ind w:firstLine="720"/>
        <w:jc w:val="both"/>
        <w:rPr>
          <w:szCs w:val="20"/>
          <w:lang w:val="da-DK"/>
        </w:rPr>
      </w:pPr>
      <w:r w:rsidRPr="000C548B">
        <w:rPr>
          <w:szCs w:val="20"/>
          <w:lang w:val="da-DK"/>
        </w:rPr>
        <w:t xml:space="preserve">- </w:t>
      </w:r>
      <w:r w:rsidR="0045694D" w:rsidRPr="000C548B">
        <w:rPr>
          <w:szCs w:val="20"/>
          <w:lang w:val="vi-VN"/>
        </w:rPr>
        <w:t>Giáo dục Trung học cơ sở</w:t>
      </w:r>
      <w:r w:rsidRPr="000C548B">
        <w:rPr>
          <w:szCs w:val="20"/>
          <w:lang w:val="da-DK"/>
        </w:rPr>
        <w:t>:</w:t>
      </w:r>
      <w:r w:rsidR="00DF0A63" w:rsidRPr="000C548B">
        <w:rPr>
          <w:szCs w:val="20"/>
          <w:lang w:val="da-DK"/>
        </w:rPr>
        <w:t xml:space="preserve"> </w:t>
      </w:r>
    </w:p>
    <w:p w:rsidR="00643CDD" w:rsidRPr="000C548B" w:rsidRDefault="00CA37A8" w:rsidP="00B65969">
      <w:pPr>
        <w:spacing w:before="120" w:after="120" w:line="264" w:lineRule="auto"/>
        <w:ind w:firstLine="720"/>
        <w:jc w:val="both"/>
        <w:rPr>
          <w:bCs/>
          <w:szCs w:val="20"/>
          <w:lang w:val="vi-VN"/>
        </w:rPr>
      </w:pPr>
      <w:r w:rsidRPr="000C548B">
        <w:rPr>
          <w:bCs/>
          <w:szCs w:val="20"/>
          <w:lang w:val="vi-VN"/>
        </w:rPr>
        <w:t>+ Mục tiêu tỉ lệ xếp loại học lực loại giỏi ≥10%. Kết quả thực hi</w:t>
      </w:r>
      <w:r w:rsidR="002014D8" w:rsidRPr="000C548B">
        <w:rPr>
          <w:bCs/>
          <w:szCs w:val="20"/>
          <w:lang w:val="vi-VN"/>
        </w:rPr>
        <w:t>ện đạt 8,4% giảm 1,6%</w:t>
      </w:r>
      <w:r w:rsidR="000E79AC" w:rsidRPr="000C548B">
        <w:rPr>
          <w:bCs/>
          <w:szCs w:val="20"/>
          <w:lang w:val="vi-VN"/>
        </w:rPr>
        <w:t xml:space="preserve"> </w:t>
      </w:r>
      <w:r w:rsidR="000E79AC" w:rsidRPr="000C548B">
        <w:rPr>
          <w:bCs/>
          <w:i/>
          <w:iCs/>
          <w:szCs w:val="20"/>
          <w:lang w:val="vi-VN"/>
        </w:rPr>
        <w:t>(</w:t>
      </w:r>
      <w:r w:rsidR="00AB225B" w:rsidRPr="000C548B">
        <w:rPr>
          <w:bCs/>
          <w:i/>
          <w:iCs/>
          <w:szCs w:val="20"/>
          <w:lang w:val="vi-VN"/>
        </w:rPr>
        <w:t>chưa</w:t>
      </w:r>
      <w:r w:rsidRPr="000C548B">
        <w:rPr>
          <w:bCs/>
          <w:i/>
          <w:iCs/>
          <w:szCs w:val="20"/>
          <w:lang w:val="vi-VN"/>
        </w:rPr>
        <w:t xml:space="preserve"> đạt</w:t>
      </w:r>
      <w:r w:rsidR="000E79AC" w:rsidRPr="000C548B">
        <w:rPr>
          <w:bCs/>
          <w:i/>
          <w:iCs/>
          <w:szCs w:val="20"/>
          <w:lang w:val="vi-VN"/>
        </w:rPr>
        <w:t xml:space="preserve"> </w:t>
      </w:r>
      <w:r w:rsidR="00AB225B" w:rsidRPr="000C548B">
        <w:rPr>
          <w:bCs/>
          <w:i/>
          <w:iCs/>
          <w:szCs w:val="20"/>
          <w:lang w:val="vi-VN"/>
        </w:rPr>
        <w:t xml:space="preserve">mục tiêu </w:t>
      </w:r>
      <w:r w:rsidR="000E79AC" w:rsidRPr="000C548B">
        <w:rPr>
          <w:bCs/>
          <w:i/>
          <w:iCs/>
          <w:szCs w:val="20"/>
          <w:lang w:val="vi-VN"/>
        </w:rPr>
        <w:t>NQ)</w:t>
      </w:r>
      <w:r w:rsidR="002014D8" w:rsidRPr="000C548B">
        <w:rPr>
          <w:bCs/>
          <w:szCs w:val="20"/>
          <w:lang w:val="vi-VN"/>
        </w:rPr>
        <w:t>.</w:t>
      </w:r>
    </w:p>
    <w:p w:rsidR="00CA37A8" w:rsidRPr="000C548B" w:rsidRDefault="00643CDD" w:rsidP="00B65969">
      <w:pPr>
        <w:spacing w:before="120" w:after="120" w:line="264" w:lineRule="auto"/>
        <w:ind w:firstLine="720"/>
        <w:jc w:val="both"/>
        <w:rPr>
          <w:bCs/>
          <w:szCs w:val="20"/>
          <w:lang w:val="vi-VN"/>
        </w:rPr>
      </w:pPr>
      <w:r w:rsidRPr="000C548B">
        <w:rPr>
          <w:bCs/>
          <w:szCs w:val="20"/>
          <w:lang w:val="vi-VN"/>
        </w:rPr>
        <w:t xml:space="preserve">+ Mục tiêu tỉ lệ xếp loại học </w:t>
      </w:r>
      <w:r w:rsidR="00BA6E4A" w:rsidRPr="000C548B">
        <w:rPr>
          <w:bCs/>
          <w:szCs w:val="20"/>
          <w:lang w:val="vi-VN"/>
        </w:rPr>
        <w:t>lự</w:t>
      </w:r>
      <w:r w:rsidR="00CA37A8" w:rsidRPr="000C548B">
        <w:rPr>
          <w:bCs/>
          <w:szCs w:val="20"/>
          <w:lang w:val="vi-VN"/>
        </w:rPr>
        <w:t>c loại khá ≥ 40</w:t>
      </w:r>
      <w:r w:rsidR="003552CA" w:rsidRPr="000C548B">
        <w:rPr>
          <w:bCs/>
          <w:szCs w:val="20"/>
          <w:lang w:val="vi-VN"/>
        </w:rPr>
        <w:t>%</w:t>
      </w:r>
      <w:r w:rsidR="00B73862">
        <w:rPr>
          <w:bCs/>
          <w:szCs w:val="20"/>
        </w:rPr>
        <w:t>.</w:t>
      </w:r>
      <w:r w:rsidR="00CA37A8" w:rsidRPr="000C548B">
        <w:rPr>
          <w:bCs/>
          <w:szCs w:val="20"/>
          <w:lang w:val="vi-VN"/>
        </w:rPr>
        <w:t xml:space="preserve"> Kết quả 46,7% tăng 6,7%</w:t>
      </w:r>
      <w:r w:rsidR="000E79AC" w:rsidRPr="000C548B">
        <w:rPr>
          <w:bCs/>
          <w:szCs w:val="20"/>
          <w:lang w:val="vi-VN"/>
        </w:rPr>
        <w:t xml:space="preserve"> </w:t>
      </w:r>
      <w:r w:rsidR="000E79AC" w:rsidRPr="000C548B">
        <w:rPr>
          <w:bCs/>
          <w:i/>
          <w:iCs/>
          <w:szCs w:val="20"/>
          <w:lang w:val="vi-VN"/>
        </w:rPr>
        <w:t>(</w:t>
      </w:r>
      <w:r w:rsidR="00F625B0" w:rsidRPr="000C548B">
        <w:rPr>
          <w:bCs/>
          <w:i/>
          <w:iCs/>
          <w:szCs w:val="20"/>
          <w:lang w:val="vi-VN"/>
        </w:rPr>
        <w:t>v</w:t>
      </w:r>
      <w:r w:rsidR="00D77B34" w:rsidRPr="000C548B">
        <w:rPr>
          <w:bCs/>
          <w:i/>
          <w:iCs/>
          <w:szCs w:val="20"/>
          <w:lang w:val="vi-VN"/>
        </w:rPr>
        <w:t>ượt</w:t>
      </w:r>
      <w:r w:rsidR="00CC099A" w:rsidRPr="000C548B">
        <w:rPr>
          <w:bCs/>
          <w:i/>
          <w:iCs/>
          <w:szCs w:val="20"/>
          <w:lang w:val="vi-VN"/>
        </w:rPr>
        <w:t xml:space="preserve"> NQ</w:t>
      </w:r>
      <w:r w:rsidR="00D77B34" w:rsidRPr="000C548B">
        <w:rPr>
          <w:bCs/>
          <w:i/>
          <w:iCs/>
          <w:szCs w:val="20"/>
          <w:lang w:val="vi-VN"/>
        </w:rPr>
        <w:t xml:space="preserve"> 6,7%</w:t>
      </w:r>
      <w:r w:rsidR="000E79AC" w:rsidRPr="000C548B">
        <w:rPr>
          <w:bCs/>
          <w:i/>
          <w:iCs/>
          <w:szCs w:val="20"/>
          <w:lang w:val="vi-VN"/>
        </w:rPr>
        <w:t>)</w:t>
      </w:r>
      <w:r w:rsidR="002014D8" w:rsidRPr="000C548B">
        <w:rPr>
          <w:bCs/>
          <w:szCs w:val="20"/>
          <w:lang w:val="vi-VN"/>
        </w:rPr>
        <w:t>.</w:t>
      </w:r>
    </w:p>
    <w:p w:rsidR="00CA37A8" w:rsidRPr="000C548B" w:rsidRDefault="00CA37A8" w:rsidP="00B65969">
      <w:pPr>
        <w:spacing w:before="120" w:after="120" w:line="264" w:lineRule="auto"/>
        <w:ind w:firstLine="720"/>
        <w:jc w:val="both"/>
        <w:rPr>
          <w:bCs/>
          <w:szCs w:val="20"/>
          <w:lang w:val="vi-VN"/>
        </w:rPr>
      </w:pPr>
      <w:r w:rsidRPr="000C548B">
        <w:rPr>
          <w:bCs/>
          <w:szCs w:val="20"/>
          <w:lang w:val="vi-VN"/>
        </w:rPr>
        <w:t>+ Mục tiêu tỉ lệ xếp loại học lực loại yếu &lt; 2%</w:t>
      </w:r>
      <w:r w:rsidR="00B73862">
        <w:rPr>
          <w:bCs/>
          <w:szCs w:val="20"/>
        </w:rPr>
        <w:t>.</w:t>
      </w:r>
      <w:r w:rsidRPr="000C548B">
        <w:rPr>
          <w:bCs/>
          <w:szCs w:val="20"/>
          <w:lang w:val="vi-VN"/>
        </w:rPr>
        <w:t xml:space="preserve"> Kết quả 0,9% giảm 1,1%</w:t>
      </w:r>
      <w:r w:rsidR="00F625B0" w:rsidRPr="000C548B">
        <w:rPr>
          <w:bCs/>
          <w:szCs w:val="20"/>
          <w:lang w:val="vi-VN"/>
        </w:rPr>
        <w:t xml:space="preserve"> </w:t>
      </w:r>
      <w:r w:rsidR="00F625B0" w:rsidRPr="000C548B">
        <w:rPr>
          <w:bCs/>
          <w:i/>
          <w:iCs/>
          <w:szCs w:val="20"/>
          <w:lang w:val="vi-VN"/>
        </w:rPr>
        <w:t>(v</w:t>
      </w:r>
      <w:r w:rsidR="00D77B34" w:rsidRPr="000C548B">
        <w:rPr>
          <w:bCs/>
          <w:i/>
          <w:iCs/>
          <w:szCs w:val="20"/>
          <w:lang w:val="vi-VN"/>
        </w:rPr>
        <w:t xml:space="preserve">ượt </w:t>
      </w:r>
      <w:r w:rsidR="00CC099A" w:rsidRPr="000C548B">
        <w:rPr>
          <w:bCs/>
          <w:i/>
          <w:iCs/>
          <w:szCs w:val="20"/>
          <w:lang w:val="vi-VN"/>
        </w:rPr>
        <w:t xml:space="preserve">NQ </w:t>
      </w:r>
      <w:r w:rsidR="00D77B34" w:rsidRPr="000C548B">
        <w:rPr>
          <w:bCs/>
          <w:i/>
          <w:iCs/>
          <w:szCs w:val="20"/>
          <w:lang w:val="vi-VN"/>
        </w:rPr>
        <w:t>1,1%</w:t>
      </w:r>
      <w:r w:rsidR="00F625B0" w:rsidRPr="000C548B">
        <w:rPr>
          <w:bCs/>
          <w:i/>
          <w:iCs/>
          <w:szCs w:val="20"/>
          <w:lang w:val="vi-VN"/>
        </w:rPr>
        <w:t>)</w:t>
      </w:r>
      <w:r w:rsidR="002014D8" w:rsidRPr="000C548B">
        <w:rPr>
          <w:bCs/>
          <w:szCs w:val="20"/>
          <w:lang w:val="vi-VN"/>
        </w:rPr>
        <w:t>.</w:t>
      </w:r>
    </w:p>
    <w:p w:rsidR="00CA37A8" w:rsidRPr="000C548B" w:rsidRDefault="00CA37A8" w:rsidP="00B65969">
      <w:pPr>
        <w:spacing w:before="120" w:after="120" w:line="264" w:lineRule="auto"/>
        <w:ind w:firstLine="720"/>
        <w:jc w:val="both"/>
        <w:rPr>
          <w:bCs/>
          <w:szCs w:val="20"/>
          <w:lang w:val="pt-BR"/>
        </w:rPr>
      </w:pPr>
      <w:r w:rsidRPr="000C548B">
        <w:rPr>
          <w:bCs/>
          <w:szCs w:val="20"/>
          <w:lang w:val="pt-BR"/>
        </w:rPr>
        <w:t xml:space="preserve">+ Mục tiêu tốt nghiệp THCS đạt </w:t>
      </w:r>
      <w:r w:rsidR="00FD7C49" w:rsidRPr="000C548B">
        <w:rPr>
          <w:bCs/>
          <w:szCs w:val="20"/>
          <w:lang w:val="pt-BR"/>
        </w:rPr>
        <w:t>99,5</w:t>
      </w:r>
      <w:r w:rsidRPr="000C548B">
        <w:rPr>
          <w:bCs/>
          <w:szCs w:val="20"/>
          <w:lang w:val="pt-BR"/>
        </w:rPr>
        <w:t>%. Kết quả thực hiện đạt 99,7 tăng 0,2%</w:t>
      </w:r>
      <w:r w:rsidR="00F625B0" w:rsidRPr="000C548B">
        <w:rPr>
          <w:bCs/>
          <w:szCs w:val="20"/>
          <w:lang w:val="pt-BR"/>
        </w:rPr>
        <w:t xml:space="preserve"> </w:t>
      </w:r>
      <w:r w:rsidR="00F625B0" w:rsidRPr="000C548B">
        <w:rPr>
          <w:bCs/>
          <w:i/>
          <w:iCs/>
          <w:szCs w:val="20"/>
          <w:lang w:val="pt-BR"/>
        </w:rPr>
        <w:t>(v</w:t>
      </w:r>
      <w:r w:rsidR="00D77B34" w:rsidRPr="000C548B">
        <w:rPr>
          <w:bCs/>
          <w:i/>
          <w:iCs/>
          <w:szCs w:val="20"/>
          <w:lang w:val="pt-BR"/>
        </w:rPr>
        <w:t>ượt</w:t>
      </w:r>
      <w:r w:rsidR="00CC099A" w:rsidRPr="000C548B">
        <w:rPr>
          <w:bCs/>
          <w:i/>
          <w:iCs/>
          <w:szCs w:val="20"/>
          <w:lang w:val="pt-BR"/>
        </w:rPr>
        <w:t xml:space="preserve"> NQ</w:t>
      </w:r>
      <w:r w:rsidR="00D77B34" w:rsidRPr="000C548B">
        <w:rPr>
          <w:bCs/>
          <w:i/>
          <w:iCs/>
          <w:szCs w:val="20"/>
          <w:lang w:val="pt-BR"/>
        </w:rPr>
        <w:t xml:space="preserve"> 0</w:t>
      </w:r>
      <w:r w:rsidR="00520118" w:rsidRPr="000C548B">
        <w:rPr>
          <w:bCs/>
          <w:i/>
          <w:iCs/>
          <w:szCs w:val="20"/>
          <w:lang w:val="pt-BR"/>
        </w:rPr>
        <w:t>,</w:t>
      </w:r>
      <w:r w:rsidR="00FD7C49" w:rsidRPr="000C548B">
        <w:rPr>
          <w:bCs/>
          <w:i/>
          <w:iCs/>
          <w:szCs w:val="20"/>
          <w:lang w:val="pt-BR"/>
        </w:rPr>
        <w:t>2</w:t>
      </w:r>
      <w:r w:rsidR="00D77B34" w:rsidRPr="000C548B">
        <w:rPr>
          <w:bCs/>
          <w:i/>
          <w:iCs/>
          <w:szCs w:val="20"/>
          <w:lang w:val="pt-BR"/>
        </w:rPr>
        <w:t>%</w:t>
      </w:r>
      <w:r w:rsidR="00F625B0" w:rsidRPr="000C548B">
        <w:rPr>
          <w:bCs/>
          <w:i/>
          <w:iCs/>
          <w:szCs w:val="20"/>
          <w:lang w:val="pt-BR"/>
        </w:rPr>
        <w:t>)</w:t>
      </w:r>
      <w:r w:rsidR="00CF61F2" w:rsidRPr="000C548B">
        <w:rPr>
          <w:bCs/>
          <w:szCs w:val="20"/>
          <w:lang w:val="pt-BR"/>
        </w:rPr>
        <w:t>.</w:t>
      </w:r>
    </w:p>
    <w:p w:rsidR="00427151" w:rsidRPr="000C548B" w:rsidRDefault="00D07E97" w:rsidP="00B65969">
      <w:pPr>
        <w:spacing w:before="120" w:after="120" w:line="264" w:lineRule="auto"/>
        <w:ind w:firstLine="720"/>
        <w:jc w:val="both"/>
        <w:rPr>
          <w:i/>
          <w:lang w:val="da-DK"/>
        </w:rPr>
      </w:pPr>
      <w:r w:rsidRPr="000C548B">
        <w:rPr>
          <w:szCs w:val="20"/>
          <w:lang w:val="pt-BR"/>
        </w:rPr>
        <w:t>-</w:t>
      </w:r>
      <w:r w:rsidR="006A1522" w:rsidRPr="000C548B">
        <w:rPr>
          <w:szCs w:val="20"/>
          <w:lang w:val="vi-VN"/>
        </w:rPr>
        <w:t xml:space="preserve"> </w:t>
      </w:r>
      <w:r w:rsidR="0045694D" w:rsidRPr="000C548B">
        <w:rPr>
          <w:szCs w:val="20"/>
          <w:lang w:val="vi-VN"/>
        </w:rPr>
        <w:t>Giáo dục Trung học phổ thông</w:t>
      </w:r>
      <w:r w:rsidRPr="000C548B">
        <w:rPr>
          <w:szCs w:val="20"/>
          <w:lang w:val="pt-BR"/>
        </w:rPr>
        <w:t>: T</w:t>
      </w:r>
      <w:r w:rsidR="0034595E" w:rsidRPr="000C548B">
        <w:rPr>
          <w:spacing w:val="3"/>
          <w:shd w:val="clear" w:color="auto" w:fill="FFFFFF"/>
          <w:lang w:val="da-DK"/>
        </w:rPr>
        <w:t xml:space="preserve">ốt nghiệp THPT </w:t>
      </w:r>
      <w:r w:rsidR="00427151" w:rsidRPr="000C548B">
        <w:rPr>
          <w:spacing w:val="3"/>
          <w:shd w:val="clear" w:color="auto" w:fill="FFFFFF"/>
          <w:lang w:val="da-DK"/>
        </w:rPr>
        <w:t xml:space="preserve">đạt </w:t>
      </w:r>
      <w:r w:rsidR="0034595E" w:rsidRPr="000C548B">
        <w:rPr>
          <w:spacing w:val="3"/>
          <w:shd w:val="clear" w:color="auto" w:fill="FFFFFF"/>
          <w:lang w:val="da-DK"/>
        </w:rPr>
        <w:t>99</w:t>
      </w:r>
      <w:r w:rsidR="00B73862">
        <w:rPr>
          <w:spacing w:val="3"/>
          <w:shd w:val="clear" w:color="auto" w:fill="FFFFFF"/>
          <w:lang w:val="da-DK"/>
        </w:rPr>
        <w:t>,</w:t>
      </w:r>
      <w:r w:rsidR="0034595E" w:rsidRPr="000C548B">
        <w:rPr>
          <w:spacing w:val="3"/>
          <w:shd w:val="clear" w:color="auto" w:fill="FFFFFF"/>
          <w:lang w:val="da-DK"/>
        </w:rPr>
        <w:t xml:space="preserve">71% </w:t>
      </w:r>
      <w:r w:rsidR="00FB5D97" w:rsidRPr="000C548B">
        <w:rPr>
          <w:i/>
          <w:iCs/>
          <w:spacing w:val="3"/>
          <w:shd w:val="clear" w:color="auto" w:fill="FFFFFF"/>
          <w:lang w:val="da-DK"/>
        </w:rPr>
        <w:t>(vượt NQ</w:t>
      </w:r>
      <w:r w:rsidR="00427151" w:rsidRPr="000C548B">
        <w:rPr>
          <w:i/>
          <w:iCs/>
          <w:spacing w:val="3"/>
          <w:shd w:val="clear" w:color="auto" w:fill="FFFFFF"/>
          <w:lang w:val="da-DK"/>
        </w:rPr>
        <w:t xml:space="preserve"> </w:t>
      </w:r>
      <w:r w:rsidR="005D219A" w:rsidRPr="000C548B">
        <w:rPr>
          <w:i/>
          <w:iCs/>
          <w:spacing w:val="3"/>
          <w:shd w:val="clear" w:color="auto" w:fill="FFFFFF"/>
          <w:lang w:val="da-DK"/>
        </w:rPr>
        <w:t>0</w:t>
      </w:r>
      <w:r w:rsidR="00427151" w:rsidRPr="000C548B">
        <w:rPr>
          <w:i/>
          <w:iCs/>
          <w:spacing w:val="3"/>
          <w:shd w:val="clear" w:color="auto" w:fill="FFFFFF"/>
          <w:lang w:val="da-DK"/>
        </w:rPr>
        <w:t>,71%</w:t>
      </w:r>
      <w:r w:rsidR="00DF0A63" w:rsidRPr="000C548B">
        <w:rPr>
          <w:i/>
          <w:iCs/>
          <w:spacing w:val="3"/>
          <w:shd w:val="clear" w:color="auto" w:fill="FFFFFF"/>
          <w:lang w:val="da-DK"/>
        </w:rPr>
        <w:t>)</w:t>
      </w:r>
      <w:r w:rsidR="00DF0A63" w:rsidRPr="000C548B">
        <w:rPr>
          <w:spacing w:val="3"/>
          <w:shd w:val="clear" w:color="auto" w:fill="FFFFFF"/>
          <w:lang w:val="da-DK"/>
        </w:rPr>
        <w:t>.</w:t>
      </w:r>
    </w:p>
    <w:p w:rsidR="00DF0A63" w:rsidRPr="000C548B" w:rsidRDefault="009E1C5D" w:rsidP="00B65969">
      <w:pPr>
        <w:spacing w:before="120" w:after="120" w:line="264" w:lineRule="auto"/>
        <w:ind w:firstLine="720"/>
        <w:jc w:val="both"/>
        <w:rPr>
          <w:i/>
          <w:lang w:val="da-DK"/>
        </w:rPr>
      </w:pPr>
      <w:r w:rsidRPr="000C548B">
        <w:rPr>
          <w:b/>
          <w:i/>
          <w:iCs/>
          <w:lang w:val="da-DK"/>
        </w:rPr>
        <w:t>1.3.</w:t>
      </w:r>
      <w:r w:rsidR="00D07E97" w:rsidRPr="000C548B">
        <w:rPr>
          <w:b/>
          <w:i/>
          <w:iCs/>
          <w:lang w:val="da-DK"/>
        </w:rPr>
        <w:t xml:space="preserve"> </w:t>
      </w:r>
      <w:r w:rsidR="0083208C" w:rsidRPr="000C548B">
        <w:rPr>
          <w:b/>
          <w:i/>
          <w:iCs/>
          <w:lang w:val="da-DK"/>
        </w:rPr>
        <w:t>Xây dựng t</w:t>
      </w:r>
      <w:r w:rsidR="00AD2EF0" w:rsidRPr="000C548B">
        <w:rPr>
          <w:b/>
          <w:i/>
          <w:iCs/>
          <w:lang w:val="vi-VN"/>
        </w:rPr>
        <w:t>rường chuẩn quốc gia</w:t>
      </w:r>
      <w:r w:rsidR="00AD2EF0" w:rsidRPr="000C548B">
        <w:rPr>
          <w:b/>
          <w:lang w:val="vi-VN"/>
        </w:rPr>
        <w:t xml:space="preserve"> </w:t>
      </w:r>
      <w:r w:rsidR="0083208C" w:rsidRPr="000C548B">
        <w:rPr>
          <w:i/>
          <w:lang w:val="vi-VN"/>
        </w:rPr>
        <w:t xml:space="preserve">(số liệu tính đến ngày </w:t>
      </w:r>
      <w:r w:rsidR="0083208C" w:rsidRPr="000C548B">
        <w:rPr>
          <w:i/>
          <w:lang w:val="da-DK"/>
        </w:rPr>
        <w:t>15/3/2023</w:t>
      </w:r>
      <w:r w:rsidR="0083208C" w:rsidRPr="000C548B">
        <w:rPr>
          <w:i/>
          <w:lang w:val="vi-VN"/>
        </w:rPr>
        <w:t>)</w:t>
      </w:r>
      <w:r w:rsidR="00DF0A63" w:rsidRPr="000C548B">
        <w:rPr>
          <w:i/>
          <w:lang w:val="da-DK"/>
        </w:rPr>
        <w:t xml:space="preserve"> </w:t>
      </w:r>
    </w:p>
    <w:p w:rsidR="002612F4" w:rsidRPr="000C548B" w:rsidRDefault="00644870" w:rsidP="00B65969">
      <w:pPr>
        <w:spacing w:before="120" w:after="120" w:line="264" w:lineRule="auto"/>
        <w:ind w:firstLine="720"/>
        <w:jc w:val="both"/>
        <w:rPr>
          <w:szCs w:val="20"/>
          <w:lang w:val="da-DK"/>
        </w:rPr>
      </w:pPr>
      <w:r w:rsidRPr="000C548B">
        <w:rPr>
          <w:lang w:val="da-DK"/>
        </w:rPr>
        <w:t xml:space="preserve">- </w:t>
      </w:r>
      <w:r w:rsidR="002612F4" w:rsidRPr="000C548B">
        <w:rPr>
          <w:lang w:val="da-DK"/>
        </w:rPr>
        <w:t xml:space="preserve">Mục tiêu trường mầm non đạt chuẩn quốc gia: </w:t>
      </w:r>
      <w:r w:rsidR="006B2C12" w:rsidRPr="000C548B">
        <w:rPr>
          <w:lang w:val="da-DK"/>
        </w:rPr>
        <w:t>9/14</w:t>
      </w:r>
      <w:r w:rsidR="002612F4" w:rsidRPr="000C548B">
        <w:rPr>
          <w:lang w:val="da-DK"/>
        </w:rPr>
        <w:t xml:space="preserve"> = </w:t>
      </w:r>
      <w:r w:rsidR="006B2C12" w:rsidRPr="000C548B">
        <w:rPr>
          <w:lang w:val="da-DK"/>
        </w:rPr>
        <w:t>64,3</w:t>
      </w:r>
      <w:r w:rsidR="002612F4" w:rsidRPr="000C548B">
        <w:rPr>
          <w:lang w:val="da-DK"/>
        </w:rPr>
        <w:t xml:space="preserve">%. </w:t>
      </w:r>
      <w:r w:rsidR="002612F4" w:rsidRPr="000C548B">
        <w:rPr>
          <w:lang w:val="vi-VN"/>
        </w:rPr>
        <w:t>Kết quả</w:t>
      </w:r>
      <w:r w:rsidR="004B02A8" w:rsidRPr="000C548B">
        <w:rPr>
          <w:lang w:val="da-DK"/>
        </w:rPr>
        <w:t xml:space="preserve"> </w:t>
      </w:r>
      <w:r w:rsidR="002612F4" w:rsidRPr="000C548B">
        <w:rPr>
          <w:lang w:val="vi-VN"/>
        </w:rPr>
        <w:t xml:space="preserve">thực hiện </w:t>
      </w:r>
      <w:r w:rsidR="006B2C12" w:rsidRPr="000C548B">
        <w:rPr>
          <w:lang w:val="da-DK"/>
        </w:rPr>
        <w:t>10/14</w:t>
      </w:r>
      <w:r w:rsidR="002612F4" w:rsidRPr="000C548B">
        <w:rPr>
          <w:lang w:val="da-DK"/>
        </w:rPr>
        <w:t xml:space="preserve"> = 71,4</w:t>
      </w:r>
      <w:r w:rsidR="002612F4" w:rsidRPr="000C548B">
        <w:rPr>
          <w:lang w:val="vi-VN"/>
        </w:rPr>
        <w:t>%</w:t>
      </w:r>
      <w:r w:rsidR="00AB225B" w:rsidRPr="000C548B">
        <w:rPr>
          <w:lang w:val="da-DK"/>
        </w:rPr>
        <w:t xml:space="preserve"> </w:t>
      </w:r>
      <w:r w:rsidR="00AB225B" w:rsidRPr="000C548B">
        <w:rPr>
          <w:i/>
          <w:iCs/>
          <w:lang w:val="da-DK"/>
        </w:rPr>
        <w:t>(v</w:t>
      </w:r>
      <w:r w:rsidR="00604147" w:rsidRPr="000C548B">
        <w:rPr>
          <w:i/>
          <w:iCs/>
          <w:lang w:val="da-DK"/>
        </w:rPr>
        <w:t xml:space="preserve">ượt </w:t>
      </w:r>
      <w:r w:rsidR="00127293" w:rsidRPr="000C548B">
        <w:rPr>
          <w:i/>
          <w:iCs/>
          <w:lang w:val="da-DK"/>
        </w:rPr>
        <w:t xml:space="preserve">NQ </w:t>
      </w:r>
      <w:r w:rsidR="00604147" w:rsidRPr="000C548B">
        <w:rPr>
          <w:i/>
          <w:iCs/>
          <w:lang w:val="da-DK"/>
        </w:rPr>
        <w:t>7,1%</w:t>
      </w:r>
      <w:r w:rsidR="00AB225B" w:rsidRPr="000C548B">
        <w:rPr>
          <w:i/>
          <w:iCs/>
          <w:lang w:val="da-DK"/>
        </w:rPr>
        <w:t>)</w:t>
      </w:r>
      <w:r w:rsidR="002612F4" w:rsidRPr="000C548B">
        <w:rPr>
          <w:lang w:val="da-DK"/>
        </w:rPr>
        <w:t>.</w:t>
      </w:r>
    </w:p>
    <w:p w:rsidR="002612F4" w:rsidRPr="000C548B" w:rsidRDefault="00644870" w:rsidP="00B65969">
      <w:pPr>
        <w:spacing w:before="120" w:after="120" w:line="264" w:lineRule="auto"/>
        <w:ind w:firstLine="720"/>
        <w:jc w:val="both"/>
        <w:rPr>
          <w:lang w:val="da-DK"/>
        </w:rPr>
      </w:pPr>
      <w:r w:rsidRPr="000C548B">
        <w:rPr>
          <w:lang w:val="da-DK"/>
        </w:rPr>
        <w:t xml:space="preserve">- </w:t>
      </w:r>
      <w:r w:rsidR="00393148" w:rsidRPr="000C548B">
        <w:rPr>
          <w:lang w:val="da-DK"/>
        </w:rPr>
        <w:t xml:space="preserve">Mục tiêu trường tiểu học đạt chuẩn quốc gia: 3/3 = 100%. </w:t>
      </w:r>
      <w:r w:rsidR="00393148" w:rsidRPr="000C548B">
        <w:rPr>
          <w:lang w:val="vi-VN"/>
        </w:rPr>
        <w:t>Kết quả</w:t>
      </w:r>
      <w:r w:rsidR="00DF0A63" w:rsidRPr="000C548B">
        <w:rPr>
          <w:lang w:val="da-DK"/>
        </w:rPr>
        <w:t xml:space="preserve"> </w:t>
      </w:r>
      <w:r w:rsidR="00393148" w:rsidRPr="000C548B">
        <w:rPr>
          <w:lang w:val="vi-VN"/>
        </w:rPr>
        <w:t xml:space="preserve">thực hiện </w:t>
      </w:r>
      <w:r w:rsidR="00393148" w:rsidRPr="000C548B">
        <w:rPr>
          <w:lang w:val="da-DK"/>
        </w:rPr>
        <w:t>5/7 = 71,4</w:t>
      </w:r>
      <w:r w:rsidR="00393148" w:rsidRPr="000C548B">
        <w:rPr>
          <w:lang w:val="vi-VN"/>
        </w:rPr>
        <w:t>%</w:t>
      </w:r>
      <w:r w:rsidRPr="000C548B">
        <w:rPr>
          <w:lang w:val="da-DK"/>
        </w:rPr>
        <w:t xml:space="preserve"> </w:t>
      </w:r>
      <w:r w:rsidRPr="000C548B">
        <w:rPr>
          <w:bCs/>
          <w:i/>
          <w:iCs/>
          <w:szCs w:val="20"/>
          <w:lang w:val="da-DK"/>
        </w:rPr>
        <w:t>(chưa</w:t>
      </w:r>
      <w:r w:rsidRPr="000C548B">
        <w:rPr>
          <w:bCs/>
          <w:i/>
          <w:iCs/>
          <w:szCs w:val="20"/>
          <w:lang w:val="vi-VN"/>
        </w:rPr>
        <w:t xml:space="preserve"> đạt</w:t>
      </w:r>
      <w:r w:rsidRPr="000C548B">
        <w:rPr>
          <w:bCs/>
          <w:i/>
          <w:iCs/>
          <w:szCs w:val="20"/>
          <w:lang w:val="da-DK"/>
        </w:rPr>
        <w:t xml:space="preserve"> mục tiêu NQ)</w:t>
      </w:r>
      <w:r w:rsidRPr="000C548B">
        <w:rPr>
          <w:bCs/>
          <w:szCs w:val="20"/>
          <w:lang w:val="vi-VN"/>
        </w:rPr>
        <w:t>.</w:t>
      </w:r>
    </w:p>
    <w:p w:rsidR="002612F4" w:rsidRPr="000C548B" w:rsidRDefault="00644870" w:rsidP="00B65969">
      <w:pPr>
        <w:spacing w:before="120" w:after="120" w:line="264" w:lineRule="auto"/>
        <w:ind w:firstLine="720"/>
        <w:jc w:val="both"/>
        <w:rPr>
          <w:szCs w:val="20"/>
          <w:lang w:val="da-DK"/>
        </w:rPr>
      </w:pPr>
      <w:r w:rsidRPr="000C548B">
        <w:rPr>
          <w:lang w:val="da-DK"/>
        </w:rPr>
        <w:t xml:space="preserve">- </w:t>
      </w:r>
      <w:r w:rsidR="002612F4" w:rsidRPr="000C548B">
        <w:rPr>
          <w:lang w:val="da-DK"/>
        </w:rPr>
        <w:t xml:space="preserve">Mục tiêu trường </w:t>
      </w:r>
      <w:r w:rsidR="00BE0877" w:rsidRPr="000C548B">
        <w:rPr>
          <w:lang w:val="da-DK"/>
        </w:rPr>
        <w:t>THCS</w:t>
      </w:r>
      <w:r w:rsidR="002612F4" w:rsidRPr="000C548B">
        <w:rPr>
          <w:lang w:val="da-DK"/>
        </w:rPr>
        <w:t xml:space="preserve"> đạt chuẩn quốc gia: </w:t>
      </w:r>
      <w:r w:rsidR="00BE0877" w:rsidRPr="000C548B">
        <w:rPr>
          <w:lang w:val="da-DK"/>
        </w:rPr>
        <w:t>7/15 = 46,6</w:t>
      </w:r>
      <w:r w:rsidR="002612F4" w:rsidRPr="000C548B">
        <w:rPr>
          <w:lang w:val="da-DK"/>
        </w:rPr>
        <w:t xml:space="preserve">%. </w:t>
      </w:r>
      <w:r w:rsidR="002612F4" w:rsidRPr="000C548B">
        <w:rPr>
          <w:lang w:val="vi-VN"/>
        </w:rPr>
        <w:t>Kết quả</w:t>
      </w:r>
      <w:r w:rsidR="004B02A8" w:rsidRPr="000C548B">
        <w:rPr>
          <w:lang w:val="da-DK"/>
        </w:rPr>
        <w:t xml:space="preserve"> </w:t>
      </w:r>
      <w:r w:rsidR="002612F4" w:rsidRPr="000C548B">
        <w:rPr>
          <w:lang w:val="vi-VN"/>
        </w:rPr>
        <w:t xml:space="preserve">thực hiện </w:t>
      </w:r>
      <w:r w:rsidR="00BE0877" w:rsidRPr="000C548B">
        <w:rPr>
          <w:lang w:val="da-DK"/>
        </w:rPr>
        <w:t>6/15 = 40</w:t>
      </w:r>
      <w:r w:rsidR="002612F4" w:rsidRPr="000C548B">
        <w:rPr>
          <w:lang w:val="vi-VN"/>
        </w:rPr>
        <w:t>%</w:t>
      </w:r>
      <w:r w:rsidRPr="000C548B">
        <w:rPr>
          <w:lang w:val="da-DK"/>
        </w:rPr>
        <w:t xml:space="preserve"> </w:t>
      </w:r>
      <w:r w:rsidRPr="000C548B">
        <w:rPr>
          <w:bCs/>
          <w:i/>
          <w:iCs/>
          <w:szCs w:val="20"/>
          <w:lang w:val="da-DK"/>
        </w:rPr>
        <w:t>(chưa</w:t>
      </w:r>
      <w:r w:rsidRPr="000C548B">
        <w:rPr>
          <w:bCs/>
          <w:i/>
          <w:iCs/>
          <w:szCs w:val="20"/>
          <w:lang w:val="vi-VN"/>
        </w:rPr>
        <w:t xml:space="preserve"> đạt</w:t>
      </w:r>
      <w:r w:rsidRPr="000C548B">
        <w:rPr>
          <w:bCs/>
          <w:i/>
          <w:iCs/>
          <w:szCs w:val="20"/>
          <w:lang w:val="da-DK"/>
        </w:rPr>
        <w:t xml:space="preserve"> mục tiêu NQ)</w:t>
      </w:r>
      <w:r w:rsidRPr="000C548B">
        <w:rPr>
          <w:bCs/>
          <w:szCs w:val="20"/>
          <w:lang w:val="vi-VN"/>
        </w:rPr>
        <w:t>.</w:t>
      </w:r>
    </w:p>
    <w:p w:rsidR="00393148" w:rsidRPr="000C548B" w:rsidRDefault="00644870" w:rsidP="00B65969">
      <w:pPr>
        <w:spacing w:before="120" w:after="120" w:line="264" w:lineRule="auto"/>
        <w:ind w:firstLine="720"/>
        <w:jc w:val="both"/>
        <w:rPr>
          <w:szCs w:val="20"/>
          <w:lang w:val="da-DK"/>
        </w:rPr>
      </w:pPr>
      <w:r w:rsidRPr="000C548B">
        <w:rPr>
          <w:lang w:val="da-DK"/>
        </w:rPr>
        <w:t xml:space="preserve">- </w:t>
      </w:r>
      <w:r w:rsidR="002612F4" w:rsidRPr="000C548B">
        <w:rPr>
          <w:lang w:val="da-DK"/>
        </w:rPr>
        <w:t xml:space="preserve">Mục tiêu trường THPT đạt chuẩn quốc gia: 1/3 = 33,3%. </w:t>
      </w:r>
      <w:r w:rsidR="002612F4" w:rsidRPr="000C548B">
        <w:rPr>
          <w:lang w:val="vi-VN"/>
        </w:rPr>
        <w:t>Kết quả</w:t>
      </w:r>
      <w:r w:rsidR="00906687" w:rsidRPr="000C548B">
        <w:rPr>
          <w:lang w:val="da-DK"/>
        </w:rPr>
        <w:t xml:space="preserve"> </w:t>
      </w:r>
      <w:r w:rsidR="002612F4" w:rsidRPr="000C548B">
        <w:rPr>
          <w:lang w:val="vi-VN"/>
        </w:rPr>
        <w:t xml:space="preserve">thực hiện </w:t>
      </w:r>
      <w:r w:rsidR="002612F4" w:rsidRPr="000C548B">
        <w:rPr>
          <w:lang w:val="da-DK"/>
        </w:rPr>
        <w:t>1/3,=33,3</w:t>
      </w:r>
      <w:r w:rsidR="002612F4" w:rsidRPr="000C548B">
        <w:rPr>
          <w:lang w:val="vi-VN"/>
        </w:rPr>
        <w:t>%</w:t>
      </w:r>
      <w:r w:rsidRPr="000C548B">
        <w:rPr>
          <w:lang w:val="da-DK"/>
        </w:rPr>
        <w:t xml:space="preserve"> </w:t>
      </w:r>
      <w:r w:rsidRPr="000C548B">
        <w:rPr>
          <w:bCs/>
          <w:i/>
          <w:iCs/>
          <w:szCs w:val="20"/>
          <w:lang w:val="da-DK"/>
        </w:rPr>
        <w:t>(</w:t>
      </w:r>
      <w:r w:rsidRPr="000C548B">
        <w:rPr>
          <w:bCs/>
          <w:i/>
          <w:iCs/>
          <w:szCs w:val="20"/>
          <w:lang w:val="vi-VN"/>
        </w:rPr>
        <w:t>đạt</w:t>
      </w:r>
      <w:r w:rsidRPr="000C548B">
        <w:rPr>
          <w:bCs/>
          <w:i/>
          <w:iCs/>
          <w:szCs w:val="20"/>
          <w:lang w:val="da-DK"/>
        </w:rPr>
        <w:t xml:space="preserve"> mục tiêu NQ)</w:t>
      </w:r>
      <w:r w:rsidRPr="000C548B">
        <w:rPr>
          <w:bCs/>
          <w:szCs w:val="20"/>
          <w:lang w:val="vi-VN"/>
        </w:rPr>
        <w:t>.</w:t>
      </w:r>
    </w:p>
    <w:p w:rsidR="0083208C" w:rsidRPr="000C548B" w:rsidRDefault="009E1C5D" w:rsidP="00B65969">
      <w:pPr>
        <w:spacing w:before="120" w:after="120" w:line="264" w:lineRule="auto"/>
        <w:ind w:firstLine="720"/>
        <w:jc w:val="both"/>
        <w:rPr>
          <w:b/>
          <w:i/>
          <w:iCs/>
          <w:spacing w:val="-4"/>
          <w:lang w:val="da-DK"/>
        </w:rPr>
      </w:pPr>
      <w:r w:rsidRPr="000C548B">
        <w:rPr>
          <w:b/>
          <w:i/>
          <w:iCs/>
          <w:spacing w:val="-4"/>
          <w:lang w:val="da-DK"/>
        </w:rPr>
        <w:t>1.4.</w:t>
      </w:r>
      <w:r w:rsidR="0083208C" w:rsidRPr="000C548B">
        <w:rPr>
          <w:b/>
          <w:i/>
          <w:iCs/>
          <w:spacing w:val="-4"/>
          <w:lang w:val="da-DK"/>
        </w:rPr>
        <w:t xml:space="preserve"> Đội ngũ CBQL, GV đạt chuẩn theo Luật Giáo dục năm 2019</w:t>
      </w:r>
    </w:p>
    <w:p w:rsidR="00E66531" w:rsidRPr="00B73862" w:rsidRDefault="00AC442A" w:rsidP="00B65969">
      <w:pPr>
        <w:pStyle w:val="BodyText0"/>
        <w:spacing w:before="120" w:after="120" w:line="264" w:lineRule="auto"/>
        <w:ind w:left="0" w:firstLine="720"/>
        <w:rPr>
          <w:u w:val="single"/>
          <w:lang w:val="pt-BR"/>
        </w:rPr>
      </w:pPr>
      <w:r w:rsidRPr="00B73862">
        <w:rPr>
          <w:lang w:val="da-DK"/>
        </w:rPr>
        <w:t xml:space="preserve">Công tác đào tạo, bồi dưỡng đối với </w:t>
      </w:r>
      <w:r w:rsidR="00F20316" w:rsidRPr="00B73862">
        <w:rPr>
          <w:rFonts w:eastAsia="Calibri"/>
          <w:lang w:val="pt-BR"/>
        </w:rPr>
        <w:t xml:space="preserve">CBQL </w:t>
      </w:r>
      <w:r w:rsidRPr="00B73862">
        <w:rPr>
          <w:lang w:val="da-DK"/>
        </w:rPr>
        <w:t xml:space="preserve">và giáo viên trong thời gian qua </w:t>
      </w:r>
      <w:r w:rsidR="000639F3" w:rsidRPr="00B73862">
        <w:rPr>
          <w:lang w:val="da-DK"/>
        </w:rPr>
        <w:t xml:space="preserve">luôn </w:t>
      </w:r>
      <w:r w:rsidRPr="00B73862">
        <w:rPr>
          <w:lang w:val="da-DK"/>
        </w:rPr>
        <w:t xml:space="preserve">được quan tâm, trình độ được đào tạo chuẩn từng bước tăng cao. </w:t>
      </w:r>
      <w:r w:rsidRPr="00B73862">
        <w:rPr>
          <w:lang w:val="pt-BR"/>
        </w:rPr>
        <w:t xml:space="preserve">Các văn bản chỉ đạo công tác bồi dưỡng </w:t>
      </w:r>
      <w:r w:rsidR="000639F3" w:rsidRPr="00B73862">
        <w:rPr>
          <w:lang w:val="pt-BR"/>
        </w:rPr>
        <w:t xml:space="preserve">được </w:t>
      </w:r>
      <w:r w:rsidRPr="00B73862">
        <w:rPr>
          <w:lang w:val="vi-VN"/>
        </w:rPr>
        <w:t>b</w:t>
      </w:r>
      <w:r w:rsidRPr="00B73862">
        <w:rPr>
          <w:lang w:val="pt-BR"/>
        </w:rPr>
        <w:t>an hành kịp thời, đầy đủ</w:t>
      </w:r>
      <w:r w:rsidR="00B73862">
        <w:rPr>
          <w:vertAlign w:val="superscript"/>
          <w:lang w:val="pt-BR"/>
        </w:rPr>
        <w:t>(</w:t>
      </w:r>
      <w:r w:rsidR="006418FB" w:rsidRPr="00B73862">
        <w:rPr>
          <w:rStyle w:val="FootnoteReference"/>
          <w:lang w:val="pt-BR"/>
        </w:rPr>
        <w:footnoteReference w:id="2"/>
      </w:r>
      <w:r w:rsidR="00B73862">
        <w:rPr>
          <w:vertAlign w:val="superscript"/>
          <w:lang w:val="pt-BR"/>
        </w:rPr>
        <w:t>)</w:t>
      </w:r>
      <w:r w:rsidR="0089713E" w:rsidRPr="00B73862">
        <w:rPr>
          <w:lang w:val="pt-BR"/>
        </w:rPr>
        <w:t>:</w:t>
      </w:r>
    </w:p>
    <w:p w:rsidR="00AC442A" w:rsidRPr="000C548B" w:rsidRDefault="002A6E24" w:rsidP="00B65969">
      <w:pPr>
        <w:pStyle w:val="BodyText0"/>
        <w:spacing w:before="120" w:after="120" w:line="264" w:lineRule="auto"/>
        <w:ind w:left="0" w:firstLine="720"/>
        <w:rPr>
          <w:lang w:val="da-DK"/>
        </w:rPr>
      </w:pPr>
      <w:r w:rsidRPr="000C548B">
        <w:rPr>
          <w:lang w:val="da-DK"/>
        </w:rPr>
        <w:t xml:space="preserve">- </w:t>
      </w:r>
      <w:r w:rsidR="00AC442A" w:rsidRPr="000C548B">
        <w:rPr>
          <w:lang w:val="da-DK"/>
        </w:rPr>
        <w:t>Năm học 2019</w:t>
      </w:r>
      <w:r w:rsidR="00B73862">
        <w:rPr>
          <w:lang w:val="da-DK"/>
        </w:rPr>
        <w:t xml:space="preserve"> </w:t>
      </w:r>
      <w:r w:rsidR="00AC442A" w:rsidRPr="000C548B">
        <w:rPr>
          <w:lang w:val="da-DK"/>
        </w:rPr>
        <w:t>-</w:t>
      </w:r>
      <w:r w:rsidR="00B73862">
        <w:rPr>
          <w:lang w:val="da-DK"/>
        </w:rPr>
        <w:t xml:space="preserve"> </w:t>
      </w:r>
      <w:r w:rsidR="00AC442A" w:rsidRPr="000C548B">
        <w:rPr>
          <w:lang w:val="da-DK"/>
        </w:rPr>
        <w:t>2020</w:t>
      </w:r>
      <w:r w:rsidR="004B02A8" w:rsidRPr="000C548B">
        <w:rPr>
          <w:lang w:val="da-DK"/>
        </w:rPr>
        <w:t>:</w:t>
      </w:r>
      <w:r w:rsidR="00AC442A" w:rsidRPr="000C548B">
        <w:rPr>
          <w:lang w:val="da-DK"/>
        </w:rPr>
        <w:t xml:space="preserve"> Tỷ lệ </w:t>
      </w:r>
      <w:r w:rsidR="00F20316">
        <w:rPr>
          <w:rFonts w:eastAsia="Calibri"/>
          <w:spacing w:val="-4"/>
          <w:lang w:val="pt-BR"/>
        </w:rPr>
        <w:t>CBQL</w:t>
      </w:r>
      <w:r w:rsidR="00AC442A" w:rsidRPr="000C548B">
        <w:rPr>
          <w:lang w:val="da-DK"/>
        </w:rPr>
        <w:t>, giáo viên đạt chuẩn trình độ đào tạo trở lên 765/1</w:t>
      </w:r>
      <w:r w:rsidR="00044C2A" w:rsidRPr="000C548B">
        <w:rPr>
          <w:lang w:val="da-DK"/>
        </w:rPr>
        <w:t>.</w:t>
      </w:r>
      <w:r w:rsidR="00AC442A" w:rsidRPr="000C548B">
        <w:rPr>
          <w:lang w:val="da-DK"/>
        </w:rPr>
        <w:t>216 = 62,9%. Trong đó: Mầm non 240/342 = 70,2%</w:t>
      </w:r>
      <w:r w:rsidR="00236621">
        <w:rPr>
          <w:lang w:val="da-DK"/>
        </w:rPr>
        <w:t>,</w:t>
      </w:r>
      <w:r w:rsidR="00AC442A" w:rsidRPr="000C548B">
        <w:rPr>
          <w:lang w:val="da-DK"/>
        </w:rPr>
        <w:t xml:space="preserve"> Tiểu học 255/509 = 50,1%</w:t>
      </w:r>
      <w:r w:rsidR="00236621">
        <w:rPr>
          <w:lang w:val="da-DK"/>
        </w:rPr>
        <w:t>,</w:t>
      </w:r>
      <w:r w:rsidR="00AC442A" w:rsidRPr="000C548B">
        <w:rPr>
          <w:lang w:val="da-DK"/>
        </w:rPr>
        <w:t xml:space="preserve"> THCS 190/285 = 66,7%</w:t>
      </w:r>
      <w:r w:rsidR="00236621">
        <w:rPr>
          <w:lang w:val="da-DK"/>
        </w:rPr>
        <w:t>,</w:t>
      </w:r>
      <w:r w:rsidR="00AC442A" w:rsidRPr="000C548B">
        <w:rPr>
          <w:lang w:val="da-DK"/>
        </w:rPr>
        <w:t xml:space="preserve"> THPT 80/80 = 100%;</w:t>
      </w:r>
    </w:p>
    <w:p w:rsidR="00AC442A" w:rsidRPr="000C548B" w:rsidRDefault="002A6E24" w:rsidP="00B65969">
      <w:pPr>
        <w:pStyle w:val="ListParagraph"/>
        <w:tabs>
          <w:tab w:val="left" w:pos="1875"/>
        </w:tabs>
        <w:spacing w:before="120" w:after="120" w:line="264" w:lineRule="auto"/>
        <w:ind w:left="0" w:right="0" w:firstLine="720"/>
        <w:rPr>
          <w:sz w:val="28"/>
          <w:szCs w:val="28"/>
          <w:lang w:val="da-DK"/>
        </w:rPr>
      </w:pPr>
      <w:r w:rsidRPr="000C548B">
        <w:rPr>
          <w:sz w:val="28"/>
          <w:szCs w:val="28"/>
          <w:lang w:val="da-DK"/>
        </w:rPr>
        <w:lastRenderedPageBreak/>
        <w:t xml:space="preserve">- </w:t>
      </w:r>
      <w:r w:rsidR="00AC442A" w:rsidRPr="000C548B">
        <w:rPr>
          <w:sz w:val="28"/>
          <w:szCs w:val="28"/>
          <w:lang w:val="da-DK"/>
        </w:rPr>
        <w:t>Năm học 2020</w:t>
      </w:r>
      <w:r w:rsidR="00236621">
        <w:rPr>
          <w:sz w:val="28"/>
          <w:szCs w:val="28"/>
          <w:lang w:val="da-DK"/>
        </w:rPr>
        <w:t xml:space="preserve"> </w:t>
      </w:r>
      <w:r w:rsidR="00AC442A" w:rsidRPr="000C548B">
        <w:rPr>
          <w:sz w:val="28"/>
          <w:szCs w:val="28"/>
          <w:lang w:val="da-DK"/>
        </w:rPr>
        <w:t>-</w:t>
      </w:r>
      <w:r w:rsidR="00236621">
        <w:rPr>
          <w:sz w:val="28"/>
          <w:szCs w:val="28"/>
          <w:lang w:val="da-DK"/>
        </w:rPr>
        <w:t xml:space="preserve"> </w:t>
      </w:r>
      <w:r w:rsidR="00AC442A" w:rsidRPr="000C548B">
        <w:rPr>
          <w:sz w:val="28"/>
          <w:szCs w:val="28"/>
          <w:lang w:val="da-DK"/>
        </w:rPr>
        <w:t>2021</w:t>
      </w:r>
      <w:r w:rsidR="004B02A8" w:rsidRPr="000C548B">
        <w:rPr>
          <w:sz w:val="28"/>
          <w:szCs w:val="28"/>
          <w:lang w:val="da-DK"/>
        </w:rPr>
        <w:t>:</w:t>
      </w:r>
      <w:r w:rsidR="00AC442A" w:rsidRPr="000C548B">
        <w:rPr>
          <w:sz w:val="28"/>
          <w:szCs w:val="28"/>
          <w:lang w:val="da-DK"/>
        </w:rPr>
        <w:t xml:space="preserve"> </w:t>
      </w:r>
      <w:r w:rsidR="00AC442A" w:rsidRPr="00F20316">
        <w:rPr>
          <w:sz w:val="28"/>
          <w:szCs w:val="28"/>
          <w:lang w:val="da-DK"/>
        </w:rPr>
        <w:t xml:space="preserve">Tỷ lệ </w:t>
      </w:r>
      <w:r w:rsidR="00F20316" w:rsidRPr="00F20316">
        <w:rPr>
          <w:rFonts w:eastAsia="Calibri"/>
          <w:spacing w:val="-4"/>
          <w:sz w:val="28"/>
          <w:szCs w:val="28"/>
          <w:lang w:val="pt-BR"/>
        </w:rPr>
        <w:t>CBQL</w:t>
      </w:r>
      <w:r w:rsidR="00AC442A" w:rsidRPr="00F20316">
        <w:rPr>
          <w:sz w:val="28"/>
          <w:szCs w:val="28"/>
          <w:lang w:val="da-DK"/>
        </w:rPr>
        <w:t>, giáo</w:t>
      </w:r>
      <w:r w:rsidR="00AC442A" w:rsidRPr="000C548B">
        <w:rPr>
          <w:sz w:val="28"/>
          <w:szCs w:val="28"/>
          <w:lang w:val="da-DK"/>
        </w:rPr>
        <w:t xml:space="preserve"> viên đạt chuẩn trình độ đào tạo trở lên 808/1</w:t>
      </w:r>
      <w:r w:rsidRPr="000C548B">
        <w:rPr>
          <w:sz w:val="28"/>
          <w:szCs w:val="28"/>
          <w:lang w:val="da-DK"/>
        </w:rPr>
        <w:t>.</w:t>
      </w:r>
      <w:r w:rsidR="00AC442A" w:rsidRPr="000C548B">
        <w:rPr>
          <w:sz w:val="28"/>
          <w:szCs w:val="28"/>
          <w:lang w:val="da-DK"/>
        </w:rPr>
        <w:t>232 = 65,6%. Trong đó: Mầm non 296/393 = 75,3%</w:t>
      </w:r>
      <w:r w:rsidR="00236621">
        <w:rPr>
          <w:sz w:val="28"/>
          <w:szCs w:val="28"/>
          <w:lang w:val="da-DK"/>
        </w:rPr>
        <w:t>,</w:t>
      </w:r>
      <w:r w:rsidR="00AC442A" w:rsidRPr="000C548B">
        <w:rPr>
          <w:sz w:val="28"/>
          <w:szCs w:val="28"/>
          <w:lang w:val="da-DK"/>
        </w:rPr>
        <w:t xml:space="preserve"> Tiểu học 252/491 = 51,3%</w:t>
      </w:r>
      <w:r w:rsidR="00236621">
        <w:rPr>
          <w:sz w:val="28"/>
          <w:szCs w:val="28"/>
          <w:lang w:val="da-DK"/>
        </w:rPr>
        <w:t>,</w:t>
      </w:r>
      <w:r w:rsidR="00AC442A" w:rsidRPr="000C548B">
        <w:rPr>
          <w:sz w:val="28"/>
          <w:szCs w:val="28"/>
          <w:lang w:val="da-DK"/>
        </w:rPr>
        <w:t xml:space="preserve"> THCS 178/266 = 66,9%</w:t>
      </w:r>
      <w:r w:rsidR="00236621">
        <w:rPr>
          <w:sz w:val="28"/>
          <w:szCs w:val="28"/>
          <w:lang w:val="da-DK"/>
        </w:rPr>
        <w:t>,</w:t>
      </w:r>
      <w:r w:rsidR="00AC442A" w:rsidRPr="000C548B">
        <w:rPr>
          <w:sz w:val="28"/>
          <w:szCs w:val="28"/>
          <w:lang w:val="da-DK"/>
        </w:rPr>
        <w:t xml:space="preserve"> THPT 82/82 = 100%;</w:t>
      </w:r>
    </w:p>
    <w:p w:rsidR="00AC442A" w:rsidRPr="000C548B" w:rsidRDefault="002A6E24" w:rsidP="00B65969">
      <w:pPr>
        <w:pStyle w:val="ListParagraph"/>
        <w:tabs>
          <w:tab w:val="left" w:pos="1875"/>
        </w:tabs>
        <w:spacing w:before="120" w:after="120" w:line="264" w:lineRule="auto"/>
        <w:ind w:left="0" w:right="0" w:firstLine="720"/>
        <w:rPr>
          <w:sz w:val="28"/>
          <w:szCs w:val="28"/>
          <w:lang w:val="da-DK"/>
        </w:rPr>
      </w:pPr>
      <w:r w:rsidRPr="000C548B">
        <w:rPr>
          <w:sz w:val="28"/>
          <w:szCs w:val="28"/>
          <w:lang w:val="da-DK"/>
        </w:rPr>
        <w:t xml:space="preserve">- </w:t>
      </w:r>
      <w:r w:rsidR="00AC442A" w:rsidRPr="000C548B">
        <w:rPr>
          <w:sz w:val="28"/>
          <w:szCs w:val="28"/>
          <w:lang w:val="da-DK"/>
        </w:rPr>
        <w:t>Năm học 2021</w:t>
      </w:r>
      <w:r w:rsidR="00990757">
        <w:rPr>
          <w:sz w:val="28"/>
          <w:szCs w:val="28"/>
          <w:lang w:val="da-DK"/>
        </w:rPr>
        <w:t xml:space="preserve"> </w:t>
      </w:r>
      <w:r w:rsidR="00AC442A" w:rsidRPr="000C548B">
        <w:rPr>
          <w:sz w:val="28"/>
          <w:szCs w:val="28"/>
          <w:lang w:val="da-DK"/>
        </w:rPr>
        <w:t>-</w:t>
      </w:r>
      <w:r w:rsidR="00990757">
        <w:rPr>
          <w:sz w:val="28"/>
          <w:szCs w:val="28"/>
          <w:lang w:val="da-DK"/>
        </w:rPr>
        <w:t xml:space="preserve"> </w:t>
      </w:r>
      <w:r w:rsidR="00AC442A" w:rsidRPr="000C548B">
        <w:rPr>
          <w:sz w:val="28"/>
          <w:szCs w:val="28"/>
          <w:lang w:val="da-DK"/>
        </w:rPr>
        <w:t>2022</w:t>
      </w:r>
      <w:r w:rsidR="004B02A8" w:rsidRPr="000C548B">
        <w:rPr>
          <w:sz w:val="28"/>
          <w:szCs w:val="28"/>
          <w:lang w:val="da-DK"/>
        </w:rPr>
        <w:t>:</w:t>
      </w:r>
      <w:r w:rsidR="00AC442A" w:rsidRPr="000C548B">
        <w:rPr>
          <w:sz w:val="28"/>
          <w:szCs w:val="28"/>
          <w:lang w:val="da-DK"/>
        </w:rPr>
        <w:t xml:space="preserve"> Tỷ lệ </w:t>
      </w:r>
      <w:r w:rsidR="00F20316" w:rsidRPr="00F20316">
        <w:rPr>
          <w:rFonts w:eastAsia="Calibri"/>
          <w:spacing w:val="-4"/>
          <w:sz w:val="28"/>
          <w:szCs w:val="28"/>
          <w:lang w:val="pt-BR"/>
        </w:rPr>
        <w:t>CBQL</w:t>
      </w:r>
      <w:r w:rsidR="00AC442A" w:rsidRPr="00F20316">
        <w:rPr>
          <w:sz w:val="28"/>
          <w:szCs w:val="28"/>
          <w:lang w:val="da-DK"/>
        </w:rPr>
        <w:t>,</w:t>
      </w:r>
      <w:r w:rsidR="00AC442A" w:rsidRPr="000C548B">
        <w:rPr>
          <w:sz w:val="28"/>
          <w:szCs w:val="28"/>
          <w:lang w:val="da-DK"/>
        </w:rPr>
        <w:t xml:space="preserve"> giáo viên đạt chuẩn trình độ đào tạo trở lên 805/1</w:t>
      </w:r>
      <w:r w:rsidRPr="000C548B">
        <w:rPr>
          <w:sz w:val="28"/>
          <w:szCs w:val="28"/>
          <w:lang w:val="da-DK"/>
        </w:rPr>
        <w:t>.</w:t>
      </w:r>
      <w:r w:rsidR="00AC442A" w:rsidRPr="000C548B">
        <w:rPr>
          <w:sz w:val="28"/>
          <w:szCs w:val="28"/>
          <w:lang w:val="da-DK"/>
        </w:rPr>
        <w:t>164 = 69,2%. Trong đó: Mầm non 293/365 = 80,3%</w:t>
      </w:r>
      <w:r w:rsidR="00990757">
        <w:rPr>
          <w:sz w:val="28"/>
          <w:szCs w:val="28"/>
          <w:lang w:val="da-DK"/>
        </w:rPr>
        <w:t>,</w:t>
      </w:r>
      <w:r w:rsidR="00AC442A" w:rsidRPr="000C548B">
        <w:rPr>
          <w:sz w:val="28"/>
          <w:szCs w:val="28"/>
          <w:lang w:val="da-DK"/>
        </w:rPr>
        <w:t xml:space="preserve"> Tiểu học 250/459 = 54,5%</w:t>
      </w:r>
      <w:r w:rsidR="00990757">
        <w:rPr>
          <w:sz w:val="28"/>
          <w:szCs w:val="28"/>
          <w:lang w:val="da-DK"/>
        </w:rPr>
        <w:t>,</w:t>
      </w:r>
      <w:r w:rsidR="00AC442A" w:rsidRPr="000C548B">
        <w:rPr>
          <w:sz w:val="28"/>
          <w:szCs w:val="28"/>
          <w:lang w:val="da-DK"/>
        </w:rPr>
        <w:t xml:space="preserve"> THCS 186/264 = 70,5%</w:t>
      </w:r>
      <w:r w:rsidR="00990757">
        <w:rPr>
          <w:sz w:val="28"/>
          <w:szCs w:val="28"/>
          <w:lang w:val="da-DK"/>
        </w:rPr>
        <w:t>,</w:t>
      </w:r>
      <w:r w:rsidR="00AC442A" w:rsidRPr="000C548B">
        <w:rPr>
          <w:sz w:val="28"/>
          <w:szCs w:val="28"/>
          <w:lang w:val="da-DK"/>
        </w:rPr>
        <w:t xml:space="preserve"> THPT 76/76 = 100%;</w:t>
      </w:r>
    </w:p>
    <w:p w:rsidR="002303E5" w:rsidRPr="000C548B" w:rsidRDefault="009E1C5D" w:rsidP="00B65969">
      <w:pPr>
        <w:spacing w:before="120" w:after="120" w:line="264" w:lineRule="auto"/>
        <w:ind w:firstLine="720"/>
        <w:jc w:val="both"/>
        <w:rPr>
          <w:lang w:val="da-DK"/>
        </w:rPr>
      </w:pPr>
      <w:r w:rsidRPr="000C548B">
        <w:rPr>
          <w:b/>
          <w:i/>
          <w:iCs/>
          <w:lang w:val="da-DK"/>
        </w:rPr>
        <w:t>1.5.</w:t>
      </w:r>
      <w:r w:rsidR="0045694D" w:rsidRPr="000C548B">
        <w:rPr>
          <w:b/>
          <w:i/>
          <w:iCs/>
          <w:lang w:val="vi-VN"/>
        </w:rPr>
        <w:t xml:space="preserve"> Duy trì và nâng cao kết quả phổ cập giáo dục</w:t>
      </w:r>
      <w:r w:rsidR="0083208C" w:rsidRPr="000C548B">
        <w:rPr>
          <w:b/>
          <w:i/>
          <w:iCs/>
          <w:lang w:val="da-DK"/>
        </w:rPr>
        <w:t>, xóa mù chữ</w:t>
      </w:r>
      <w:r w:rsidR="00BF5217" w:rsidRPr="000C548B">
        <w:rPr>
          <w:b/>
          <w:lang w:val="da-DK"/>
        </w:rPr>
        <w:t xml:space="preserve"> </w:t>
      </w:r>
      <w:r w:rsidR="002303E5" w:rsidRPr="000C548B">
        <w:rPr>
          <w:i/>
          <w:lang w:val="vi-VN"/>
        </w:rPr>
        <w:t xml:space="preserve">(số liệu </w:t>
      </w:r>
      <w:r w:rsidR="00DA45EE" w:rsidRPr="000C548B">
        <w:rPr>
          <w:i/>
          <w:lang w:val="vi-VN"/>
        </w:rPr>
        <w:t xml:space="preserve">tính đến </w:t>
      </w:r>
      <w:r w:rsidR="00D40689" w:rsidRPr="000C548B">
        <w:rPr>
          <w:i/>
          <w:lang w:val="vi-VN"/>
        </w:rPr>
        <w:t>ngày 30/12</w:t>
      </w:r>
      <w:r w:rsidR="002F0C36" w:rsidRPr="000C548B">
        <w:rPr>
          <w:i/>
          <w:lang w:val="vi-VN"/>
        </w:rPr>
        <w:t>/202</w:t>
      </w:r>
      <w:r w:rsidR="002F0C36" w:rsidRPr="000C548B">
        <w:rPr>
          <w:i/>
          <w:lang w:val="da-DK"/>
        </w:rPr>
        <w:t>2</w:t>
      </w:r>
      <w:r w:rsidR="002303E5" w:rsidRPr="000C548B">
        <w:rPr>
          <w:i/>
          <w:lang w:val="vi-VN"/>
        </w:rPr>
        <w:t>)</w:t>
      </w:r>
    </w:p>
    <w:p w:rsidR="00393148" w:rsidRPr="000C548B" w:rsidRDefault="00393148" w:rsidP="00B65969">
      <w:pPr>
        <w:spacing w:before="120" w:after="120" w:line="264" w:lineRule="auto"/>
        <w:ind w:firstLine="720"/>
        <w:jc w:val="both"/>
        <w:rPr>
          <w:lang w:val="da-DK"/>
        </w:rPr>
      </w:pPr>
      <w:r w:rsidRPr="000C548B">
        <w:rPr>
          <w:lang w:val="da-DK"/>
        </w:rPr>
        <w:t>- Các chỉ tiêu đạt và vượt:</w:t>
      </w:r>
      <w:r w:rsidR="00BF5217" w:rsidRPr="000C548B">
        <w:rPr>
          <w:lang w:val="da-DK"/>
        </w:rPr>
        <w:t xml:space="preserve"> </w:t>
      </w:r>
      <w:r w:rsidRPr="000C548B">
        <w:rPr>
          <w:lang w:val="da-DK"/>
        </w:rPr>
        <w:t>Phổ cập giáo dục mầm n</w:t>
      </w:r>
      <w:r w:rsidR="00CA6C42" w:rsidRPr="000C548B">
        <w:rPr>
          <w:lang w:val="da-DK"/>
        </w:rPr>
        <w:t>on cho trẻ 5 tuổi: 14/14 = 100%; p</w:t>
      </w:r>
      <w:r w:rsidRPr="000C548B">
        <w:rPr>
          <w:lang w:val="da-DK"/>
        </w:rPr>
        <w:t xml:space="preserve">hổ cập giáo dục tiểu học mức độ 1, mức </w:t>
      </w:r>
      <w:r w:rsidR="00CA6C42" w:rsidRPr="000C548B">
        <w:rPr>
          <w:lang w:val="da-DK"/>
        </w:rPr>
        <w:t>độ 2, mức độ 3: 14/14 = 100%</w:t>
      </w:r>
      <w:r w:rsidR="00CA6C42" w:rsidRPr="000C548B">
        <w:rPr>
          <w:i/>
          <w:lang w:val="da-DK"/>
        </w:rPr>
        <w:t xml:space="preserve"> (v</w:t>
      </w:r>
      <w:r w:rsidRPr="000C548B">
        <w:rPr>
          <w:i/>
          <w:lang w:val="da-DK"/>
        </w:rPr>
        <w:t>ượt 01 xã mức độ 3</w:t>
      </w:r>
      <w:r w:rsidR="00D27EFB" w:rsidRPr="000C548B">
        <w:rPr>
          <w:i/>
          <w:lang w:val="da-DK"/>
        </w:rPr>
        <w:t>)</w:t>
      </w:r>
      <w:r w:rsidR="00D27EFB" w:rsidRPr="00DF5203">
        <w:rPr>
          <w:lang w:val="da-DK"/>
        </w:rPr>
        <w:t>;</w:t>
      </w:r>
      <w:r w:rsidR="00D27EFB" w:rsidRPr="000C548B">
        <w:rPr>
          <w:i/>
          <w:lang w:val="da-DK"/>
        </w:rPr>
        <w:t xml:space="preserve"> </w:t>
      </w:r>
      <w:r w:rsidR="00D27EFB" w:rsidRPr="000C548B">
        <w:rPr>
          <w:lang w:val="da-DK"/>
        </w:rPr>
        <w:t>p</w:t>
      </w:r>
      <w:r w:rsidRPr="000C548B">
        <w:rPr>
          <w:spacing w:val="-8"/>
          <w:lang w:val="da-DK"/>
        </w:rPr>
        <w:t>hổ cập giáo dục THCS mức độ 3: 7/14 = 50%</w:t>
      </w:r>
      <w:r w:rsidR="00D27EFB" w:rsidRPr="000C548B">
        <w:rPr>
          <w:spacing w:val="-8"/>
          <w:lang w:val="da-DK"/>
        </w:rPr>
        <w:t>; x</w:t>
      </w:r>
      <w:r w:rsidRPr="000C548B">
        <w:rPr>
          <w:lang w:val="da-DK"/>
        </w:rPr>
        <w:t>óa mù chữ mức độ 1: 14/14 = 100%</w:t>
      </w:r>
      <w:r w:rsidR="00D27EFB" w:rsidRPr="000C548B">
        <w:rPr>
          <w:lang w:val="da-DK"/>
        </w:rPr>
        <w:t>; xóa mù chữ mức độ 2: 9/14 = 64,3%.</w:t>
      </w:r>
    </w:p>
    <w:p w:rsidR="00393148" w:rsidRPr="00DF5203" w:rsidRDefault="00393148" w:rsidP="00B65969">
      <w:pPr>
        <w:spacing w:before="120" w:after="120" w:line="264" w:lineRule="auto"/>
        <w:ind w:firstLine="720"/>
        <w:jc w:val="both"/>
        <w:rPr>
          <w:i/>
          <w:lang w:val="da-DK"/>
        </w:rPr>
      </w:pPr>
      <w:r w:rsidRPr="00DF5203">
        <w:rPr>
          <w:lang w:val="da-DK"/>
        </w:rPr>
        <w:t>- Các chỉ tiêu chưa đạt:</w:t>
      </w:r>
      <w:r w:rsidR="00602BAB" w:rsidRPr="00DF5203">
        <w:rPr>
          <w:lang w:val="da-DK"/>
        </w:rPr>
        <w:t xml:space="preserve"> </w:t>
      </w:r>
      <w:r w:rsidRPr="00DF5203">
        <w:rPr>
          <w:lang w:val="da-DK"/>
        </w:rPr>
        <w:t xml:space="preserve">Mục tiêu Phổ cập giáo dục THCS mức độ 2 đạt 100%. </w:t>
      </w:r>
      <w:r w:rsidRPr="00DF5203">
        <w:rPr>
          <w:lang w:val="vi-VN"/>
        </w:rPr>
        <w:t>Kết quả</w:t>
      </w:r>
      <w:r w:rsidR="00CA6C42" w:rsidRPr="00DF5203">
        <w:rPr>
          <w:lang w:val="da-DK"/>
        </w:rPr>
        <w:t xml:space="preserve"> </w:t>
      </w:r>
      <w:r w:rsidRPr="00DF5203">
        <w:rPr>
          <w:lang w:val="vi-VN"/>
        </w:rPr>
        <w:t>thực hiện</w:t>
      </w:r>
      <w:r w:rsidR="00602BAB" w:rsidRPr="00DF5203">
        <w:rPr>
          <w:lang w:val="da-DK"/>
        </w:rPr>
        <w:t xml:space="preserve">: 13/14 = 92,9% </w:t>
      </w:r>
      <w:r w:rsidRPr="00DF5203">
        <w:rPr>
          <w:i/>
          <w:lang w:val="da-DK"/>
        </w:rPr>
        <w:t>(còn 01 xã Pa Ủ đạt mức 1).</w:t>
      </w:r>
      <w:r w:rsidR="00602BAB" w:rsidRPr="00DF5203">
        <w:rPr>
          <w:lang w:val="da-DK"/>
        </w:rPr>
        <w:t xml:space="preserve"> </w:t>
      </w:r>
      <w:r w:rsidRPr="00DF5203">
        <w:rPr>
          <w:lang w:val="da-DK"/>
        </w:rPr>
        <w:t xml:space="preserve">Mục tiêu từ 15-60 tuổi biết chữ mức độ 1 đạt 97%. </w:t>
      </w:r>
      <w:r w:rsidRPr="00DF5203">
        <w:rPr>
          <w:lang w:val="vi-VN"/>
        </w:rPr>
        <w:t>Kết quả</w:t>
      </w:r>
      <w:r w:rsidR="00CA6C42" w:rsidRPr="00DF5203">
        <w:rPr>
          <w:lang w:val="da-DK"/>
        </w:rPr>
        <w:t xml:space="preserve"> </w:t>
      </w:r>
      <w:r w:rsidRPr="00DF5203">
        <w:rPr>
          <w:lang w:val="vi-VN"/>
        </w:rPr>
        <w:t>thực hiện</w:t>
      </w:r>
      <w:r w:rsidRPr="00DF5203">
        <w:rPr>
          <w:lang w:val="da-DK"/>
        </w:rPr>
        <w:t>: 27.107/28.</w:t>
      </w:r>
      <w:r w:rsidR="00B862A4" w:rsidRPr="00DF5203">
        <w:rPr>
          <w:lang w:val="da-DK"/>
        </w:rPr>
        <w:t xml:space="preserve">833 = 94% </w:t>
      </w:r>
      <w:r w:rsidR="00B862A4" w:rsidRPr="00DF5203">
        <w:rPr>
          <w:i/>
          <w:lang w:val="da-DK"/>
        </w:rPr>
        <w:t>(</w:t>
      </w:r>
      <w:r w:rsidR="00CA6C42" w:rsidRPr="00DF5203">
        <w:rPr>
          <w:i/>
          <w:lang w:val="da-DK"/>
        </w:rPr>
        <w:t>thiếu</w:t>
      </w:r>
      <w:r w:rsidRPr="00DF5203">
        <w:rPr>
          <w:i/>
          <w:lang w:val="da-DK"/>
        </w:rPr>
        <w:t xml:space="preserve"> </w:t>
      </w:r>
      <w:r w:rsidR="00DF5203">
        <w:rPr>
          <w:i/>
          <w:lang w:val="da-DK"/>
        </w:rPr>
        <w:t>0</w:t>
      </w:r>
      <w:r w:rsidRPr="00DF5203">
        <w:rPr>
          <w:i/>
          <w:lang w:val="da-DK"/>
        </w:rPr>
        <w:t>3%</w:t>
      </w:r>
      <w:r w:rsidR="00B862A4" w:rsidRPr="00DF5203">
        <w:rPr>
          <w:i/>
          <w:lang w:val="da-DK"/>
        </w:rPr>
        <w:t>)</w:t>
      </w:r>
      <w:r w:rsidRPr="00DF5203">
        <w:rPr>
          <w:i/>
          <w:lang w:val="da-DK"/>
        </w:rPr>
        <w:t>.</w:t>
      </w:r>
    </w:p>
    <w:p w:rsidR="0043504B" w:rsidRPr="000C548B" w:rsidRDefault="0043504B" w:rsidP="00B65969">
      <w:pPr>
        <w:spacing w:before="120" w:after="120" w:line="264" w:lineRule="auto"/>
        <w:ind w:firstLine="720"/>
        <w:jc w:val="both"/>
        <w:rPr>
          <w:b/>
          <w:lang w:val="nl-NL"/>
        </w:rPr>
      </w:pPr>
      <w:r w:rsidRPr="000C548B">
        <w:rPr>
          <w:b/>
          <w:lang w:val="nl-NL"/>
        </w:rPr>
        <w:t>2. Kết quả thực hiện các nhiệm vụ, giải pháp</w:t>
      </w:r>
    </w:p>
    <w:p w:rsidR="006227A2" w:rsidRPr="000C548B" w:rsidRDefault="009E1C5D" w:rsidP="00B65969">
      <w:pPr>
        <w:spacing w:before="120" w:after="120" w:line="264" w:lineRule="auto"/>
        <w:ind w:firstLine="720"/>
        <w:jc w:val="both"/>
        <w:rPr>
          <w:i/>
          <w:iCs/>
          <w:lang w:val="nl-NL"/>
        </w:rPr>
      </w:pPr>
      <w:r w:rsidRPr="000C548B">
        <w:rPr>
          <w:b/>
          <w:i/>
          <w:iCs/>
          <w:szCs w:val="20"/>
          <w:lang w:val="nl-NL"/>
        </w:rPr>
        <w:t>2.1.</w:t>
      </w:r>
      <w:r w:rsidR="00B862A4" w:rsidRPr="000C548B">
        <w:rPr>
          <w:b/>
          <w:i/>
          <w:iCs/>
          <w:szCs w:val="20"/>
          <w:lang w:val="nl-NL"/>
        </w:rPr>
        <w:t xml:space="preserve"> </w:t>
      </w:r>
      <w:r w:rsidR="002066F2" w:rsidRPr="000C548B">
        <w:rPr>
          <w:b/>
          <w:i/>
          <w:iCs/>
          <w:szCs w:val="20"/>
          <w:lang w:val="vi-VN"/>
        </w:rPr>
        <w:t>Quy mô trường, lớp, học sinh ở các xã</w:t>
      </w:r>
      <w:r w:rsidR="005A234C" w:rsidRPr="000C548B">
        <w:rPr>
          <w:b/>
          <w:i/>
          <w:iCs/>
          <w:szCs w:val="20"/>
          <w:lang w:val="nl-NL"/>
        </w:rPr>
        <w:t>, thị trấn</w:t>
      </w:r>
    </w:p>
    <w:p w:rsidR="00CD4F57" w:rsidRPr="000C548B" w:rsidRDefault="00CD4F57" w:rsidP="00B65969">
      <w:pPr>
        <w:spacing w:before="120" w:after="120" w:line="264" w:lineRule="auto"/>
        <w:ind w:firstLine="720"/>
        <w:jc w:val="both"/>
        <w:rPr>
          <w:i/>
          <w:lang w:val="nl-NL"/>
        </w:rPr>
      </w:pPr>
      <w:r w:rsidRPr="000C548B">
        <w:rPr>
          <w:lang w:val="nl-NL"/>
        </w:rPr>
        <w:t xml:space="preserve">Toàn huyện có 39 trường và </w:t>
      </w:r>
      <w:r w:rsidR="00B218AF" w:rsidRPr="000C548B">
        <w:rPr>
          <w:lang w:val="nl-NL"/>
        </w:rPr>
        <w:t>0</w:t>
      </w:r>
      <w:r w:rsidRPr="000C548B">
        <w:rPr>
          <w:lang w:val="nl-NL"/>
        </w:rPr>
        <w:t>1 trung tâm GDTX</w:t>
      </w:r>
      <w:r w:rsidR="000D62E9" w:rsidRPr="000C548B">
        <w:rPr>
          <w:lang w:val="nl-NL"/>
        </w:rPr>
        <w:t>-GDNN,</w:t>
      </w:r>
      <w:r w:rsidRPr="000C548B">
        <w:rPr>
          <w:lang w:val="nl-NL"/>
        </w:rPr>
        <w:t xml:space="preserve"> so với năm học 2019</w:t>
      </w:r>
      <w:r w:rsidR="00723C5D">
        <w:rPr>
          <w:lang w:val="nl-NL"/>
        </w:rPr>
        <w:t xml:space="preserve"> </w:t>
      </w:r>
      <w:r w:rsidRPr="000C548B">
        <w:rPr>
          <w:lang w:val="nl-NL"/>
        </w:rPr>
        <w:t>-</w:t>
      </w:r>
      <w:r w:rsidR="00723C5D">
        <w:rPr>
          <w:lang w:val="nl-NL"/>
        </w:rPr>
        <w:t xml:space="preserve"> </w:t>
      </w:r>
      <w:r w:rsidRPr="000C548B">
        <w:rPr>
          <w:lang w:val="nl-NL"/>
        </w:rPr>
        <w:t xml:space="preserve">2020 giảm </w:t>
      </w:r>
      <w:r w:rsidR="00B218AF" w:rsidRPr="000C548B">
        <w:rPr>
          <w:lang w:val="nl-NL"/>
        </w:rPr>
        <w:t>0</w:t>
      </w:r>
      <w:r w:rsidRPr="000C548B">
        <w:rPr>
          <w:lang w:val="nl-NL"/>
        </w:rPr>
        <w:t>3 trường</w:t>
      </w:r>
      <w:r w:rsidR="00723C5D">
        <w:rPr>
          <w:vertAlign w:val="superscript"/>
          <w:lang w:val="nl-NL"/>
        </w:rPr>
        <w:t>(</w:t>
      </w:r>
      <w:r w:rsidR="005032D7" w:rsidRPr="000C548B">
        <w:rPr>
          <w:rStyle w:val="FootnoteReference"/>
          <w:rFonts w:eastAsia="Calibri"/>
          <w:spacing w:val="-4"/>
          <w:lang w:val="pt-BR"/>
        </w:rPr>
        <w:footnoteReference w:id="3"/>
      </w:r>
      <w:r w:rsidR="00723C5D">
        <w:rPr>
          <w:vertAlign w:val="superscript"/>
          <w:lang w:val="nl-NL"/>
        </w:rPr>
        <w:t>)</w:t>
      </w:r>
      <w:r w:rsidR="00BB0D5E" w:rsidRPr="000C548B">
        <w:rPr>
          <w:iCs/>
          <w:lang w:val="nl-NL"/>
        </w:rPr>
        <w:t xml:space="preserve">; </w:t>
      </w:r>
      <w:r w:rsidRPr="000C548B">
        <w:rPr>
          <w:lang w:val="nl-NL"/>
        </w:rPr>
        <w:t>637 lớp học</w:t>
      </w:r>
      <w:r w:rsidR="00BB0D5E" w:rsidRPr="000C548B">
        <w:rPr>
          <w:lang w:val="nl-NL"/>
        </w:rPr>
        <w:t>,</w:t>
      </w:r>
      <w:r w:rsidRPr="000C548B">
        <w:rPr>
          <w:lang w:val="nl-NL"/>
        </w:rPr>
        <w:t xml:space="preserve"> giảm 37 lớp so với năm học 2019</w:t>
      </w:r>
      <w:r w:rsidR="00723C5D">
        <w:rPr>
          <w:lang w:val="nl-NL"/>
        </w:rPr>
        <w:t xml:space="preserve"> – </w:t>
      </w:r>
      <w:r w:rsidRPr="000C548B">
        <w:rPr>
          <w:lang w:val="nl-NL"/>
        </w:rPr>
        <w:t>2020</w:t>
      </w:r>
      <w:r w:rsidR="00723C5D">
        <w:rPr>
          <w:vertAlign w:val="superscript"/>
          <w:lang w:val="nl-NL"/>
        </w:rPr>
        <w:t>(</w:t>
      </w:r>
      <w:r w:rsidR="005032D7" w:rsidRPr="000C548B">
        <w:rPr>
          <w:rStyle w:val="FootnoteReference"/>
          <w:rFonts w:eastAsia="Calibri"/>
          <w:spacing w:val="-4"/>
          <w:lang w:val="pt-BR"/>
        </w:rPr>
        <w:footnoteReference w:id="4"/>
      </w:r>
      <w:r w:rsidR="00723C5D">
        <w:rPr>
          <w:vertAlign w:val="superscript"/>
          <w:lang w:val="nl-NL"/>
        </w:rPr>
        <w:t>)</w:t>
      </w:r>
      <w:r w:rsidR="005032D7" w:rsidRPr="000C548B">
        <w:rPr>
          <w:lang w:val="nl-NL"/>
        </w:rPr>
        <w:t xml:space="preserve"> và </w:t>
      </w:r>
      <w:r w:rsidRPr="000C548B">
        <w:rPr>
          <w:lang w:val="nl-NL"/>
        </w:rPr>
        <w:t>15.578 học sinh</w:t>
      </w:r>
      <w:r w:rsidR="00340361" w:rsidRPr="000C548B">
        <w:rPr>
          <w:lang w:val="nl-NL"/>
        </w:rPr>
        <w:t>,</w:t>
      </w:r>
      <w:r w:rsidRPr="000C548B">
        <w:rPr>
          <w:lang w:val="nl-NL"/>
        </w:rPr>
        <w:t xml:space="preserve"> tăng 225 học sinh so với năm học 2019</w:t>
      </w:r>
      <w:r w:rsidR="00723C5D">
        <w:rPr>
          <w:lang w:val="nl-NL"/>
        </w:rPr>
        <w:t xml:space="preserve"> – </w:t>
      </w:r>
      <w:r w:rsidRPr="000C548B">
        <w:rPr>
          <w:lang w:val="nl-NL"/>
        </w:rPr>
        <w:t>2020</w:t>
      </w:r>
      <w:r w:rsidR="00723C5D">
        <w:rPr>
          <w:vertAlign w:val="superscript"/>
          <w:lang w:val="nl-NL"/>
        </w:rPr>
        <w:t>(</w:t>
      </w:r>
      <w:r w:rsidR="005032D7" w:rsidRPr="000C548B">
        <w:rPr>
          <w:rStyle w:val="FootnoteReference"/>
          <w:rFonts w:eastAsia="Calibri"/>
          <w:spacing w:val="-4"/>
          <w:lang w:val="pt-BR"/>
        </w:rPr>
        <w:footnoteReference w:id="5"/>
      </w:r>
      <w:r w:rsidR="00723C5D">
        <w:rPr>
          <w:vertAlign w:val="superscript"/>
          <w:lang w:val="nl-NL"/>
        </w:rPr>
        <w:t>)</w:t>
      </w:r>
      <w:r w:rsidRPr="000C548B">
        <w:rPr>
          <w:i/>
          <w:lang w:val="nl-NL"/>
        </w:rPr>
        <w:t>.</w:t>
      </w:r>
    </w:p>
    <w:p w:rsidR="00D16AED" w:rsidRPr="000C548B" w:rsidRDefault="009E1C5D" w:rsidP="00B65969">
      <w:pPr>
        <w:spacing w:before="120" w:after="120" w:line="264" w:lineRule="auto"/>
        <w:ind w:firstLine="720"/>
        <w:jc w:val="both"/>
        <w:rPr>
          <w:b/>
          <w:i/>
          <w:iCs/>
          <w:shd w:val="clear" w:color="auto" w:fill="FFFFFF"/>
          <w:lang w:val="vi-VN"/>
        </w:rPr>
      </w:pPr>
      <w:r w:rsidRPr="000C548B">
        <w:rPr>
          <w:b/>
          <w:i/>
          <w:iCs/>
          <w:lang w:val="nl-NL"/>
        </w:rPr>
        <w:t>2.2.</w:t>
      </w:r>
      <w:r w:rsidR="00D16AED" w:rsidRPr="000C548B">
        <w:rPr>
          <w:b/>
          <w:i/>
          <w:iCs/>
          <w:lang w:val="nl-NL"/>
        </w:rPr>
        <w:t xml:space="preserve"> </w:t>
      </w:r>
      <w:r w:rsidR="00DC3379" w:rsidRPr="000C548B">
        <w:rPr>
          <w:b/>
          <w:i/>
          <w:iCs/>
          <w:shd w:val="clear" w:color="auto" w:fill="FFFFFF"/>
          <w:lang w:val="vi-VN"/>
        </w:rPr>
        <w:t xml:space="preserve">Tăng cường sự lãnh đạo, chỉ đạo của các cấp ủy </w:t>
      </w:r>
      <w:r w:rsidR="0029004A" w:rsidRPr="000C548B">
        <w:rPr>
          <w:b/>
          <w:i/>
          <w:iCs/>
          <w:shd w:val="clear" w:color="auto" w:fill="FFFFFF"/>
          <w:lang w:val="nl-NL"/>
        </w:rPr>
        <w:t>đ</w:t>
      </w:r>
      <w:r w:rsidR="00DC3379" w:rsidRPr="000C548B">
        <w:rPr>
          <w:b/>
          <w:i/>
          <w:iCs/>
          <w:shd w:val="clear" w:color="auto" w:fill="FFFFFF"/>
          <w:lang w:val="vi-VN"/>
        </w:rPr>
        <w:t>ảng, sự quản lý của chính quyền các cấp</w:t>
      </w:r>
      <w:r w:rsidR="0098138D" w:rsidRPr="000C548B">
        <w:rPr>
          <w:b/>
          <w:i/>
          <w:iCs/>
          <w:shd w:val="clear" w:color="auto" w:fill="FFFFFF"/>
          <w:lang w:val="vi-VN"/>
        </w:rPr>
        <w:t>. Đẩy mạnh công tác giáo dục lý tưởng cách mạng, chú trọng giáo dục nhân cách, đạo đức, lối sống, kỹ năng sống cho học sinh</w:t>
      </w:r>
    </w:p>
    <w:p w:rsidR="00516AFB" w:rsidRPr="000C548B" w:rsidRDefault="00516AFB" w:rsidP="00B65969">
      <w:pPr>
        <w:spacing w:before="120" w:after="120" w:line="264" w:lineRule="auto"/>
        <w:ind w:firstLine="720"/>
        <w:jc w:val="both"/>
        <w:rPr>
          <w:spacing w:val="-4"/>
          <w:lang w:val="da-DK"/>
        </w:rPr>
      </w:pPr>
      <w:r w:rsidRPr="000C548B">
        <w:rPr>
          <w:spacing w:val="-4"/>
          <w:lang w:val="vi-VN"/>
        </w:rPr>
        <w:t xml:space="preserve">Tiếp tục </w:t>
      </w:r>
      <w:r w:rsidRPr="000C548B">
        <w:rPr>
          <w:spacing w:val="-4"/>
          <w:lang w:val="da-DK"/>
        </w:rPr>
        <w:t xml:space="preserve">quan tâm lãnh đạo, chỉ đạo tổ chức nghiên cứu, học tập, quán triệt, tuyên truyền và triển khai thực hiện các chủ trương, nghị quyết của Đảng, Nhà nước theo tinh thần đổi mới, nghiêm túc, hiệu quả, đảm bảo kịp thời đến đảng viên, công chức, viên chức, người lao động trong toàn ngành bằng các hình thức phù hợp, thiết thực </w:t>
      </w:r>
      <w:r w:rsidRPr="000C548B">
        <w:rPr>
          <w:i/>
          <w:spacing w:val="-4"/>
          <w:lang w:val="da-DK"/>
        </w:rPr>
        <w:t>(sinh hoạt chi bộ định kỳ, sinh hoạt chuyên môn, hoạt động ngoại khóa,...)</w:t>
      </w:r>
      <w:r w:rsidRPr="000C548B">
        <w:rPr>
          <w:spacing w:val="-4"/>
          <w:lang w:val="da-DK"/>
        </w:rPr>
        <w:t>.</w:t>
      </w:r>
      <w:r w:rsidR="00D16AED" w:rsidRPr="000C548B">
        <w:rPr>
          <w:b/>
          <w:spacing w:val="-4"/>
          <w:lang w:val="da-DK"/>
        </w:rPr>
        <w:t xml:space="preserve"> </w:t>
      </w:r>
      <w:r w:rsidRPr="000C548B">
        <w:rPr>
          <w:spacing w:val="-4"/>
          <w:lang w:val="da-DK"/>
        </w:rPr>
        <w:t>Đẩy</w:t>
      </w:r>
      <w:r w:rsidR="00C942B2" w:rsidRPr="000C548B">
        <w:rPr>
          <w:spacing w:val="-4"/>
          <w:lang w:val="da-DK"/>
        </w:rPr>
        <w:t xml:space="preserve"> </w:t>
      </w:r>
      <w:r w:rsidRPr="000C548B">
        <w:rPr>
          <w:spacing w:val="-4"/>
          <w:lang w:val="da-DK"/>
        </w:rPr>
        <w:t>mạnh áp dụng công nghệ thông tin</w:t>
      </w:r>
      <w:r w:rsidR="00C942B2" w:rsidRPr="000C548B">
        <w:rPr>
          <w:spacing w:val="-4"/>
          <w:lang w:val="da-DK"/>
        </w:rPr>
        <w:t xml:space="preserve"> </w:t>
      </w:r>
      <w:r w:rsidRPr="000C548B">
        <w:rPr>
          <w:spacing w:val="-4"/>
          <w:lang w:val="da-DK"/>
        </w:rPr>
        <w:t>và tăng cường công tác kiểm tra, giám sát trong triển khai thực hiện.</w:t>
      </w:r>
      <w:r w:rsidR="00D16AED" w:rsidRPr="000C548B">
        <w:rPr>
          <w:spacing w:val="-4"/>
          <w:lang w:val="da-DK"/>
        </w:rPr>
        <w:t xml:space="preserve"> </w:t>
      </w:r>
      <w:r w:rsidRPr="000C548B">
        <w:rPr>
          <w:spacing w:val="-6"/>
          <w:lang w:val="da-DK"/>
        </w:rPr>
        <w:t xml:space="preserve">Tuyên truyền kịp thời, sâu rộng các Nghị quyết </w:t>
      </w:r>
      <w:r w:rsidRPr="000C548B">
        <w:rPr>
          <w:spacing w:val="-6"/>
          <w:lang w:val="da-DK"/>
        </w:rPr>
        <w:lastRenderedPageBreak/>
        <w:t>Hội nghị lần thứ bảy, Hội nghị lần thứ tám Ban Chấp hành Trung ương Đảng khóa XIII; các chủ trương, nghị quyết, chỉ thị, kết luận, kế hoạch của Trung ương, của tỉnh, của huyện, của ngành</w:t>
      </w:r>
      <w:r w:rsidR="00B217F3" w:rsidRPr="000C548B">
        <w:rPr>
          <w:spacing w:val="-6"/>
          <w:lang w:val="da-DK"/>
        </w:rPr>
        <w:t xml:space="preserve"> </w:t>
      </w:r>
      <w:r w:rsidR="00840655">
        <w:rPr>
          <w:spacing w:val="-6"/>
          <w:lang w:val="da-DK"/>
        </w:rPr>
        <w:t>G</w:t>
      </w:r>
      <w:r w:rsidR="00B217F3" w:rsidRPr="000C548B">
        <w:rPr>
          <w:spacing w:val="-6"/>
          <w:lang w:val="da-DK"/>
        </w:rPr>
        <w:t>iáo dục</w:t>
      </w:r>
      <w:r w:rsidRPr="000C548B">
        <w:rPr>
          <w:spacing w:val="-6"/>
          <w:lang w:val="da-DK"/>
        </w:rPr>
        <w:t>;…</w:t>
      </w:r>
      <w:r w:rsidR="00B67960" w:rsidRPr="000C548B">
        <w:rPr>
          <w:spacing w:val="-6"/>
          <w:lang w:val="da-DK"/>
        </w:rPr>
        <w:t xml:space="preserve"> </w:t>
      </w:r>
      <w:r w:rsidRPr="000C548B">
        <w:rPr>
          <w:lang w:val="da-DK"/>
        </w:rPr>
        <w:t xml:space="preserve">Tiếp tục chỉ đạo đảng viên, công chức, viên chức, người lao động trong toàn ngành </w:t>
      </w:r>
      <w:r w:rsidR="00840655">
        <w:rPr>
          <w:lang w:val="da-DK"/>
        </w:rPr>
        <w:t>G</w:t>
      </w:r>
      <w:r w:rsidR="005909D4" w:rsidRPr="000C548B">
        <w:rPr>
          <w:lang w:val="da-DK"/>
        </w:rPr>
        <w:t xml:space="preserve">iáo dục </w:t>
      </w:r>
      <w:r w:rsidRPr="000C548B">
        <w:rPr>
          <w:lang w:val="da-DK"/>
        </w:rPr>
        <w:t>nghiêm túc xây dựng và thực hiện hiệu quả kế hoạch thực hiện Kết luận số 01-KL/TW gắn với cam kết tu dưỡng rèn luyện hằng năm.</w:t>
      </w:r>
      <w:r w:rsidR="00B67960" w:rsidRPr="000C548B">
        <w:rPr>
          <w:lang w:val="da-DK"/>
        </w:rPr>
        <w:t xml:space="preserve"> </w:t>
      </w:r>
      <w:r w:rsidR="005909D4" w:rsidRPr="000C548B">
        <w:rPr>
          <w:lang w:val="da-DK"/>
        </w:rPr>
        <w:t>K</w:t>
      </w:r>
      <w:r w:rsidR="00DC326F" w:rsidRPr="000C548B">
        <w:rPr>
          <w:spacing w:val="-4"/>
          <w:lang w:val="da-DK"/>
        </w:rPr>
        <w:t xml:space="preserve">ết quả đạt được: </w:t>
      </w:r>
    </w:p>
    <w:p w:rsidR="0028744A" w:rsidRPr="000C548B" w:rsidRDefault="005909D4" w:rsidP="00B65969">
      <w:pPr>
        <w:spacing w:before="120" w:after="120" w:line="264" w:lineRule="auto"/>
        <w:ind w:firstLine="720"/>
        <w:jc w:val="both"/>
        <w:rPr>
          <w:spacing w:val="-6"/>
          <w:lang w:val="da-DK"/>
        </w:rPr>
      </w:pPr>
      <w:r w:rsidRPr="000C548B">
        <w:rPr>
          <w:spacing w:val="-6"/>
          <w:lang w:val="da-DK"/>
        </w:rPr>
        <w:t xml:space="preserve">- </w:t>
      </w:r>
      <w:r w:rsidR="00075BE8" w:rsidRPr="000C548B">
        <w:rPr>
          <w:spacing w:val="-6"/>
          <w:lang w:val="da-DK"/>
        </w:rPr>
        <w:t>100% c</w:t>
      </w:r>
      <w:r w:rsidR="0028744A" w:rsidRPr="000C548B">
        <w:rPr>
          <w:spacing w:val="-6"/>
          <w:lang w:val="da-DK"/>
        </w:rPr>
        <w:t xml:space="preserve">ác đơn vị </w:t>
      </w:r>
      <w:r w:rsidRPr="000C548B">
        <w:rPr>
          <w:spacing w:val="-6"/>
          <w:lang w:val="da-DK"/>
        </w:rPr>
        <w:t xml:space="preserve">trường </w:t>
      </w:r>
      <w:r w:rsidR="0028744A" w:rsidRPr="000C548B">
        <w:rPr>
          <w:spacing w:val="-6"/>
          <w:lang w:val="da-DK"/>
        </w:rPr>
        <w:t xml:space="preserve">đã chú trọng trong công tác nắm bắt tình hình chính trị, tư tưởng trong giáo viên và học sinh. Chủ động phát hiện, chỉ đạo xử lý các vấn đề </w:t>
      </w:r>
      <w:r w:rsidR="00B835ED" w:rsidRPr="000C548B">
        <w:rPr>
          <w:spacing w:val="-6"/>
          <w:lang w:val="da-DK"/>
        </w:rPr>
        <w:t xml:space="preserve">tiềm ẩn </w:t>
      </w:r>
      <w:r w:rsidR="0028744A" w:rsidRPr="000C548B">
        <w:rPr>
          <w:spacing w:val="-6"/>
          <w:lang w:val="da-DK"/>
        </w:rPr>
        <w:t>phức tạp về chính trị, tư tưởng liên quan đến an ninh chính trị xảy ra tại các đơn vị trường.</w:t>
      </w:r>
    </w:p>
    <w:p w:rsidR="0028744A" w:rsidRPr="000C548B" w:rsidRDefault="00B835ED" w:rsidP="00B65969">
      <w:pPr>
        <w:shd w:val="clear" w:color="auto" w:fill="FFFFFF"/>
        <w:spacing w:before="120" w:after="120" w:line="264" w:lineRule="auto"/>
        <w:ind w:firstLine="720"/>
        <w:jc w:val="both"/>
        <w:rPr>
          <w:lang w:val="da-DK"/>
        </w:rPr>
      </w:pPr>
      <w:r w:rsidRPr="000C548B">
        <w:rPr>
          <w:lang w:val="da-DK"/>
        </w:rPr>
        <w:t xml:space="preserve">- </w:t>
      </w:r>
      <w:r w:rsidR="0028744A" w:rsidRPr="000C548B">
        <w:rPr>
          <w:lang w:val="da-DK"/>
        </w:rPr>
        <w:t xml:space="preserve">100% </w:t>
      </w:r>
      <w:r w:rsidR="00F20316">
        <w:rPr>
          <w:rFonts w:eastAsia="Calibri"/>
          <w:spacing w:val="-4"/>
          <w:lang w:val="pt-BR"/>
        </w:rPr>
        <w:t>CBQL</w:t>
      </w:r>
      <w:r w:rsidR="0028744A" w:rsidRPr="000C548B">
        <w:rPr>
          <w:lang w:val="da-DK"/>
        </w:rPr>
        <w:t>, giáo</w:t>
      </w:r>
      <w:r w:rsidR="002834CF">
        <w:rPr>
          <w:lang w:val="da-DK"/>
        </w:rPr>
        <w:t xml:space="preserve"> viên</w:t>
      </w:r>
      <w:r w:rsidR="0028744A" w:rsidRPr="000C548B">
        <w:rPr>
          <w:lang w:val="da-DK"/>
        </w:rPr>
        <w:t>, nhân viên được tuyên truyền, phổ biến, học tập các vấn đề liên quan đến văn hóa ứng xử, môi trường văn hóa trong gia đình, nhà trường và cộng đồng.</w:t>
      </w:r>
    </w:p>
    <w:p w:rsidR="0028744A" w:rsidRPr="000C548B" w:rsidRDefault="00B835ED" w:rsidP="00B65969">
      <w:pPr>
        <w:shd w:val="clear" w:color="auto" w:fill="FFFFFF"/>
        <w:spacing w:before="120" w:after="120" w:line="264" w:lineRule="auto"/>
        <w:ind w:firstLine="720"/>
        <w:jc w:val="both"/>
        <w:rPr>
          <w:shd w:val="clear" w:color="auto" w:fill="FFFFFF"/>
          <w:lang w:val="da-DK"/>
        </w:rPr>
      </w:pPr>
      <w:r w:rsidRPr="000C548B">
        <w:rPr>
          <w:lang w:val="da-DK"/>
        </w:rPr>
        <w:t xml:space="preserve">- </w:t>
      </w:r>
      <w:r w:rsidR="009D1A35" w:rsidRPr="000C548B">
        <w:rPr>
          <w:lang w:val="da-DK"/>
        </w:rPr>
        <w:t xml:space="preserve">100% </w:t>
      </w:r>
      <w:r w:rsidR="0028744A" w:rsidRPr="000C548B">
        <w:rPr>
          <w:lang w:val="da-DK"/>
        </w:rPr>
        <w:t>các đơn vị triển khai hiệu quả Đề án ứng xử văn hóa trong trường học, Bộ Quy tắc ứng xử trong trường học.</w:t>
      </w:r>
    </w:p>
    <w:p w:rsidR="0028744A" w:rsidRPr="000C548B" w:rsidRDefault="00241600" w:rsidP="00B65969">
      <w:pPr>
        <w:shd w:val="clear" w:color="auto" w:fill="FFFFFF"/>
        <w:spacing w:before="120" w:after="120" w:line="264" w:lineRule="auto"/>
        <w:ind w:firstLine="720"/>
        <w:jc w:val="both"/>
        <w:rPr>
          <w:lang w:val="da-DK"/>
        </w:rPr>
      </w:pPr>
      <w:r w:rsidRPr="000C548B">
        <w:rPr>
          <w:lang w:val="da-DK"/>
        </w:rPr>
        <w:t>-</w:t>
      </w:r>
      <w:r w:rsidR="000F6F00">
        <w:rPr>
          <w:lang w:val="da-DK"/>
        </w:rPr>
        <w:t xml:space="preserve"> </w:t>
      </w:r>
      <w:r w:rsidR="00BB328F" w:rsidRPr="000C548B">
        <w:rPr>
          <w:lang w:val="da-DK"/>
        </w:rPr>
        <w:t>Các đơn vị trường p</w:t>
      </w:r>
      <w:r w:rsidR="0028744A" w:rsidRPr="000C548B">
        <w:rPr>
          <w:lang w:val="da-DK"/>
        </w:rPr>
        <w:t>hối hợp tốt với gia đình học sinh trong công tác giáo dục nâng cao ý thức chấp hành pháp luật; tăng cường giáo dục văn hóa khi tham gia giao thông; không để tình trạng học sinh vi phạm pháp luật khi tham gia giao thông.</w:t>
      </w:r>
      <w:r w:rsidR="005A40BD" w:rsidRPr="000C548B">
        <w:rPr>
          <w:lang w:val="da-DK"/>
        </w:rPr>
        <w:t xml:space="preserve"> Q</w:t>
      </w:r>
      <w:r w:rsidR="0028744A" w:rsidRPr="000C548B">
        <w:rPr>
          <w:lang w:val="da-DK"/>
        </w:rPr>
        <w:t>uan tâm, bồi dưỡng tâm hồn, lòng yêu nước cho thế hệ trẻ, học sinh thông qua các hoạt động trải nghiệm, các câu lạc bộ, hoạt động văn nghệ, thể dục, thể thao trong và ngoài nhà trường.</w:t>
      </w:r>
    </w:p>
    <w:p w:rsidR="0028744A" w:rsidRPr="002834CF" w:rsidRDefault="00C83609" w:rsidP="00B65969">
      <w:pPr>
        <w:spacing w:before="120" w:after="120" w:line="264" w:lineRule="auto"/>
        <w:ind w:firstLine="720"/>
        <w:jc w:val="both"/>
        <w:rPr>
          <w:lang w:val="da-DK"/>
        </w:rPr>
      </w:pPr>
      <w:r w:rsidRPr="002834CF">
        <w:rPr>
          <w:lang w:val="da-DK"/>
        </w:rPr>
        <w:t xml:space="preserve">- </w:t>
      </w:r>
      <w:r w:rsidR="0028744A" w:rsidRPr="002834CF">
        <w:rPr>
          <w:lang w:val="da-DK"/>
        </w:rPr>
        <w:t xml:space="preserve">100% </w:t>
      </w:r>
      <w:r w:rsidR="00F20316" w:rsidRPr="002834CF">
        <w:rPr>
          <w:rFonts w:eastAsia="Calibri"/>
          <w:lang w:val="pt-BR"/>
        </w:rPr>
        <w:t>CBQL</w:t>
      </w:r>
      <w:r w:rsidR="0028744A" w:rsidRPr="002834CF">
        <w:rPr>
          <w:lang w:val="da-DK"/>
        </w:rPr>
        <w:t>, giáo viên, nhân viên là đảng viên đã thực hiện tốt việc đăng ký “Học tập và làm theo tư tưởng, đạo đức, phong cách Hồ Chí Minh</w:t>
      </w:r>
      <w:r w:rsidRPr="002834CF">
        <w:rPr>
          <w:lang w:val="da-DK"/>
        </w:rPr>
        <w:t>”</w:t>
      </w:r>
      <w:r w:rsidR="0028744A" w:rsidRPr="002834CF">
        <w:rPr>
          <w:lang w:val="da-DK"/>
        </w:rPr>
        <w:t>, định kỳ có tổ chức rà soát, đánh giá kết quả thu được qua đó đã tạo được sự chuyển biến rõ rệt về ý thức tu dưỡng, rèn luyện phẩm chất, đ</w:t>
      </w:r>
      <w:r w:rsidRPr="002834CF">
        <w:rPr>
          <w:lang w:val="da-DK"/>
        </w:rPr>
        <w:t>ẩ</w:t>
      </w:r>
      <w:r w:rsidR="0028744A" w:rsidRPr="002834CF">
        <w:rPr>
          <w:lang w:val="da-DK"/>
        </w:rPr>
        <w:t xml:space="preserve">y lùi sự suy thoái về tu dưỡng chính trị, đạo đức, lối sống, lãng phí và các tệ nạn xã hội trong đội ngũ ngành </w:t>
      </w:r>
      <w:r w:rsidR="002834CF" w:rsidRPr="002834CF">
        <w:rPr>
          <w:lang w:val="da-DK"/>
        </w:rPr>
        <w:t>G</w:t>
      </w:r>
      <w:r w:rsidR="0028744A" w:rsidRPr="002834CF">
        <w:rPr>
          <w:lang w:val="da-DK"/>
        </w:rPr>
        <w:t xml:space="preserve">iáo dục </w:t>
      </w:r>
      <w:r w:rsidR="00097789" w:rsidRPr="002834CF">
        <w:rPr>
          <w:lang w:val="da-DK"/>
        </w:rPr>
        <w:t xml:space="preserve">của </w:t>
      </w:r>
      <w:r w:rsidR="0028744A" w:rsidRPr="002834CF">
        <w:rPr>
          <w:lang w:val="da-DK"/>
        </w:rPr>
        <w:t>huyện.</w:t>
      </w:r>
    </w:p>
    <w:p w:rsidR="0028744A" w:rsidRPr="000C548B" w:rsidRDefault="00097789" w:rsidP="00B65969">
      <w:pPr>
        <w:spacing w:before="120" w:after="120" w:line="264" w:lineRule="auto"/>
        <w:ind w:firstLine="720"/>
        <w:jc w:val="both"/>
        <w:rPr>
          <w:lang w:val="da-DK"/>
        </w:rPr>
      </w:pPr>
      <w:r w:rsidRPr="000C548B">
        <w:rPr>
          <w:shd w:val="clear" w:color="auto" w:fill="FFFFFF"/>
          <w:lang w:val="da-DK"/>
        </w:rPr>
        <w:t xml:space="preserve">- </w:t>
      </w:r>
      <w:r w:rsidR="0028744A" w:rsidRPr="000C548B">
        <w:rPr>
          <w:shd w:val="clear" w:color="auto" w:fill="FFFFFF"/>
          <w:lang w:val="da-DK"/>
        </w:rPr>
        <w:t xml:space="preserve">100% các trường phổ thông đã thực hiện nội dung dạy học các môn Đạo đức, Giáo dục công dân trong chương trình sách giáo khoa hiện hành; triển khai hiệu quả các nội dung tích hợp, lồng ghép giáo dục lý tưởng cách mạng, đạo đức, lối sống và khơi dậy khát vọng cống hiến trong các môn học </w:t>
      </w:r>
      <w:r w:rsidR="0028744A" w:rsidRPr="000C548B">
        <w:rPr>
          <w:i/>
          <w:iCs/>
          <w:shd w:val="clear" w:color="auto" w:fill="FFFFFF"/>
          <w:lang w:val="da-DK"/>
        </w:rPr>
        <w:t>(Tiếng Việt, Ngữ văn, Lịch sử,...)</w:t>
      </w:r>
      <w:r w:rsidR="0028744A" w:rsidRPr="000C548B">
        <w:rPr>
          <w:shd w:val="clear" w:color="auto" w:fill="FFFFFF"/>
          <w:lang w:val="da-DK"/>
        </w:rPr>
        <w:t xml:space="preserve">, các hoạt động giáo dục </w:t>
      </w:r>
      <w:r w:rsidR="00F43669" w:rsidRPr="000C548B">
        <w:rPr>
          <w:i/>
          <w:iCs/>
          <w:shd w:val="clear" w:color="auto" w:fill="FFFFFF"/>
          <w:lang w:val="da-DK"/>
        </w:rPr>
        <w:t>(</w:t>
      </w:r>
      <w:r w:rsidR="0028744A" w:rsidRPr="000C548B">
        <w:rPr>
          <w:i/>
          <w:iCs/>
          <w:shd w:val="clear" w:color="auto" w:fill="FFFFFF"/>
          <w:lang w:val="da-DK"/>
        </w:rPr>
        <w:t>trong đó tập trung vào các hoạt động trải nghiệm, hướng nghiệp</w:t>
      </w:r>
      <w:r w:rsidR="00F43669" w:rsidRPr="000C548B">
        <w:rPr>
          <w:i/>
          <w:iCs/>
          <w:shd w:val="clear" w:color="auto" w:fill="FFFFFF"/>
          <w:lang w:val="da-DK"/>
        </w:rPr>
        <w:t>)</w:t>
      </w:r>
      <w:r w:rsidR="0028744A" w:rsidRPr="000C548B">
        <w:rPr>
          <w:shd w:val="clear" w:color="auto" w:fill="FFFFFF"/>
          <w:lang w:val="da-DK"/>
        </w:rPr>
        <w:t xml:space="preserve">; giáo dục hành vi, chuẩn mực đạo đức, ý thức tuân thủ pháp luật, kỹ năng sống, giá trị sống trong </w:t>
      </w:r>
      <w:r w:rsidR="00E55F83" w:rsidRPr="000C548B">
        <w:rPr>
          <w:shd w:val="clear" w:color="auto" w:fill="FFFFFF"/>
          <w:lang w:val="da-DK"/>
        </w:rPr>
        <w:t>C</w:t>
      </w:r>
      <w:r w:rsidR="0028744A" w:rsidRPr="000C548B">
        <w:rPr>
          <w:shd w:val="clear" w:color="auto" w:fill="FFFFFF"/>
          <w:lang w:val="da-DK"/>
        </w:rPr>
        <w:t xml:space="preserve">hương trình </w:t>
      </w:r>
      <w:r w:rsidR="00F43669" w:rsidRPr="000C548B">
        <w:rPr>
          <w:shd w:val="clear" w:color="auto" w:fill="FFFFFF"/>
          <w:lang w:val="da-DK"/>
        </w:rPr>
        <w:t>GDPT 2018</w:t>
      </w:r>
      <w:r w:rsidR="0028744A" w:rsidRPr="000C548B">
        <w:rPr>
          <w:shd w:val="clear" w:color="auto" w:fill="FFFFFF"/>
          <w:lang w:val="da-DK"/>
        </w:rPr>
        <w:t>.</w:t>
      </w:r>
    </w:p>
    <w:p w:rsidR="005168D5" w:rsidRPr="000C548B" w:rsidRDefault="007B77FA" w:rsidP="00B65969">
      <w:pPr>
        <w:spacing w:before="120" w:after="120" w:line="264" w:lineRule="auto"/>
        <w:ind w:firstLine="720"/>
        <w:jc w:val="both"/>
        <w:rPr>
          <w:b/>
          <w:bCs/>
          <w:i/>
          <w:iCs/>
          <w:szCs w:val="20"/>
          <w:lang w:val="pt-BR"/>
        </w:rPr>
      </w:pPr>
      <w:r w:rsidRPr="000C548B">
        <w:rPr>
          <w:b/>
          <w:i/>
          <w:iCs/>
          <w:lang w:val="da-DK"/>
        </w:rPr>
        <w:t>2.3.</w:t>
      </w:r>
      <w:r w:rsidR="005C7F63" w:rsidRPr="000C548B">
        <w:rPr>
          <w:b/>
          <w:i/>
          <w:iCs/>
          <w:lang w:val="da-DK"/>
        </w:rPr>
        <w:t xml:space="preserve"> </w:t>
      </w:r>
      <w:r w:rsidR="00155C17" w:rsidRPr="000C548B">
        <w:rPr>
          <w:b/>
          <w:i/>
          <w:iCs/>
          <w:shd w:val="clear" w:color="auto" w:fill="FFFFFF"/>
          <w:lang w:val="da-DK"/>
        </w:rPr>
        <w:t>Nâng cao chất lượng đào tạo nguồn nhân lực; củng cố, nâng cao chất lượng phổ cập giáo dục, xoá mù chữ; xây dựng xã hội học tập</w:t>
      </w:r>
    </w:p>
    <w:p w:rsidR="002B59C6" w:rsidRPr="000C548B" w:rsidRDefault="002B59C6" w:rsidP="00B65969">
      <w:pPr>
        <w:spacing w:before="120" w:after="120" w:line="264" w:lineRule="auto"/>
        <w:ind w:firstLine="720"/>
        <w:jc w:val="both"/>
        <w:rPr>
          <w:sz w:val="30"/>
          <w:szCs w:val="30"/>
          <w:lang w:val="pt-BR"/>
        </w:rPr>
      </w:pPr>
      <w:r w:rsidRPr="000C548B">
        <w:rPr>
          <w:sz w:val="30"/>
          <w:szCs w:val="30"/>
          <w:lang w:val="pt-BR"/>
        </w:rPr>
        <w:t>Năm học 2022</w:t>
      </w:r>
      <w:r w:rsidR="00613A1B">
        <w:rPr>
          <w:sz w:val="30"/>
          <w:szCs w:val="30"/>
          <w:lang w:val="pt-BR"/>
        </w:rPr>
        <w:t xml:space="preserve"> </w:t>
      </w:r>
      <w:r w:rsidRPr="000C548B">
        <w:rPr>
          <w:sz w:val="30"/>
          <w:szCs w:val="30"/>
          <w:lang w:val="pt-BR"/>
        </w:rPr>
        <w:t>-</w:t>
      </w:r>
      <w:r w:rsidR="00613A1B">
        <w:rPr>
          <w:sz w:val="30"/>
          <w:szCs w:val="30"/>
          <w:lang w:val="pt-BR"/>
        </w:rPr>
        <w:t xml:space="preserve"> </w:t>
      </w:r>
      <w:r w:rsidRPr="000C548B">
        <w:rPr>
          <w:sz w:val="30"/>
          <w:szCs w:val="30"/>
          <w:lang w:val="pt-BR"/>
        </w:rPr>
        <w:t xml:space="preserve">2023 là năm thứ 3 thực hiện đổi mới </w:t>
      </w:r>
      <w:r w:rsidRPr="000C548B">
        <w:rPr>
          <w:shd w:val="clear" w:color="auto" w:fill="FFFFFF"/>
          <w:lang w:val="pt-BR"/>
        </w:rPr>
        <w:t xml:space="preserve">Chương trình </w:t>
      </w:r>
      <w:r w:rsidR="00FF4F85" w:rsidRPr="000C548B">
        <w:rPr>
          <w:shd w:val="clear" w:color="auto" w:fill="FFFFFF"/>
          <w:lang w:val="pt-BR"/>
        </w:rPr>
        <w:t>GDPT</w:t>
      </w:r>
      <w:r w:rsidRPr="000C548B">
        <w:rPr>
          <w:shd w:val="clear" w:color="auto" w:fill="FFFFFF"/>
          <w:lang w:val="pt-BR"/>
        </w:rPr>
        <w:t xml:space="preserve"> năm 2018, trong những năm qua ngành </w:t>
      </w:r>
      <w:r w:rsidR="00613A1B">
        <w:rPr>
          <w:shd w:val="clear" w:color="auto" w:fill="FFFFFF"/>
          <w:lang w:val="pt-BR"/>
        </w:rPr>
        <w:t>G</w:t>
      </w:r>
      <w:r w:rsidRPr="000C548B">
        <w:rPr>
          <w:shd w:val="clear" w:color="auto" w:fill="FFFFFF"/>
          <w:lang w:val="pt-BR"/>
        </w:rPr>
        <w:t xml:space="preserve">iáo dục </w:t>
      </w:r>
      <w:r w:rsidR="00E55F83" w:rsidRPr="000C548B">
        <w:rPr>
          <w:shd w:val="clear" w:color="auto" w:fill="FFFFFF"/>
          <w:lang w:val="pt-BR"/>
        </w:rPr>
        <w:t xml:space="preserve">huyện </w:t>
      </w:r>
      <w:r w:rsidRPr="000C548B">
        <w:rPr>
          <w:shd w:val="clear" w:color="auto" w:fill="FFFFFF"/>
          <w:lang w:val="pt-BR"/>
        </w:rPr>
        <w:t xml:space="preserve">đã tập trung thực </w:t>
      </w:r>
      <w:r w:rsidRPr="000C548B">
        <w:rPr>
          <w:shd w:val="clear" w:color="auto" w:fill="FFFFFF"/>
          <w:lang w:val="pt-BR"/>
        </w:rPr>
        <w:lastRenderedPageBreak/>
        <w:t xml:space="preserve">hiện đổi mới mạnh mẽ và đồng bộ các yếu tố cơ bản của giáo dục, đào tạo theo hướng coi trọng phát triển phẩm chất, năng lực của người học, hài hòa đức, trí, thể, mỹ; dạy người, dạy chữ và dạy nghề theo Chương trình </w:t>
      </w:r>
      <w:r w:rsidR="00FF4F85" w:rsidRPr="000C548B">
        <w:rPr>
          <w:shd w:val="clear" w:color="auto" w:fill="FFFFFF"/>
          <w:lang w:val="pt-BR"/>
        </w:rPr>
        <w:t>GDPT</w:t>
      </w:r>
      <w:r w:rsidRPr="000C548B">
        <w:rPr>
          <w:shd w:val="clear" w:color="auto" w:fill="FFFFFF"/>
          <w:lang w:val="pt-BR"/>
        </w:rPr>
        <w:t xml:space="preserve"> 2018. </w:t>
      </w:r>
      <w:r w:rsidRPr="000C548B">
        <w:rPr>
          <w:sz w:val="30"/>
          <w:szCs w:val="30"/>
          <w:lang w:val="pt-BR"/>
        </w:rPr>
        <w:t>Tập trung xây dựng đội ngũ nhà giáo vững về chuyên môn, nghiệp vụ, tận tâm với nghề. Xây dựng kế hoạch đào tạo, bồi dưỡng đội ngũ nhà giáo và cán bộ quản lí giáo dục theo hướng chuẩn hóa về năng lực nghề nghiệp đáp ứng yêu cầu đổi mới giáo dục và đào tạo.</w:t>
      </w:r>
    </w:p>
    <w:p w:rsidR="002B59C6" w:rsidRPr="000C548B" w:rsidRDefault="007E1003" w:rsidP="00B65969">
      <w:pPr>
        <w:spacing w:before="120" w:after="120" w:line="264" w:lineRule="auto"/>
        <w:ind w:firstLine="720"/>
        <w:jc w:val="both"/>
        <w:rPr>
          <w:shd w:val="clear" w:color="auto" w:fill="FFFFFF"/>
          <w:lang w:val="pt-BR"/>
        </w:rPr>
      </w:pPr>
      <w:r w:rsidRPr="000C548B">
        <w:rPr>
          <w:shd w:val="clear" w:color="auto" w:fill="FFFFFF"/>
          <w:lang w:val="pt-BR"/>
        </w:rPr>
        <w:t>T</w:t>
      </w:r>
      <w:r w:rsidR="002B59C6" w:rsidRPr="000C548B">
        <w:rPr>
          <w:shd w:val="clear" w:color="auto" w:fill="FFFFFF"/>
          <w:lang w:val="pt-BR"/>
        </w:rPr>
        <w:t>iếp tục chỉ đạo Phòng GD&amp;ĐT thực hiện hiệu quả việc tăng cường tiếng Việt cho trẻ mầm non, tiểu học giai đoạn 2020</w:t>
      </w:r>
      <w:r w:rsidR="00A077B0">
        <w:rPr>
          <w:shd w:val="clear" w:color="auto" w:fill="FFFFFF"/>
          <w:lang w:val="pt-BR"/>
        </w:rPr>
        <w:t xml:space="preserve"> </w:t>
      </w:r>
      <w:r w:rsidR="002B59C6" w:rsidRPr="000C548B">
        <w:rPr>
          <w:shd w:val="clear" w:color="auto" w:fill="FFFFFF"/>
          <w:lang w:val="pt-BR"/>
        </w:rPr>
        <w:t>-</w:t>
      </w:r>
      <w:r w:rsidR="00A077B0">
        <w:rPr>
          <w:shd w:val="clear" w:color="auto" w:fill="FFFFFF"/>
          <w:lang w:val="pt-BR"/>
        </w:rPr>
        <w:t xml:space="preserve"> </w:t>
      </w:r>
      <w:r w:rsidR="002B59C6" w:rsidRPr="000C548B">
        <w:rPr>
          <w:shd w:val="clear" w:color="auto" w:fill="FFFFFF"/>
          <w:lang w:val="pt-BR"/>
        </w:rPr>
        <w:t>2025, chỉ đạo các đơn vị trường bố trí thời gian phụ đạo, tăng cường tiếng Việt cho trẻ em dân tộc thiểu số hàng tuần, tháng, các hoạt động trải nghiệm, hoạt động ngoài giờ lên lớp giúp trẻ, học sinh mạnh dạn, tự tin hơn khi giao tiếp.</w:t>
      </w:r>
    </w:p>
    <w:p w:rsidR="002B59C6" w:rsidRPr="000C548B" w:rsidRDefault="002B59C6" w:rsidP="00B65969">
      <w:pPr>
        <w:spacing w:before="120" w:after="120" w:line="264" w:lineRule="auto"/>
        <w:ind w:firstLine="720"/>
        <w:jc w:val="both"/>
        <w:rPr>
          <w:shd w:val="clear" w:color="auto" w:fill="FFFFFF"/>
          <w:lang w:val="pt-BR"/>
        </w:rPr>
      </w:pPr>
      <w:r w:rsidRPr="000C548B">
        <w:rPr>
          <w:shd w:val="clear" w:color="auto" w:fill="FFFFFF"/>
          <w:lang w:val="pt-BR"/>
        </w:rPr>
        <w:t xml:space="preserve">Quan tâm đầu tư hỗ trợ phát triển giáo dục phổ thông và các ngành nghề đào tạo phù hợp với phát triển kinh tế - xã hội của huyện qua phát triển các loại hình trường phổ thông dân tộc bán trú, mô hình trường học nông trại, hoạt động giáo dục địa phương, giữ gìn bản sắc văn hóa các dân tộc trong huyện. </w:t>
      </w:r>
    </w:p>
    <w:p w:rsidR="002B59C6" w:rsidRPr="000C548B" w:rsidRDefault="002B59C6" w:rsidP="00B65969">
      <w:pPr>
        <w:spacing w:before="120" w:after="120" w:line="264" w:lineRule="auto"/>
        <w:ind w:firstLine="720"/>
        <w:jc w:val="both"/>
        <w:rPr>
          <w:lang w:val="nl-NL"/>
        </w:rPr>
      </w:pPr>
      <w:r w:rsidRPr="000C548B">
        <w:rPr>
          <w:lang w:val="nl-NL"/>
        </w:rPr>
        <w:t>Cùng với sự phát triển của xã hội và làm tốt công tác nâng cao chất lượng giáo dục nói chung đã góp phần</w:t>
      </w:r>
      <w:r w:rsidRPr="000C548B">
        <w:rPr>
          <w:shd w:val="clear" w:color="auto" w:fill="FFFFFF"/>
          <w:lang w:val="pt-BR"/>
        </w:rPr>
        <w:t xml:space="preserve"> củng cố và nâng cao chất lượng phổ cập giáo dục và xoá mù chữ một cách bền vững. </w:t>
      </w:r>
      <w:r w:rsidRPr="000C548B">
        <w:rPr>
          <w:iCs/>
          <w:lang w:val="nl-NL"/>
        </w:rPr>
        <w:t xml:space="preserve">Nhận thức các cấp ủy, chính quyền cơ sở và người dân về công tác xóa mù chữ thay đổi </w:t>
      </w:r>
      <w:r w:rsidR="009719C9" w:rsidRPr="000C548B">
        <w:rPr>
          <w:iCs/>
          <w:lang w:val="nl-NL"/>
        </w:rPr>
        <w:t xml:space="preserve">theo chiều hướng phát triển </w:t>
      </w:r>
      <w:r w:rsidRPr="000C548B">
        <w:rPr>
          <w:i/>
          <w:lang w:val="nl-NL"/>
        </w:rPr>
        <w:t>(số học viên đi học hàng năm tăng)</w:t>
      </w:r>
      <w:r w:rsidRPr="000C548B">
        <w:rPr>
          <w:iCs/>
          <w:lang w:val="nl-NL"/>
        </w:rPr>
        <w:t>.</w:t>
      </w:r>
    </w:p>
    <w:p w:rsidR="00864671" w:rsidRPr="000C548B" w:rsidRDefault="00864671" w:rsidP="00B65969">
      <w:pPr>
        <w:spacing w:before="120" w:after="120" w:line="264" w:lineRule="auto"/>
        <w:ind w:firstLine="720"/>
        <w:jc w:val="both"/>
        <w:rPr>
          <w:shd w:val="clear" w:color="auto" w:fill="FFFFFF"/>
          <w:lang w:val="nl-NL"/>
        </w:rPr>
      </w:pPr>
      <w:r w:rsidRPr="000C548B">
        <w:rPr>
          <w:shd w:val="clear" w:color="auto" w:fill="FFFFFF"/>
          <w:lang w:val="nl-NL"/>
        </w:rPr>
        <w:t>Việc rà soát, điều tra, cập nhật số lượng người mù chữ, tái mù chữ các độ tuổi</w:t>
      </w:r>
      <w:r w:rsidR="009719C9" w:rsidRPr="000C548B">
        <w:rPr>
          <w:shd w:val="clear" w:color="auto" w:fill="FFFFFF"/>
          <w:lang w:val="nl-NL"/>
        </w:rPr>
        <w:t>,</w:t>
      </w:r>
      <w:r w:rsidRPr="000C548B">
        <w:rPr>
          <w:shd w:val="clear" w:color="auto" w:fill="FFFFFF"/>
          <w:lang w:val="nl-NL"/>
        </w:rPr>
        <w:t xml:space="preserve"> nhất là các xã có người dân tộc Màng, La Hủ ngày một chính xác, kịp thời. Các cấp ủy </w:t>
      </w:r>
      <w:r w:rsidR="00121A43" w:rsidRPr="000C548B">
        <w:rPr>
          <w:shd w:val="clear" w:color="auto" w:fill="FFFFFF"/>
          <w:lang w:val="nl-NL"/>
        </w:rPr>
        <w:t>đ</w:t>
      </w:r>
      <w:r w:rsidRPr="000C548B">
        <w:rPr>
          <w:shd w:val="clear" w:color="auto" w:fill="FFFFFF"/>
          <w:lang w:val="nl-NL"/>
        </w:rPr>
        <w:t xml:space="preserve">ảng, chính quyền cơ sở đã coi trọng việc xóa mù chữ cho người dân là việc làm có ý nghĩa chính trị to lớn được quan tâm đúng mức, đưa mục tiêu nâng cao tỉ lệ người dân biết chữ là một trong các mục tiêu quan trọng trong việc phát triển KT-XH của từng xã, thị trấn </w:t>
      </w:r>
      <w:r w:rsidRPr="000C548B">
        <w:rPr>
          <w:i/>
          <w:iCs/>
          <w:shd w:val="clear" w:color="auto" w:fill="FFFFFF"/>
          <w:lang w:val="nl-NL"/>
        </w:rPr>
        <w:t xml:space="preserve">(trong Nghị quyết phát triển kinh tế - xã hội của các xã, thị trấn hàng năm đều có chỉ tiêu về </w:t>
      </w:r>
      <w:r w:rsidRPr="000C548B">
        <w:rPr>
          <w:i/>
          <w:iCs/>
          <w:shd w:val="clear" w:color="auto" w:fill="FFFFFF"/>
          <w:lang w:val="pt-BR"/>
        </w:rPr>
        <w:t>nâng cao chất lượng phổ cập giáo dục và xoá mù chữ, phấn đấu năm sau cao hơn năm trước)</w:t>
      </w:r>
      <w:r w:rsidRPr="000C548B">
        <w:rPr>
          <w:shd w:val="clear" w:color="auto" w:fill="FFFFFF"/>
          <w:lang w:val="nl-NL"/>
        </w:rPr>
        <w:t>.</w:t>
      </w:r>
    </w:p>
    <w:p w:rsidR="00155C17" w:rsidRPr="000C548B" w:rsidRDefault="00864671" w:rsidP="00B65969">
      <w:pPr>
        <w:spacing w:before="120" w:after="120" w:line="264" w:lineRule="auto"/>
        <w:ind w:firstLine="720"/>
        <w:jc w:val="both"/>
        <w:rPr>
          <w:shd w:val="clear" w:color="auto" w:fill="FFFFFF"/>
          <w:lang w:val="nl-NL"/>
        </w:rPr>
      </w:pPr>
      <w:r w:rsidRPr="000C548B">
        <w:rPr>
          <w:shd w:val="clear" w:color="auto" w:fill="FFFFFF"/>
          <w:lang w:val="nl-NL"/>
        </w:rPr>
        <w:t xml:space="preserve">Việc tổ chức dạy học cho người lớn được thực hiện linh hoạt, thích hợp với nhu cầu của người học, bố trí thời gian dạy học hợp lý, hình thức dạy học hiệu quả </w:t>
      </w:r>
      <w:r w:rsidRPr="000C548B">
        <w:rPr>
          <w:i/>
          <w:iCs/>
          <w:shd w:val="clear" w:color="auto" w:fill="FFFFFF"/>
          <w:lang w:val="nl-NL"/>
        </w:rPr>
        <w:t xml:space="preserve">(tranh thủ vào các buổi chiều, tối, ngày nghỉ hoặc vào thời gian </w:t>
      </w:r>
      <w:r w:rsidR="00744A5C" w:rsidRPr="000C548B">
        <w:rPr>
          <w:i/>
          <w:iCs/>
          <w:shd w:val="clear" w:color="auto" w:fill="FFFFFF"/>
          <w:lang w:val="nl-NL"/>
        </w:rPr>
        <w:t xml:space="preserve">ở </w:t>
      </w:r>
      <w:r w:rsidRPr="000C548B">
        <w:rPr>
          <w:i/>
          <w:iCs/>
          <w:shd w:val="clear" w:color="auto" w:fill="FFFFFF"/>
          <w:lang w:val="nl-NL"/>
        </w:rPr>
        <w:t>thời điểm người dân không bận mải mùa màng)</w:t>
      </w:r>
      <w:r w:rsidRPr="000C548B">
        <w:rPr>
          <w:shd w:val="clear" w:color="auto" w:fill="FFFFFF"/>
          <w:lang w:val="nl-NL"/>
        </w:rPr>
        <w:t>. Đồng thời</w:t>
      </w:r>
      <w:r w:rsidR="00744A5C" w:rsidRPr="000C548B">
        <w:rPr>
          <w:shd w:val="clear" w:color="auto" w:fill="FFFFFF"/>
          <w:lang w:val="nl-NL"/>
        </w:rPr>
        <w:t>,</w:t>
      </w:r>
      <w:r w:rsidRPr="000C548B">
        <w:rPr>
          <w:shd w:val="clear" w:color="auto" w:fill="FFFFFF"/>
          <w:lang w:val="nl-NL"/>
        </w:rPr>
        <w:t xml:space="preserve"> chỉ đạo cơ quan Phòng GD&amp;ĐT cùng UBND các xã </w:t>
      </w:r>
      <w:r w:rsidR="00744A5C" w:rsidRPr="000C548B">
        <w:rPr>
          <w:shd w:val="clear" w:color="auto" w:fill="FFFFFF"/>
          <w:lang w:val="nl-NL"/>
        </w:rPr>
        <w:t>t</w:t>
      </w:r>
      <w:r w:rsidRPr="000C548B">
        <w:rPr>
          <w:shd w:val="clear" w:color="auto" w:fill="FFFFFF"/>
          <w:lang w:val="nl-NL"/>
        </w:rPr>
        <w:t xml:space="preserve">hường xuyên kiểm tra, đánh giá dạy học các lớp xóa mù chữ đảm bảo chất lượng, tránh tình trạng học viên tái mù chữ trở lại sau một vài năm. Vì </w:t>
      </w:r>
      <w:r w:rsidR="00744A5C" w:rsidRPr="000C548B">
        <w:rPr>
          <w:shd w:val="clear" w:color="auto" w:fill="FFFFFF"/>
          <w:lang w:val="nl-NL"/>
        </w:rPr>
        <w:t>vậy,</w:t>
      </w:r>
      <w:r w:rsidRPr="000C548B">
        <w:rPr>
          <w:shd w:val="clear" w:color="auto" w:fill="FFFFFF"/>
          <w:lang w:val="nl-NL"/>
        </w:rPr>
        <w:t xml:space="preserve"> năm 2022 tỉ lệ người dân từ 15-60 tuổi biết chữ đã đạt được 94%</w:t>
      </w:r>
      <w:r w:rsidR="00A22093" w:rsidRPr="000C548B">
        <w:rPr>
          <w:shd w:val="clear" w:color="auto" w:fill="FFFFFF"/>
          <w:lang w:val="nl-NL"/>
        </w:rPr>
        <w:t>,</w:t>
      </w:r>
      <w:r w:rsidRPr="000C548B">
        <w:rPr>
          <w:shd w:val="clear" w:color="auto" w:fill="FFFFFF"/>
          <w:lang w:val="nl-NL"/>
        </w:rPr>
        <w:t xml:space="preserve"> tăng 04% so với năm 2020 </w:t>
      </w:r>
      <w:r w:rsidRPr="000C548B">
        <w:rPr>
          <w:i/>
          <w:iCs/>
          <w:shd w:val="clear" w:color="auto" w:fill="FFFFFF"/>
          <w:lang w:val="nl-NL"/>
        </w:rPr>
        <w:t>(năm đầu thực hiện Nghị quyết)</w:t>
      </w:r>
      <w:r w:rsidRPr="000C548B">
        <w:rPr>
          <w:shd w:val="clear" w:color="auto" w:fill="FFFFFF"/>
          <w:lang w:val="nl-NL"/>
        </w:rPr>
        <w:t>.</w:t>
      </w:r>
      <w:r w:rsidR="005C7F63" w:rsidRPr="000C548B">
        <w:rPr>
          <w:shd w:val="clear" w:color="auto" w:fill="FFFFFF"/>
          <w:lang w:val="nl-NL"/>
        </w:rPr>
        <w:t xml:space="preserve"> </w:t>
      </w:r>
      <w:r w:rsidR="000830F5" w:rsidRPr="000C548B">
        <w:rPr>
          <w:shd w:val="clear" w:color="auto" w:fill="FFFFFF"/>
          <w:lang w:val="nl-NL"/>
        </w:rPr>
        <w:t>C</w:t>
      </w:r>
      <w:r w:rsidR="00C37376" w:rsidRPr="000C548B">
        <w:rPr>
          <w:shd w:val="clear" w:color="auto" w:fill="FFFFFF"/>
          <w:lang w:val="nl-NL"/>
        </w:rPr>
        <w:t>hỉ đạo các xã, thị trấn m</w:t>
      </w:r>
      <w:r w:rsidR="00155C17" w:rsidRPr="000C548B">
        <w:rPr>
          <w:shd w:val="clear" w:color="auto" w:fill="FFFFFF"/>
          <w:lang w:val="nl-NL"/>
        </w:rPr>
        <w:t xml:space="preserve">ở rộng các hình thức học tập cộng đồng như: </w:t>
      </w:r>
      <w:r w:rsidR="00A22093" w:rsidRPr="000C548B">
        <w:rPr>
          <w:shd w:val="clear" w:color="auto" w:fill="FFFFFF"/>
          <w:lang w:val="nl-NL"/>
        </w:rPr>
        <w:t>T</w:t>
      </w:r>
      <w:r w:rsidR="00155C17" w:rsidRPr="000C548B">
        <w:rPr>
          <w:shd w:val="clear" w:color="auto" w:fill="FFFFFF"/>
          <w:lang w:val="nl-NL"/>
        </w:rPr>
        <w:t xml:space="preserve">hư viện cộng </w:t>
      </w:r>
      <w:r w:rsidR="00155C17" w:rsidRPr="000C548B">
        <w:rPr>
          <w:shd w:val="clear" w:color="auto" w:fill="FFFFFF"/>
          <w:lang w:val="nl-NL"/>
        </w:rPr>
        <w:lastRenderedPageBreak/>
        <w:t>đồng, ngày Sách Việt Nam, Tuần lễ học tập suốt đời, xây dựng xã hội học tập, gia đình, dòng họ hiếu họ</w:t>
      </w:r>
      <w:r w:rsidR="002A147C" w:rsidRPr="000C548B">
        <w:rPr>
          <w:shd w:val="clear" w:color="auto" w:fill="FFFFFF"/>
          <w:lang w:val="nl-NL"/>
        </w:rPr>
        <w:t>c....</w:t>
      </w:r>
    </w:p>
    <w:p w:rsidR="0045694D" w:rsidRPr="000C548B" w:rsidRDefault="007B77FA" w:rsidP="00B65969">
      <w:pPr>
        <w:spacing w:before="120" w:after="120" w:line="264" w:lineRule="auto"/>
        <w:ind w:firstLine="720"/>
        <w:jc w:val="both"/>
        <w:rPr>
          <w:b/>
          <w:i/>
          <w:iCs/>
          <w:lang w:val="da-DK"/>
        </w:rPr>
      </w:pPr>
      <w:r w:rsidRPr="000C548B">
        <w:rPr>
          <w:b/>
          <w:i/>
          <w:iCs/>
          <w:lang w:val="da-DK"/>
        </w:rPr>
        <w:t>2.4.</w:t>
      </w:r>
      <w:r w:rsidR="00624685" w:rsidRPr="000C548B">
        <w:rPr>
          <w:b/>
          <w:i/>
          <w:iCs/>
          <w:lang w:val="da-DK"/>
        </w:rPr>
        <w:t xml:space="preserve"> X</w:t>
      </w:r>
      <w:r w:rsidR="0045694D" w:rsidRPr="000C548B">
        <w:rPr>
          <w:b/>
          <w:i/>
          <w:iCs/>
          <w:lang w:val="da-DK"/>
        </w:rPr>
        <w:t xml:space="preserve">ây dựng, ban hành cơ chế, chính sách về nâng cao chất lượng giáo dục </w:t>
      </w:r>
      <w:r w:rsidR="00D22F72" w:rsidRPr="000C548B">
        <w:rPr>
          <w:b/>
          <w:i/>
          <w:iCs/>
          <w:lang w:val="da-DK"/>
        </w:rPr>
        <w:t>và xóa mù chữ</w:t>
      </w:r>
    </w:p>
    <w:p w:rsidR="00D631D2" w:rsidRPr="00A077B0" w:rsidRDefault="0045694D" w:rsidP="00B65969">
      <w:pPr>
        <w:spacing w:before="120" w:after="120" w:line="264" w:lineRule="auto"/>
        <w:ind w:firstLine="720"/>
        <w:jc w:val="both"/>
      </w:pPr>
      <w:r w:rsidRPr="00A077B0">
        <w:rPr>
          <w:lang w:val="da-DK"/>
        </w:rPr>
        <w:t xml:space="preserve">- </w:t>
      </w:r>
      <w:r w:rsidR="00456BD7" w:rsidRPr="00A077B0">
        <w:rPr>
          <w:lang w:val="da-DK"/>
        </w:rPr>
        <w:t>Đánh giá việc</w:t>
      </w:r>
      <w:r w:rsidRPr="00A077B0">
        <w:rPr>
          <w:lang w:val="da-DK"/>
        </w:rPr>
        <w:t xml:space="preserve"> ban hành văn bản</w:t>
      </w:r>
      <w:r w:rsidR="009D1A35" w:rsidRPr="00A077B0">
        <w:rPr>
          <w:lang w:val="da-DK"/>
        </w:rPr>
        <w:t xml:space="preserve"> </w:t>
      </w:r>
      <w:r w:rsidR="00456BD7" w:rsidRPr="00A077B0">
        <w:rPr>
          <w:lang w:val="da-DK"/>
        </w:rPr>
        <w:t>về</w:t>
      </w:r>
      <w:r w:rsidR="009D1A35" w:rsidRPr="00A077B0">
        <w:rPr>
          <w:lang w:val="da-DK"/>
        </w:rPr>
        <w:t xml:space="preserve"> </w:t>
      </w:r>
      <w:r w:rsidR="00456BD7" w:rsidRPr="00A077B0">
        <w:rPr>
          <w:lang w:val="da-DK"/>
        </w:rPr>
        <w:t xml:space="preserve">cơ chế, chính sách để nâng cao chất lượng giáo dục </w:t>
      </w:r>
      <w:r w:rsidR="007423A9" w:rsidRPr="00A077B0">
        <w:rPr>
          <w:lang w:val="da-DK"/>
        </w:rPr>
        <w:t>và xóa mù chữ</w:t>
      </w:r>
      <w:r w:rsidR="00000789" w:rsidRPr="00A077B0">
        <w:rPr>
          <w:lang w:val="da-DK"/>
        </w:rPr>
        <w:t xml:space="preserve">: </w:t>
      </w:r>
      <w:r w:rsidR="004E3984" w:rsidRPr="00A077B0">
        <w:rPr>
          <w:lang w:val="vi-VN"/>
        </w:rPr>
        <w:t>Việc ban hành văn bản về cơ chế, chính sách đã đảm bảo nâng cao chất lượng giáo dục dục xóa mù chữ theo kế hoạch đã đề ra</w:t>
      </w:r>
      <w:r w:rsidR="00A077B0">
        <w:rPr>
          <w:vertAlign w:val="superscript"/>
        </w:rPr>
        <w:t>(</w:t>
      </w:r>
      <w:r w:rsidR="00D631D2" w:rsidRPr="00A077B0">
        <w:rPr>
          <w:rStyle w:val="FootnoteReference"/>
          <w:lang w:val="vi-VN"/>
        </w:rPr>
        <w:footnoteReference w:id="6"/>
      </w:r>
      <w:r w:rsidR="00A077B0">
        <w:rPr>
          <w:vertAlign w:val="superscript"/>
        </w:rPr>
        <w:t>)</w:t>
      </w:r>
      <w:r w:rsidR="00DB3E19" w:rsidRPr="00A077B0">
        <w:t>.</w:t>
      </w:r>
    </w:p>
    <w:p w:rsidR="00795EB5" w:rsidRPr="00797713" w:rsidRDefault="00795EB5" w:rsidP="00B65969">
      <w:pPr>
        <w:spacing w:before="120" w:after="120" w:line="264" w:lineRule="auto"/>
        <w:ind w:firstLine="720"/>
        <w:jc w:val="both"/>
      </w:pPr>
      <w:r w:rsidRPr="000C548B">
        <w:rPr>
          <w:lang w:val="da-DK"/>
        </w:rPr>
        <w:t>- Đánh giá việc bố trí kinh phí</w:t>
      </w:r>
      <w:r w:rsidRPr="000C548B">
        <w:rPr>
          <w:lang w:val="vi-VN"/>
        </w:rPr>
        <w:t xml:space="preserve">: Thực hiện theo </w:t>
      </w:r>
      <w:r w:rsidR="00A077B0">
        <w:rPr>
          <w:iCs/>
          <w:spacing w:val="-2"/>
          <w:lang w:val="vi-VN"/>
        </w:rPr>
        <w:t>Nghị quyết số 57/2022/NQ-HĐND ngày 09/12/</w:t>
      </w:r>
      <w:r w:rsidRPr="000C548B">
        <w:rPr>
          <w:iCs/>
          <w:spacing w:val="-2"/>
          <w:lang w:val="vi-VN"/>
        </w:rPr>
        <w:t xml:space="preserve">2022. Nguồn kinh phí thực hiện nâng cao chất lượng xóa mù chữ bằng hai nguồn đó là </w:t>
      </w:r>
      <w:r w:rsidR="00A077B0">
        <w:rPr>
          <w:iCs/>
          <w:spacing w:val="-2"/>
        </w:rPr>
        <w:t>n</w:t>
      </w:r>
      <w:r w:rsidRPr="000C548B">
        <w:rPr>
          <w:iCs/>
          <w:spacing w:val="-2"/>
          <w:lang w:val="vi-VN"/>
        </w:rPr>
        <w:t>guồn ngân sách T</w:t>
      </w:r>
      <w:r w:rsidR="00A077B0">
        <w:rPr>
          <w:iCs/>
          <w:spacing w:val="-2"/>
        </w:rPr>
        <w:t>rung ương</w:t>
      </w:r>
      <w:r w:rsidRPr="000C548B">
        <w:rPr>
          <w:iCs/>
          <w:spacing w:val="-2"/>
          <w:lang w:val="vi-VN"/>
        </w:rPr>
        <w:t xml:space="preserve"> và </w:t>
      </w:r>
      <w:r w:rsidR="00797713">
        <w:rPr>
          <w:iCs/>
          <w:spacing w:val="-2"/>
        </w:rPr>
        <w:t>n</w:t>
      </w:r>
      <w:r w:rsidRPr="000C548B">
        <w:rPr>
          <w:iCs/>
          <w:spacing w:val="-2"/>
          <w:lang w:val="vi-VN"/>
        </w:rPr>
        <w:t>guồn k</w:t>
      </w:r>
      <w:r w:rsidR="00797713">
        <w:rPr>
          <w:iCs/>
          <w:spacing w:val="-2"/>
        </w:rPr>
        <w:t>i</w:t>
      </w:r>
      <w:r w:rsidRPr="000C548B">
        <w:rPr>
          <w:iCs/>
          <w:spacing w:val="-2"/>
          <w:lang w:val="vi-VN"/>
        </w:rPr>
        <w:t>nh phí đối ứng từ ngân sách địa phương. Năm 2022</w:t>
      </w:r>
      <w:r w:rsidR="00797713">
        <w:rPr>
          <w:iCs/>
          <w:spacing w:val="-2"/>
        </w:rPr>
        <w:t>, v</w:t>
      </w:r>
      <w:r w:rsidRPr="000C548B">
        <w:rPr>
          <w:iCs/>
          <w:spacing w:val="-2"/>
          <w:lang w:val="vi-VN"/>
        </w:rPr>
        <w:t>iệc bố trí nguồn kinh phí thực hiện xóa mù chữ cơ bản đã đáp ứng được yêu cầu nhiệm vụ, kế hoạch đề ra. Tuy nhiên</w:t>
      </w:r>
      <w:r w:rsidR="00A077B0">
        <w:rPr>
          <w:iCs/>
          <w:spacing w:val="-2"/>
        </w:rPr>
        <w:t>,</w:t>
      </w:r>
      <w:r w:rsidRPr="000C548B">
        <w:rPr>
          <w:iCs/>
          <w:spacing w:val="-2"/>
          <w:lang w:val="vi-VN"/>
        </w:rPr>
        <w:t xml:space="preserve"> </w:t>
      </w:r>
      <w:r w:rsidR="00A077B0">
        <w:rPr>
          <w:iCs/>
          <w:spacing w:val="-2"/>
        </w:rPr>
        <w:t>h</w:t>
      </w:r>
      <w:r w:rsidRPr="000C548B">
        <w:rPr>
          <w:iCs/>
          <w:spacing w:val="-2"/>
          <w:lang w:val="vi-VN"/>
        </w:rPr>
        <w:t>iện nay mới bố trí được nguồn kinh phí chương trình mục tiêu quốc gia để hỗ trợ mua sắm văn phòng phẩm</w:t>
      </w:r>
      <w:r w:rsidR="00797713">
        <w:rPr>
          <w:iCs/>
          <w:spacing w:val="-2"/>
        </w:rPr>
        <w:t>,</w:t>
      </w:r>
      <w:r w:rsidRPr="000C548B">
        <w:rPr>
          <w:iCs/>
          <w:spacing w:val="-2"/>
          <w:lang w:val="vi-VN"/>
        </w:rPr>
        <w:t xml:space="preserve"> chế độ cho người học, còn chế độ cho người dạy học phải dùng từ nguồn ngân sách địa phương nhưng đến nay chưa cân đối và phân bổ được</w:t>
      </w:r>
      <w:r w:rsidR="00797713">
        <w:rPr>
          <w:iCs/>
          <w:spacing w:val="-2"/>
        </w:rPr>
        <w:t>. Cụ thể:</w:t>
      </w:r>
    </w:p>
    <w:p w:rsidR="00795EB5" w:rsidRPr="000C548B" w:rsidRDefault="00A077B0" w:rsidP="00B65969">
      <w:pPr>
        <w:spacing w:before="120" w:after="120" w:line="264" w:lineRule="auto"/>
        <w:ind w:firstLine="720"/>
        <w:jc w:val="both"/>
        <w:rPr>
          <w:lang w:val="vi-VN"/>
        </w:rPr>
      </w:pPr>
      <w:r>
        <w:t xml:space="preserve">+ </w:t>
      </w:r>
      <w:r w:rsidR="00795EB5" w:rsidRPr="000C548B">
        <w:rPr>
          <w:lang w:val="vi-VN"/>
        </w:rPr>
        <w:t>Năm 2022</w:t>
      </w:r>
      <w:r w:rsidR="00797713">
        <w:t>,</w:t>
      </w:r>
      <w:r w:rsidR="00795EB5" w:rsidRPr="000C548B">
        <w:rPr>
          <w:lang w:val="vi-VN"/>
        </w:rPr>
        <w:t xml:space="preserve"> đã bố trí được 1.836 triệ</w:t>
      </w:r>
      <w:r>
        <w:rPr>
          <w:lang w:val="vi-VN"/>
        </w:rPr>
        <w:t xml:space="preserve">u đồng theo QĐ số 2356/QĐ-UBND </w:t>
      </w:r>
      <w:r w:rsidR="00795EB5" w:rsidRPr="000C548B">
        <w:rPr>
          <w:lang w:val="vi-VN"/>
        </w:rPr>
        <w:t>ngày 3</w:t>
      </w:r>
      <w:r>
        <w:rPr>
          <w:lang w:val="vi-VN"/>
        </w:rPr>
        <w:t>1/12/2021 và QĐ số 1834/QĐ-UBND</w:t>
      </w:r>
      <w:r w:rsidR="00795EB5" w:rsidRPr="000C548B">
        <w:rPr>
          <w:lang w:val="vi-VN"/>
        </w:rPr>
        <w:t xml:space="preserve"> ngày 23/8/2022</w:t>
      </w:r>
      <w:r>
        <w:rPr>
          <w:vertAlign w:val="superscript"/>
        </w:rPr>
        <w:t>(</w:t>
      </w:r>
      <w:r w:rsidR="005C2B9E" w:rsidRPr="000C548B">
        <w:rPr>
          <w:rStyle w:val="FootnoteReference"/>
          <w:spacing w:val="-6"/>
          <w:lang w:val="vi-VN"/>
        </w:rPr>
        <w:footnoteReference w:id="7"/>
      </w:r>
      <w:r>
        <w:rPr>
          <w:vertAlign w:val="superscript"/>
        </w:rPr>
        <w:t>)</w:t>
      </w:r>
      <w:r w:rsidR="00795EB5" w:rsidRPr="000C548B">
        <w:rPr>
          <w:lang w:val="vi-VN"/>
        </w:rPr>
        <w:t>. Kinh phí cho người dạy chưa được phân bổ</w:t>
      </w:r>
      <w:r w:rsidR="000F6F00">
        <w:rPr>
          <w:lang w:val="vi-VN"/>
        </w:rPr>
        <w:t xml:space="preserve"> </w:t>
      </w:r>
      <w:r w:rsidR="00795EB5" w:rsidRPr="000C548B">
        <w:rPr>
          <w:lang w:val="vi-VN"/>
        </w:rPr>
        <w:t>là 1.485,9 triệu đồng.</w:t>
      </w:r>
    </w:p>
    <w:p w:rsidR="00795EB5" w:rsidRPr="000C548B" w:rsidRDefault="00A077B0" w:rsidP="00B65969">
      <w:pPr>
        <w:spacing w:before="120" w:after="120" w:line="264" w:lineRule="auto"/>
        <w:ind w:firstLine="720"/>
        <w:jc w:val="both"/>
        <w:rPr>
          <w:lang w:val="vi-VN"/>
        </w:rPr>
      </w:pPr>
      <w:r>
        <w:t xml:space="preserve">+ </w:t>
      </w:r>
      <w:r w:rsidR="00795EB5" w:rsidRPr="000C548B">
        <w:rPr>
          <w:lang w:val="vi-VN"/>
        </w:rPr>
        <w:t>Năm 2023</w:t>
      </w:r>
      <w:r w:rsidR="00D76759">
        <w:t>,</w:t>
      </w:r>
      <w:r w:rsidR="00795EB5" w:rsidRPr="000C548B">
        <w:rPr>
          <w:lang w:val="vi-VN"/>
        </w:rPr>
        <w:t xml:space="preserve"> kinh phí được giao theo QĐ số 220/QĐ-UBND, ngày 17/3/2023 với số tiền 2.095 triệu đồng</w:t>
      </w:r>
      <w:r>
        <w:rPr>
          <w:vertAlign w:val="superscript"/>
        </w:rPr>
        <w:t>(</w:t>
      </w:r>
      <w:r w:rsidR="005C2B9E" w:rsidRPr="000C548B">
        <w:rPr>
          <w:rStyle w:val="FootnoteReference"/>
          <w:spacing w:val="-6"/>
          <w:lang w:val="vi-VN"/>
        </w:rPr>
        <w:footnoteReference w:id="8"/>
      </w:r>
      <w:r>
        <w:rPr>
          <w:vertAlign w:val="superscript"/>
        </w:rPr>
        <w:t>)</w:t>
      </w:r>
      <w:r w:rsidR="00E46671">
        <w:t>. K</w:t>
      </w:r>
      <w:r w:rsidR="00795EB5" w:rsidRPr="000C548B">
        <w:rPr>
          <w:lang w:val="vi-VN"/>
        </w:rPr>
        <w:t>inh phí chưa được phân bổ chi trả cho người dạy dự kiến 1.699,3 triệu đồng.</w:t>
      </w:r>
    </w:p>
    <w:p w:rsidR="002C6762" w:rsidRPr="000C548B" w:rsidRDefault="0045694D" w:rsidP="00B65969">
      <w:pPr>
        <w:spacing w:before="120" w:after="120" w:line="264" w:lineRule="auto"/>
        <w:ind w:firstLine="720"/>
        <w:jc w:val="both"/>
        <w:rPr>
          <w:b/>
          <w:spacing w:val="4"/>
          <w:lang w:val="da-DK"/>
        </w:rPr>
      </w:pPr>
      <w:r w:rsidRPr="000C548B">
        <w:rPr>
          <w:spacing w:val="4"/>
          <w:lang w:val="da-DK"/>
        </w:rPr>
        <w:t xml:space="preserve">- </w:t>
      </w:r>
      <w:r w:rsidR="007E464F" w:rsidRPr="000C548B">
        <w:rPr>
          <w:spacing w:val="4"/>
          <w:lang w:val="da-DK"/>
        </w:rPr>
        <w:t xml:space="preserve">Đánh giá việc </w:t>
      </w:r>
      <w:r w:rsidRPr="000C548B">
        <w:rPr>
          <w:spacing w:val="4"/>
          <w:lang w:val="da-DK"/>
        </w:rPr>
        <w:t>hỗ t</w:t>
      </w:r>
      <w:r w:rsidR="00AC52F4" w:rsidRPr="000C548B">
        <w:rPr>
          <w:spacing w:val="4"/>
          <w:lang w:val="da-DK"/>
        </w:rPr>
        <w:t>rợ về đất ở và nhà cho CBQL, GV:</w:t>
      </w:r>
      <w:r w:rsidR="00AC52F4" w:rsidRPr="000C548B">
        <w:rPr>
          <w:bCs/>
          <w:spacing w:val="4"/>
          <w:lang w:val="da-DK"/>
        </w:rPr>
        <w:t xml:space="preserve"> </w:t>
      </w:r>
      <w:r w:rsidR="00F002F9" w:rsidRPr="000C548B">
        <w:rPr>
          <w:bCs/>
          <w:spacing w:val="4"/>
          <w:lang w:val="da-DK"/>
        </w:rPr>
        <w:t>Chỉ đạo c</w:t>
      </w:r>
      <w:r w:rsidR="002C6762" w:rsidRPr="000C548B">
        <w:rPr>
          <w:spacing w:val="4"/>
          <w:lang w:val="da-DK"/>
        </w:rPr>
        <w:t xml:space="preserve">ác đơn vị trường tạo điều kiện </w:t>
      </w:r>
      <w:r w:rsidR="00DC3487" w:rsidRPr="000C548B">
        <w:rPr>
          <w:spacing w:val="4"/>
          <w:lang w:val="da-DK"/>
        </w:rPr>
        <w:t xml:space="preserve">tốt nhất </w:t>
      </w:r>
      <w:r w:rsidR="002C6762" w:rsidRPr="000C548B">
        <w:rPr>
          <w:spacing w:val="4"/>
          <w:lang w:val="da-DK"/>
        </w:rPr>
        <w:t xml:space="preserve">cho </w:t>
      </w:r>
      <w:r w:rsidR="00F002F9" w:rsidRPr="000C548B">
        <w:rPr>
          <w:spacing w:val="4"/>
          <w:lang w:val="da-DK"/>
        </w:rPr>
        <w:t>CB</w:t>
      </w:r>
      <w:r w:rsidR="002C6762" w:rsidRPr="000C548B">
        <w:rPr>
          <w:spacing w:val="4"/>
          <w:lang w:val="da-DK"/>
        </w:rPr>
        <w:t>QL, GV được ở nhà công vụ</w:t>
      </w:r>
      <w:r w:rsidR="00A077B0">
        <w:rPr>
          <w:spacing w:val="4"/>
          <w:lang w:val="da-DK"/>
        </w:rPr>
        <w:t>.</w:t>
      </w:r>
      <w:r w:rsidR="002C6762" w:rsidRPr="000C548B">
        <w:rPr>
          <w:spacing w:val="4"/>
          <w:lang w:val="da-DK"/>
        </w:rPr>
        <w:t xml:space="preserve"> </w:t>
      </w:r>
      <w:r w:rsidR="00A077B0">
        <w:rPr>
          <w:spacing w:val="4"/>
          <w:lang w:val="da-DK"/>
        </w:rPr>
        <w:t>T</w:t>
      </w:r>
      <w:r w:rsidR="002C6762" w:rsidRPr="000C548B">
        <w:rPr>
          <w:spacing w:val="4"/>
          <w:lang w:val="da-DK"/>
        </w:rPr>
        <w:t>uy nhiên</w:t>
      </w:r>
      <w:r w:rsidR="00A077B0">
        <w:rPr>
          <w:spacing w:val="4"/>
          <w:lang w:val="da-DK"/>
        </w:rPr>
        <w:t>,</w:t>
      </w:r>
      <w:r w:rsidR="002C6762" w:rsidRPr="000C548B">
        <w:rPr>
          <w:spacing w:val="4"/>
          <w:lang w:val="da-DK"/>
        </w:rPr>
        <w:t xml:space="preserve"> số lượng nhà công vụ tại các trường còn </w:t>
      </w:r>
      <w:r w:rsidR="00DC3487" w:rsidRPr="000C548B">
        <w:rPr>
          <w:spacing w:val="4"/>
          <w:lang w:val="da-DK"/>
        </w:rPr>
        <w:t xml:space="preserve">rất </w:t>
      </w:r>
      <w:r w:rsidR="002C6762" w:rsidRPr="000C548B">
        <w:rPr>
          <w:spacing w:val="4"/>
          <w:lang w:val="da-DK"/>
        </w:rPr>
        <w:t xml:space="preserve">hạn chế so với nhu cầu </w:t>
      </w:r>
      <w:r w:rsidR="00DC3487" w:rsidRPr="000C548B">
        <w:rPr>
          <w:spacing w:val="4"/>
          <w:lang w:val="da-DK"/>
        </w:rPr>
        <w:t>thực tế</w:t>
      </w:r>
      <w:r w:rsidR="002C6762" w:rsidRPr="000C548B">
        <w:rPr>
          <w:spacing w:val="4"/>
          <w:lang w:val="da-DK"/>
        </w:rPr>
        <w:t>.</w:t>
      </w:r>
      <w:r w:rsidR="00AC52F4" w:rsidRPr="000C548B">
        <w:rPr>
          <w:b/>
          <w:spacing w:val="4"/>
          <w:lang w:val="da-DK"/>
        </w:rPr>
        <w:t xml:space="preserve"> </w:t>
      </w:r>
      <w:r w:rsidR="002C6762" w:rsidRPr="000C548B">
        <w:rPr>
          <w:spacing w:val="4"/>
          <w:lang w:val="da-DK"/>
        </w:rPr>
        <w:t xml:space="preserve">UBND các xã cũng đã bố trí cho GV mượn đất để làm nhà nhưng quỹ đất ở các xã </w:t>
      </w:r>
      <w:r w:rsidR="00E5680F" w:rsidRPr="000C548B">
        <w:rPr>
          <w:spacing w:val="4"/>
          <w:lang w:val="da-DK"/>
        </w:rPr>
        <w:t>cũng rất hạn hẹp</w:t>
      </w:r>
      <w:r w:rsidR="002C6762" w:rsidRPr="000C548B">
        <w:rPr>
          <w:spacing w:val="4"/>
          <w:lang w:val="da-DK"/>
        </w:rPr>
        <w:t>.</w:t>
      </w:r>
    </w:p>
    <w:p w:rsidR="006E533C" w:rsidRPr="000C548B" w:rsidRDefault="007B77FA" w:rsidP="00B65969">
      <w:pPr>
        <w:spacing w:before="120" w:after="120" w:line="264" w:lineRule="auto"/>
        <w:ind w:firstLine="720"/>
        <w:jc w:val="both"/>
        <w:rPr>
          <w:bCs/>
          <w:i/>
          <w:iCs/>
          <w:lang w:val="da-DK"/>
        </w:rPr>
      </w:pPr>
      <w:r w:rsidRPr="000C548B">
        <w:rPr>
          <w:b/>
          <w:i/>
          <w:iCs/>
          <w:lang w:val="da-DK"/>
        </w:rPr>
        <w:t>2.5.</w:t>
      </w:r>
      <w:r w:rsidR="00624685" w:rsidRPr="000C548B">
        <w:rPr>
          <w:b/>
          <w:i/>
          <w:iCs/>
          <w:lang w:val="da-DK"/>
        </w:rPr>
        <w:t xml:space="preserve"> </w:t>
      </w:r>
      <w:r w:rsidR="0045694D" w:rsidRPr="000C548B">
        <w:rPr>
          <w:b/>
          <w:i/>
          <w:iCs/>
          <w:lang w:val="de-DE"/>
        </w:rPr>
        <w:t xml:space="preserve">Công tác </w:t>
      </w:r>
      <w:r w:rsidR="00EB7C02" w:rsidRPr="000C548B">
        <w:rPr>
          <w:b/>
          <w:i/>
          <w:iCs/>
          <w:lang w:val="de-DE"/>
        </w:rPr>
        <w:t>n</w:t>
      </w:r>
      <w:r w:rsidR="00EB7C02" w:rsidRPr="000C548B">
        <w:rPr>
          <w:b/>
          <w:i/>
          <w:iCs/>
          <w:shd w:val="clear" w:color="auto" w:fill="FFFFFF"/>
          <w:lang w:val="nl-NL"/>
        </w:rPr>
        <w:t xml:space="preserve">âng cao chất lượng đội ngũ nhà giáo và </w:t>
      </w:r>
      <w:r w:rsidR="00F20316">
        <w:rPr>
          <w:b/>
          <w:i/>
          <w:iCs/>
          <w:shd w:val="clear" w:color="auto" w:fill="FFFFFF"/>
          <w:lang w:val="nl-NL"/>
        </w:rPr>
        <w:t>CBQL</w:t>
      </w:r>
      <w:r w:rsidR="00EB7C02" w:rsidRPr="000C548B">
        <w:rPr>
          <w:b/>
          <w:i/>
          <w:iCs/>
          <w:shd w:val="clear" w:color="auto" w:fill="FFFFFF"/>
          <w:lang w:val="nl-NL"/>
        </w:rPr>
        <w:t xml:space="preserve"> giáo dục</w:t>
      </w:r>
      <w:r w:rsidR="006E533C" w:rsidRPr="000C548B">
        <w:rPr>
          <w:b/>
          <w:i/>
          <w:iCs/>
          <w:spacing w:val="-2"/>
          <w:lang w:val="de-DE"/>
        </w:rPr>
        <w:t xml:space="preserve"> </w:t>
      </w:r>
      <w:r w:rsidR="00624685" w:rsidRPr="000C548B">
        <w:rPr>
          <w:bCs/>
          <w:i/>
          <w:iCs/>
          <w:spacing w:val="-2"/>
          <w:lang w:val="de-DE"/>
        </w:rPr>
        <w:t>(</w:t>
      </w:r>
      <w:r w:rsidR="006E533C" w:rsidRPr="000C548B">
        <w:rPr>
          <w:bCs/>
          <w:i/>
          <w:iCs/>
          <w:spacing w:val="-2"/>
          <w:lang w:val="de-DE"/>
        </w:rPr>
        <w:t xml:space="preserve">số liệu </w:t>
      </w:r>
      <w:r w:rsidR="006A1522" w:rsidRPr="000C548B">
        <w:rPr>
          <w:bCs/>
          <w:i/>
          <w:iCs/>
          <w:spacing w:val="-2"/>
          <w:lang w:val="de-DE"/>
        </w:rPr>
        <w:t xml:space="preserve">tính đến </w:t>
      </w:r>
      <w:r w:rsidR="00324BD9" w:rsidRPr="000C548B">
        <w:rPr>
          <w:bCs/>
          <w:i/>
          <w:iCs/>
          <w:lang w:val="vi-VN"/>
        </w:rPr>
        <w:t xml:space="preserve">đến ngày </w:t>
      </w:r>
      <w:r w:rsidR="007423A9" w:rsidRPr="000C548B">
        <w:rPr>
          <w:bCs/>
          <w:i/>
          <w:iCs/>
          <w:lang w:val="da-DK"/>
        </w:rPr>
        <w:t>15/3/2023</w:t>
      </w:r>
      <w:r w:rsidR="0034320E" w:rsidRPr="000C548B">
        <w:rPr>
          <w:bCs/>
          <w:i/>
          <w:iCs/>
          <w:lang w:val="da-DK"/>
        </w:rPr>
        <w:t>)</w:t>
      </w:r>
    </w:p>
    <w:p w:rsidR="00737E77" w:rsidRPr="000C548B" w:rsidRDefault="00737E77" w:rsidP="00B65969">
      <w:pPr>
        <w:spacing w:before="120" w:after="120" w:line="264" w:lineRule="auto"/>
        <w:ind w:firstLine="720"/>
        <w:jc w:val="both"/>
        <w:rPr>
          <w:lang w:val="da-DK"/>
        </w:rPr>
      </w:pPr>
      <w:r w:rsidRPr="000C548B">
        <w:rPr>
          <w:lang w:val="da-DK"/>
        </w:rPr>
        <w:t xml:space="preserve">- Tổng số </w:t>
      </w:r>
      <w:r w:rsidR="005B2911">
        <w:rPr>
          <w:rFonts w:eastAsia="Calibri"/>
          <w:spacing w:val="-4"/>
          <w:lang w:val="pt-BR"/>
        </w:rPr>
        <w:t>CBQL</w:t>
      </w:r>
      <w:r w:rsidRPr="000C548B">
        <w:rPr>
          <w:lang w:val="da-DK"/>
        </w:rPr>
        <w:t>, giáo viên, nhân viên:</w:t>
      </w:r>
      <w:r w:rsidR="00AC52F4" w:rsidRPr="000C548B">
        <w:rPr>
          <w:lang w:val="da-DK"/>
        </w:rPr>
        <w:t xml:space="preserve"> </w:t>
      </w:r>
      <w:r w:rsidRPr="000C548B">
        <w:rPr>
          <w:lang w:val="da-DK"/>
        </w:rPr>
        <w:t xml:space="preserve">1.431 </w:t>
      </w:r>
      <w:r w:rsidR="004C6383" w:rsidRPr="000C548B">
        <w:rPr>
          <w:lang w:val="da-DK"/>
        </w:rPr>
        <w:t>đ/c</w:t>
      </w:r>
      <w:r w:rsidR="00100CEE" w:rsidRPr="000C548B">
        <w:rPr>
          <w:lang w:val="da-DK"/>
        </w:rPr>
        <w:t xml:space="preserve"> </w:t>
      </w:r>
      <w:r w:rsidR="00100CEE" w:rsidRPr="000C548B">
        <w:rPr>
          <w:i/>
          <w:iCs/>
          <w:lang w:val="da-DK"/>
        </w:rPr>
        <w:t>(</w:t>
      </w:r>
      <w:r w:rsidR="005B2911">
        <w:rPr>
          <w:i/>
          <w:iCs/>
          <w:lang w:val="da-DK"/>
        </w:rPr>
        <w:t>CBQL</w:t>
      </w:r>
      <w:r w:rsidRPr="000C548B">
        <w:rPr>
          <w:i/>
          <w:iCs/>
          <w:lang w:val="da-DK"/>
        </w:rPr>
        <w:t xml:space="preserve">: 126; </w:t>
      </w:r>
      <w:r w:rsidR="00E5680F" w:rsidRPr="000C548B">
        <w:rPr>
          <w:i/>
          <w:iCs/>
          <w:lang w:val="da-DK"/>
        </w:rPr>
        <w:t>g</w:t>
      </w:r>
      <w:r w:rsidRPr="000C548B">
        <w:rPr>
          <w:i/>
          <w:iCs/>
          <w:lang w:val="da-DK"/>
        </w:rPr>
        <w:t xml:space="preserve">iáo viên: 1.058; </w:t>
      </w:r>
      <w:r w:rsidR="00E5680F" w:rsidRPr="000C548B">
        <w:rPr>
          <w:i/>
          <w:iCs/>
          <w:lang w:val="da-DK"/>
        </w:rPr>
        <w:t>n</w:t>
      </w:r>
      <w:r w:rsidRPr="000C548B">
        <w:rPr>
          <w:i/>
          <w:iCs/>
          <w:lang w:val="da-DK"/>
        </w:rPr>
        <w:t>hân viên:</w:t>
      </w:r>
      <w:r w:rsidR="00AC52F4" w:rsidRPr="000C548B">
        <w:rPr>
          <w:i/>
          <w:iCs/>
          <w:lang w:val="da-DK"/>
        </w:rPr>
        <w:t xml:space="preserve"> </w:t>
      </w:r>
      <w:r w:rsidRPr="000C548B">
        <w:rPr>
          <w:i/>
          <w:iCs/>
          <w:lang w:val="da-DK"/>
        </w:rPr>
        <w:t>247</w:t>
      </w:r>
      <w:r w:rsidR="00100CEE" w:rsidRPr="000C548B">
        <w:rPr>
          <w:i/>
          <w:iCs/>
          <w:lang w:val="da-DK"/>
        </w:rPr>
        <w:t>)</w:t>
      </w:r>
      <w:r w:rsidRPr="000C548B">
        <w:rPr>
          <w:lang w:val="da-DK"/>
        </w:rPr>
        <w:t>.</w:t>
      </w:r>
      <w:r w:rsidR="00100CEE" w:rsidRPr="000C548B">
        <w:rPr>
          <w:lang w:val="da-DK"/>
        </w:rPr>
        <w:t xml:space="preserve"> Chia theo bậc học như sau:</w:t>
      </w:r>
    </w:p>
    <w:p w:rsidR="00737E77" w:rsidRPr="000C548B" w:rsidRDefault="00737E77" w:rsidP="00B65969">
      <w:pPr>
        <w:spacing w:before="120" w:after="120" w:line="264" w:lineRule="auto"/>
        <w:ind w:firstLine="720"/>
        <w:jc w:val="both"/>
        <w:rPr>
          <w:lang w:val="pt-BR"/>
        </w:rPr>
      </w:pPr>
      <w:r w:rsidRPr="000C548B">
        <w:rPr>
          <w:lang w:val="pt-BR"/>
        </w:rPr>
        <w:lastRenderedPageBreak/>
        <w:t xml:space="preserve">+ Mần non: </w:t>
      </w:r>
      <w:r w:rsidR="00100CEE" w:rsidRPr="000C548B">
        <w:rPr>
          <w:lang w:val="pt-BR"/>
        </w:rPr>
        <w:t>T</w:t>
      </w:r>
      <w:r w:rsidRPr="000C548B">
        <w:rPr>
          <w:lang w:val="pt-BR"/>
        </w:rPr>
        <w:t xml:space="preserve">ổng số </w:t>
      </w:r>
      <w:r w:rsidR="005B2911">
        <w:rPr>
          <w:rFonts w:eastAsia="Calibri"/>
          <w:spacing w:val="-4"/>
          <w:lang w:val="pt-BR"/>
        </w:rPr>
        <w:t>CBQL</w:t>
      </w:r>
      <w:r w:rsidRPr="000C548B">
        <w:rPr>
          <w:lang w:val="pt-BR"/>
        </w:rPr>
        <w:t>, giáo viên, nhân viên</w:t>
      </w:r>
      <w:r w:rsidR="008232E8" w:rsidRPr="000C548B">
        <w:rPr>
          <w:lang w:val="pt-BR"/>
        </w:rPr>
        <w:t>:</w:t>
      </w:r>
      <w:r w:rsidRPr="000C548B">
        <w:rPr>
          <w:lang w:val="pt-BR"/>
        </w:rPr>
        <w:t xml:space="preserve"> 455 đ/c </w:t>
      </w:r>
      <w:r w:rsidRPr="000C548B">
        <w:rPr>
          <w:i/>
          <w:lang w:val="pt-BR"/>
        </w:rPr>
        <w:t>(</w:t>
      </w:r>
      <w:r w:rsidR="005B2911">
        <w:rPr>
          <w:i/>
          <w:lang w:val="pt-BR"/>
        </w:rPr>
        <w:t>CBQL</w:t>
      </w:r>
      <w:r w:rsidRPr="000C548B">
        <w:rPr>
          <w:i/>
          <w:lang w:val="pt-BR"/>
        </w:rPr>
        <w:t xml:space="preserve">: 44 đ/c; </w:t>
      </w:r>
      <w:r w:rsidR="004C6383" w:rsidRPr="000C548B">
        <w:rPr>
          <w:i/>
          <w:lang w:val="pt-BR"/>
        </w:rPr>
        <w:t>g</w:t>
      </w:r>
      <w:r w:rsidRPr="000C548B">
        <w:rPr>
          <w:i/>
          <w:lang w:val="pt-BR"/>
        </w:rPr>
        <w:t>iáo viên</w:t>
      </w:r>
      <w:r w:rsidR="008232E8" w:rsidRPr="000C548B">
        <w:rPr>
          <w:i/>
          <w:lang w:val="pt-BR"/>
        </w:rPr>
        <w:t>:</w:t>
      </w:r>
      <w:r w:rsidRPr="000C548B">
        <w:rPr>
          <w:i/>
          <w:lang w:val="pt-BR"/>
        </w:rPr>
        <w:t xml:space="preserve"> 344</w:t>
      </w:r>
      <w:r w:rsidR="008232E8" w:rsidRPr="000C548B">
        <w:rPr>
          <w:i/>
          <w:lang w:val="pt-BR"/>
        </w:rPr>
        <w:t xml:space="preserve"> </w:t>
      </w:r>
      <w:r w:rsidRPr="000C548B">
        <w:rPr>
          <w:i/>
          <w:lang w:val="pt-BR"/>
        </w:rPr>
        <w:t>đ/c; nhân viên</w:t>
      </w:r>
      <w:r w:rsidR="008232E8" w:rsidRPr="000C548B">
        <w:rPr>
          <w:i/>
          <w:lang w:val="pt-BR"/>
        </w:rPr>
        <w:t>:</w:t>
      </w:r>
      <w:r w:rsidRPr="000C548B">
        <w:rPr>
          <w:i/>
          <w:lang w:val="pt-BR"/>
        </w:rPr>
        <w:t xml:space="preserve"> 67 đ/c).</w:t>
      </w:r>
    </w:p>
    <w:p w:rsidR="00737E77" w:rsidRPr="000C548B" w:rsidRDefault="00737E77" w:rsidP="00B65969">
      <w:pPr>
        <w:spacing w:before="120" w:after="120" w:line="264" w:lineRule="auto"/>
        <w:ind w:firstLine="720"/>
        <w:jc w:val="both"/>
        <w:rPr>
          <w:i/>
          <w:lang w:val="pt-BR"/>
        </w:rPr>
      </w:pPr>
      <w:r w:rsidRPr="000C548B">
        <w:rPr>
          <w:lang w:val="pt-BR"/>
        </w:rPr>
        <w:t xml:space="preserve">+ Tiểu học: </w:t>
      </w:r>
      <w:r w:rsidR="004C6383" w:rsidRPr="000C548B">
        <w:rPr>
          <w:lang w:val="pt-BR"/>
        </w:rPr>
        <w:t>T</w:t>
      </w:r>
      <w:r w:rsidRPr="000C548B">
        <w:rPr>
          <w:lang w:val="pt-BR"/>
        </w:rPr>
        <w:t xml:space="preserve">ổng số </w:t>
      </w:r>
      <w:r w:rsidR="005B2911">
        <w:rPr>
          <w:rFonts w:eastAsia="Calibri"/>
          <w:spacing w:val="-4"/>
          <w:lang w:val="pt-BR"/>
        </w:rPr>
        <w:t>CBQL</w:t>
      </w:r>
      <w:r w:rsidRPr="000C548B">
        <w:rPr>
          <w:lang w:val="pt-BR"/>
        </w:rPr>
        <w:t>, giáo viên, nhân viên</w:t>
      </w:r>
      <w:r w:rsidR="008232E8" w:rsidRPr="000C548B">
        <w:rPr>
          <w:lang w:val="pt-BR"/>
        </w:rPr>
        <w:t>:</w:t>
      </w:r>
      <w:r w:rsidRPr="000C548B">
        <w:rPr>
          <w:lang w:val="pt-BR"/>
        </w:rPr>
        <w:t xml:space="preserve"> 506 đ/c </w:t>
      </w:r>
      <w:r w:rsidRPr="000C548B">
        <w:rPr>
          <w:i/>
          <w:lang w:val="pt-BR"/>
        </w:rPr>
        <w:t>(</w:t>
      </w:r>
      <w:r w:rsidR="005B2911">
        <w:rPr>
          <w:i/>
          <w:lang w:val="pt-BR"/>
        </w:rPr>
        <w:t>CBQL</w:t>
      </w:r>
      <w:r w:rsidRPr="000C548B">
        <w:rPr>
          <w:i/>
          <w:lang w:val="pt-BR"/>
        </w:rPr>
        <w:t xml:space="preserve">: 36 đ/c; </w:t>
      </w:r>
      <w:r w:rsidR="004C6383" w:rsidRPr="000C548B">
        <w:rPr>
          <w:i/>
          <w:lang w:val="pt-BR"/>
        </w:rPr>
        <w:t>g</w:t>
      </w:r>
      <w:r w:rsidRPr="000C548B">
        <w:rPr>
          <w:i/>
          <w:lang w:val="pt-BR"/>
        </w:rPr>
        <w:t>iáo viên</w:t>
      </w:r>
      <w:r w:rsidR="008232E8" w:rsidRPr="000C548B">
        <w:rPr>
          <w:i/>
          <w:lang w:val="pt-BR"/>
        </w:rPr>
        <w:t>:</w:t>
      </w:r>
      <w:r w:rsidRPr="000C548B">
        <w:rPr>
          <w:i/>
          <w:lang w:val="pt-BR"/>
        </w:rPr>
        <w:t xml:space="preserve"> 423 đ/c; nhân viên</w:t>
      </w:r>
      <w:r w:rsidR="008232E8" w:rsidRPr="000C548B">
        <w:rPr>
          <w:i/>
          <w:lang w:val="pt-BR"/>
        </w:rPr>
        <w:t>:</w:t>
      </w:r>
      <w:r w:rsidRPr="000C548B">
        <w:rPr>
          <w:i/>
          <w:lang w:val="pt-BR"/>
        </w:rPr>
        <w:t xml:space="preserve"> 47 đ/c).</w:t>
      </w:r>
    </w:p>
    <w:p w:rsidR="00737E77" w:rsidRPr="000C548B" w:rsidRDefault="00737E77" w:rsidP="00B65969">
      <w:pPr>
        <w:spacing w:before="120" w:after="120" w:line="264" w:lineRule="auto"/>
        <w:ind w:firstLine="720"/>
        <w:jc w:val="both"/>
        <w:rPr>
          <w:i/>
          <w:lang w:val="pt-BR"/>
        </w:rPr>
      </w:pPr>
      <w:r w:rsidRPr="000C548B">
        <w:rPr>
          <w:lang w:val="pt-BR"/>
        </w:rPr>
        <w:t xml:space="preserve">+ Trung học cơ sở: </w:t>
      </w:r>
      <w:r w:rsidR="004C6383" w:rsidRPr="000C548B">
        <w:rPr>
          <w:lang w:val="pt-BR"/>
        </w:rPr>
        <w:t>T</w:t>
      </w:r>
      <w:r w:rsidRPr="000C548B">
        <w:rPr>
          <w:lang w:val="pt-BR"/>
        </w:rPr>
        <w:t xml:space="preserve">ổng số </w:t>
      </w:r>
      <w:r w:rsidR="005B2911">
        <w:rPr>
          <w:rFonts w:eastAsia="Calibri"/>
          <w:spacing w:val="-4"/>
          <w:lang w:val="pt-BR"/>
        </w:rPr>
        <w:t>CBQL</w:t>
      </w:r>
      <w:r w:rsidRPr="000C548B">
        <w:rPr>
          <w:lang w:val="pt-BR"/>
        </w:rPr>
        <w:t>, giáo viên, nhân viên</w:t>
      </w:r>
      <w:r w:rsidR="008232E8" w:rsidRPr="000C548B">
        <w:rPr>
          <w:lang w:val="pt-BR"/>
        </w:rPr>
        <w:t>:</w:t>
      </w:r>
      <w:r w:rsidRPr="000C548B">
        <w:rPr>
          <w:lang w:val="pt-BR"/>
        </w:rPr>
        <w:t xml:space="preserve"> 349 đ/c </w:t>
      </w:r>
      <w:r w:rsidRPr="000C548B">
        <w:rPr>
          <w:i/>
          <w:lang w:val="pt-BR"/>
        </w:rPr>
        <w:t>(</w:t>
      </w:r>
      <w:r w:rsidR="00794FBA">
        <w:rPr>
          <w:i/>
          <w:lang w:val="pt-BR"/>
        </w:rPr>
        <w:t>CBQL</w:t>
      </w:r>
      <w:r w:rsidRPr="000C548B">
        <w:rPr>
          <w:i/>
          <w:lang w:val="pt-BR"/>
        </w:rPr>
        <w:t xml:space="preserve">: 35 đ/c; </w:t>
      </w:r>
      <w:r w:rsidR="004C6383" w:rsidRPr="000C548B">
        <w:rPr>
          <w:i/>
          <w:lang w:val="pt-BR"/>
        </w:rPr>
        <w:t>g</w:t>
      </w:r>
      <w:r w:rsidRPr="000C548B">
        <w:rPr>
          <w:i/>
          <w:lang w:val="pt-BR"/>
        </w:rPr>
        <w:t>iáo viên</w:t>
      </w:r>
      <w:r w:rsidR="008232E8" w:rsidRPr="000C548B">
        <w:rPr>
          <w:i/>
          <w:lang w:val="pt-BR"/>
        </w:rPr>
        <w:t>:</w:t>
      </w:r>
      <w:r w:rsidRPr="000C548B">
        <w:rPr>
          <w:i/>
          <w:lang w:val="pt-BR"/>
        </w:rPr>
        <w:t xml:space="preserve"> 221 đ/c; nhân viên</w:t>
      </w:r>
      <w:r w:rsidR="008232E8" w:rsidRPr="000C548B">
        <w:rPr>
          <w:i/>
          <w:lang w:val="pt-BR"/>
        </w:rPr>
        <w:t>:</w:t>
      </w:r>
      <w:r w:rsidRPr="000C548B">
        <w:rPr>
          <w:i/>
          <w:lang w:val="pt-BR"/>
        </w:rPr>
        <w:t xml:space="preserve"> 93 đ/c).</w:t>
      </w:r>
    </w:p>
    <w:p w:rsidR="00737E77" w:rsidRPr="0055289E" w:rsidRDefault="00737E77" w:rsidP="00B65969">
      <w:pPr>
        <w:spacing w:before="120" w:after="120" w:line="264" w:lineRule="auto"/>
        <w:ind w:firstLine="720"/>
        <w:jc w:val="both"/>
        <w:rPr>
          <w:lang w:val="vi-VN"/>
        </w:rPr>
      </w:pPr>
      <w:r w:rsidRPr="0055289E">
        <w:rPr>
          <w:lang w:val="pt-BR"/>
        </w:rPr>
        <w:t>+ THPT và trung tâm GDTX</w:t>
      </w:r>
      <w:r w:rsidR="004C6383" w:rsidRPr="0055289E">
        <w:rPr>
          <w:lang w:val="pt-BR"/>
        </w:rPr>
        <w:t>-GDNN</w:t>
      </w:r>
      <w:r w:rsidRPr="0055289E">
        <w:rPr>
          <w:lang w:val="pt-BR"/>
        </w:rPr>
        <w:t xml:space="preserve">: Tổng số 121 </w:t>
      </w:r>
      <w:r w:rsidRPr="0055289E">
        <w:rPr>
          <w:lang w:val="vi-VN"/>
        </w:rPr>
        <w:t>CB</w:t>
      </w:r>
      <w:r w:rsidRPr="0055289E">
        <w:rPr>
          <w:lang w:val="pt-BR"/>
        </w:rPr>
        <w:t>CNV</w:t>
      </w:r>
      <w:r w:rsidR="00920507" w:rsidRPr="0055289E">
        <w:rPr>
          <w:lang w:val="pt-BR"/>
        </w:rPr>
        <w:t xml:space="preserve">; trong đó: </w:t>
      </w:r>
      <w:r w:rsidRPr="0055289E">
        <w:rPr>
          <w:lang w:val="vi-VN"/>
        </w:rPr>
        <w:t xml:space="preserve">CBQL </w:t>
      </w:r>
      <w:r w:rsidRPr="0055289E">
        <w:rPr>
          <w:lang w:val="pt-BR"/>
        </w:rPr>
        <w:t>11</w:t>
      </w:r>
      <w:r w:rsidRPr="0055289E">
        <w:rPr>
          <w:lang w:val="vi-VN"/>
        </w:rPr>
        <w:t>, giáo viên</w:t>
      </w:r>
      <w:r w:rsidR="00FA376C" w:rsidRPr="0055289E">
        <w:rPr>
          <w:lang w:val="pt-BR"/>
        </w:rPr>
        <w:t>:</w:t>
      </w:r>
      <w:r w:rsidRPr="0055289E">
        <w:rPr>
          <w:lang w:val="vi-VN"/>
        </w:rPr>
        <w:t xml:space="preserve"> </w:t>
      </w:r>
      <w:r w:rsidRPr="0055289E">
        <w:rPr>
          <w:lang w:val="pt-BR"/>
        </w:rPr>
        <w:t>70</w:t>
      </w:r>
      <w:r w:rsidRPr="0055289E">
        <w:rPr>
          <w:lang w:val="vi-VN"/>
        </w:rPr>
        <w:t>, nhân viên</w:t>
      </w:r>
      <w:r w:rsidR="00FA376C" w:rsidRPr="0055289E">
        <w:rPr>
          <w:lang w:val="pt-BR"/>
        </w:rPr>
        <w:t>:</w:t>
      </w:r>
      <w:r w:rsidRPr="0055289E">
        <w:rPr>
          <w:lang w:val="vi-VN"/>
        </w:rPr>
        <w:t xml:space="preserve"> </w:t>
      </w:r>
      <w:r w:rsidRPr="0055289E">
        <w:rPr>
          <w:lang w:val="pt-BR"/>
        </w:rPr>
        <w:t xml:space="preserve">40 </w:t>
      </w:r>
      <w:r w:rsidRPr="0055289E">
        <w:rPr>
          <w:i/>
          <w:lang w:val="pt-BR"/>
        </w:rPr>
        <w:t>(</w:t>
      </w:r>
      <w:r w:rsidRPr="0055289E">
        <w:rPr>
          <w:bCs/>
          <w:i/>
          <w:lang w:val="vi-VN"/>
        </w:rPr>
        <w:t>THPT</w:t>
      </w:r>
      <w:r w:rsidR="00FA376C" w:rsidRPr="0055289E">
        <w:rPr>
          <w:b/>
          <w:i/>
          <w:lang w:val="pt-BR"/>
        </w:rPr>
        <w:t xml:space="preserve"> </w:t>
      </w:r>
      <w:r w:rsidRPr="0055289E">
        <w:rPr>
          <w:i/>
          <w:lang w:val="pt-BR"/>
        </w:rPr>
        <w:t>104</w:t>
      </w:r>
      <w:r w:rsidRPr="0055289E">
        <w:rPr>
          <w:i/>
          <w:lang w:val="vi-VN"/>
        </w:rPr>
        <w:t xml:space="preserve"> CB</w:t>
      </w:r>
      <w:r w:rsidRPr="0055289E">
        <w:rPr>
          <w:i/>
          <w:lang w:val="pt-BR"/>
        </w:rPr>
        <w:t>CNV</w:t>
      </w:r>
      <w:r w:rsidR="00D44ADE" w:rsidRPr="0055289E">
        <w:rPr>
          <w:i/>
          <w:lang w:val="pt-BR"/>
        </w:rPr>
        <w:t>, cụ thể:</w:t>
      </w:r>
      <w:r w:rsidRPr="0055289E">
        <w:rPr>
          <w:i/>
          <w:lang w:val="pt-BR"/>
        </w:rPr>
        <w:t xml:space="preserve"> </w:t>
      </w:r>
      <w:r w:rsidRPr="0055289E">
        <w:rPr>
          <w:i/>
          <w:lang w:val="vi-VN"/>
        </w:rPr>
        <w:t xml:space="preserve">CBQL </w:t>
      </w:r>
      <w:r w:rsidR="00046326" w:rsidRPr="0055289E">
        <w:rPr>
          <w:i/>
          <w:lang w:val="pt-BR"/>
        </w:rPr>
        <w:t>0</w:t>
      </w:r>
      <w:r w:rsidRPr="0055289E">
        <w:rPr>
          <w:i/>
          <w:lang w:val="pt-BR"/>
        </w:rPr>
        <w:t>8</w:t>
      </w:r>
      <w:r w:rsidRPr="0055289E">
        <w:rPr>
          <w:i/>
          <w:lang w:val="vi-VN"/>
        </w:rPr>
        <w:t xml:space="preserve">, giáo viên </w:t>
      </w:r>
      <w:r w:rsidRPr="0055289E">
        <w:rPr>
          <w:i/>
          <w:lang w:val="pt-BR"/>
        </w:rPr>
        <w:t>61</w:t>
      </w:r>
      <w:r w:rsidRPr="0055289E">
        <w:rPr>
          <w:i/>
          <w:lang w:val="vi-VN"/>
        </w:rPr>
        <w:t xml:space="preserve">, nhân viên </w:t>
      </w:r>
      <w:r w:rsidRPr="0055289E">
        <w:rPr>
          <w:i/>
          <w:lang w:val="pt-BR"/>
        </w:rPr>
        <w:t>35</w:t>
      </w:r>
      <w:r w:rsidRPr="0055289E">
        <w:rPr>
          <w:i/>
          <w:lang w:val="vi-VN"/>
        </w:rPr>
        <w:t xml:space="preserve">. </w:t>
      </w:r>
      <w:r w:rsidRPr="0055289E">
        <w:rPr>
          <w:bCs/>
          <w:i/>
          <w:lang w:val="vi-VN"/>
        </w:rPr>
        <w:t>GDTX</w:t>
      </w:r>
      <w:r w:rsidR="00920507" w:rsidRPr="0055289E">
        <w:rPr>
          <w:bCs/>
          <w:i/>
          <w:lang w:val="vi-VN"/>
        </w:rPr>
        <w:t>-</w:t>
      </w:r>
      <w:r w:rsidR="00D44ADE" w:rsidRPr="0055289E">
        <w:rPr>
          <w:bCs/>
          <w:i/>
          <w:lang w:val="vi-VN"/>
        </w:rPr>
        <w:t>GDNN</w:t>
      </w:r>
      <w:r w:rsidRPr="0055289E">
        <w:rPr>
          <w:bCs/>
          <w:i/>
          <w:lang w:val="vi-VN"/>
        </w:rPr>
        <w:t xml:space="preserve"> </w:t>
      </w:r>
      <w:r w:rsidRPr="0055289E">
        <w:rPr>
          <w:i/>
          <w:lang w:val="vi-VN"/>
        </w:rPr>
        <w:t>17 CBCNV</w:t>
      </w:r>
      <w:r w:rsidR="00046326" w:rsidRPr="0055289E">
        <w:rPr>
          <w:i/>
          <w:lang w:val="vi-VN"/>
        </w:rPr>
        <w:t>, cụ thể:</w:t>
      </w:r>
      <w:r w:rsidRPr="0055289E">
        <w:rPr>
          <w:i/>
          <w:lang w:val="vi-VN"/>
        </w:rPr>
        <w:t xml:space="preserve"> CBQL </w:t>
      </w:r>
      <w:r w:rsidR="00046326" w:rsidRPr="0055289E">
        <w:rPr>
          <w:i/>
          <w:lang w:val="vi-VN"/>
        </w:rPr>
        <w:t>0</w:t>
      </w:r>
      <w:r w:rsidRPr="0055289E">
        <w:rPr>
          <w:i/>
          <w:lang w:val="vi-VN"/>
        </w:rPr>
        <w:t xml:space="preserve">3, giáo viên </w:t>
      </w:r>
      <w:r w:rsidR="00046326" w:rsidRPr="0055289E">
        <w:rPr>
          <w:i/>
          <w:lang w:val="vi-VN"/>
        </w:rPr>
        <w:t>0</w:t>
      </w:r>
      <w:r w:rsidRPr="0055289E">
        <w:rPr>
          <w:i/>
          <w:lang w:val="vi-VN"/>
        </w:rPr>
        <w:t xml:space="preserve">9, nhân viên </w:t>
      </w:r>
      <w:r w:rsidR="00046326" w:rsidRPr="0055289E">
        <w:rPr>
          <w:i/>
          <w:lang w:val="vi-VN"/>
        </w:rPr>
        <w:t>0</w:t>
      </w:r>
      <w:r w:rsidRPr="0055289E">
        <w:rPr>
          <w:i/>
          <w:lang w:val="vi-VN"/>
        </w:rPr>
        <w:t>5).</w:t>
      </w:r>
    </w:p>
    <w:p w:rsidR="006D7B12" w:rsidRPr="000C548B" w:rsidRDefault="0045694D" w:rsidP="00B65969">
      <w:pPr>
        <w:spacing w:before="120" w:after="120" w:line="264" w:lineRule="auto"/>
        <w:ind w:firstLine="720"/>
        <w:jc w:val="both"/>
        <w:rPr>
          <w:spacing w:val="-2"/>
          <w:lang w:val="de-DE"/>
        </w:rPr>
      </w:pPr>
      <w:r w:rsidRPr="000C548B">
        <w:rPr>
          <w:spacing w:val="-2"/>
          <w:lang w:val="de-DE"/>
        </w:rPr>
        <w:t>- Đánh giá việc thực hiện điều chỉnh nội dung chương trình dạy học, đổi mới phương ph</w:t>
      </w:r>
      <w:r w:rsidR="0079026A" w:rsidRPr="000C548B">
        <w:rPr>
          <w:spacing w:val="-2"/>
          <w:lang w:val="de-DE"/>
        </w:rPr>
        <w:t>áp dạy học; kiểm tra, đánh giá</w:t>
      </w:r>
      <w:r w:rsidR="0034320E" w:rsidRPr="000C548B">
        <w:rPr>
          <w:spacing w:val="-2"/>
          <w:lang w:val="de-DE"/>
        </w:rPr>
        <w:t>:</w:t>
      </w:r>
      <w:r w:rsidR="0079026A" w:rsidRPr="000C548B">
        <w:rPr>
          <w:spacing w:val="-2"/>
          <w:lang w:val="de-DE"/>
        </w:rPr>
        <w:t xml:space="preserve"> </w:t>
      </w:r>
      <w:r w:rsidR="004D459E" w:rsidRPr="000C548B">
        <w:rPr>
          <w:spacing w:val="-2"/>
          <w:lang w:val="de-DE"/>
        </w:rPr>
        <w:t>Trong những thời điểm do ảnh hưởng của dịch bệnh Covid</w:t>
      </w:r>
      <w:r w:rsidR="00046326" w:rsidRPr="000C548B">
        <w:rPr>
          <w:spacing w:val="-2"/>
          <w:lang w:val="de-DE"/>
        </w:rPr>
        <w:t>-</w:t>
      </w:r>
      <w:r w:rsidR="004D459E" w:rsidRPr="000C548B">
        <w:rPr>
          <w:spacing w:val="-2"/>
          <w:lang w:val="de-DE"/>
        </w:rPr>
        <w:t>19 việc thực hiện điều chỉnh nội dung chương trình dạy học của các đơn vị trường diễn ra hết sức linh hoạt, có những thời điểm ngành giáo dục đã thực hiện phương châm</w:t>
      </w:r>
      <w:r w:rsidR="00827469" w:rsidRPr="000C548B">
        <w:rPr>
          <w:spacing w:val="-2"/>
          <w:lang w:val="de-DE"/>
        </w:rPr>
        <w:t>:</w:t>
      </w:r>
      <w:r w:rsidR="00074150" w:rsidRPr="000C548B">
        <w:rPr>
          <w:spacing w:val="-2"/>
          <w:lang w:val="de-DE"/>
        </w:rPr>
        <w:t xml:space="preserve"> “</w:t>
      </w:r>
      <w:r w:rsidR="004D459E" w:rsidRPr="000C548B">
        <w:rPr>
          <w:spacing w:val="-2"/>
          <w:lang w:val="de-DE"/>
        </w:rPr>
        <w:t>học sinh ngừng đến trường chứ không ngừng học</w:t>
      </w:r>
      <w:r w:rsidR="00827469" w:rsidRPr="000C548B">
        <w:rPr>
          <w:bCs/>
          <w:lang w:val="pt-BR"/>
        </w:rPr>
        <w:t>”</w:t>
      </w:r>
      <w:r w:rsidR="00827469" w:rsidRPr="000C548B">
        <w:rPr>
          <w:spacing w:val="-2"/>
          <w:lang w:val="de-DE"/>
        </w:rPr>
        <w:t xml:space="preserve">, </w:t>
      </w:r>
      <w:r w:rsidR="004D459E" w:rsidRPr="000C548B">
        <w:rPr>
          <w:spacing w:val="-2"/>
          <w:lang w:val="de-DE"/>
        </w:rPr>
        <w:t xml:space="preserve">dạy học nội dung cốt lõi. </w:t>
      </w:r>
      <w:r w:rsidR="00827469" w:rsidRPr="000C548B">
        <w:rPr>
          <w:spacing w:val="-2"/>
          <w:lang w:val="de-DE"/>
        </w:rPr>
        <w:t>N</w:t>
      </w:r>
      <w:r w:rsidR="004D459E" w:rsidRPr="000C548B">
        <w:rPr>
          <w:spacing w:val="-2"/>
          <w:lang w:val="de-DE"/>
        </w:rPr>
        <w:t xml:space="preserve">hiều phương án tổ chức dạy học được thực hiện, đặc biệt là các phương án dạy học ứng dụng công nghệ thông tin đã đem lại sự chuyển biến tích cực, làm tiền đề trong việc </w:t>
      </w:r>
      <w:r w:rsidR="00DA2D54" w:rsidRPr="000C548B">
        <w:rPr>
          <w:spacing w:val="-2"/>
          <w:lang w:val="de-DE"/>
        </w:rPr>
        <w:t xml:space="preserve">thực hiện </w:t>
      </w:r>
      <w:r w:rsidR="004D459E" w:rsidRPr="000C548B">
        <w:rPr>
          <w:spacing w:val="-2"/>
          <w:lang w:val="de-DE"/>
        </w:rPr>
        <w:t xml:space="preserve">chuyển đổi số trong ngành </w:t>
      </w:r>
      <w:r w:rsidR="0055289E">
        <w:rPr>
          <w:spacing w:val="-2"/>
          <w:lang w:val="de-DE"/>
        </w:rPr>
        <w:t>G</w:t>
      </w:r>
      <w:r w:rsidR="004D459E" w:rsidRPr="000C548B">
        <w:rPr>
          <w:spacing w:val="-2"/>
          <w:lang w:val="de-DE"/>
        </w:rPr>
        <w:t xml:space="preserve">iáo dục hiện nay. </w:t>
      </w:r>
    </w:p>
    <w:p w:rsidR="004D459E" w:rsidRPr="0055289E" w:rsidRDefault="004D459E" w:rsidP="00B65969">
      <w:pPr>
        <w:spacing w:before="120" w:after="120" w:line="264" w:lineRule="auto"/>
        <w:ind w:firstLine="720"/>
        <w:jc w:val="both"/>
        <w:rPr>
          <w:lang w:val="de-DE"/>
        </w:rPr>
      </w:pPr>
      <w:r w:rsidRPr="0055289E">
        <w:rPr>
          <w:lang w:val="de-DE"/>
        </w:rPr>
        <w:t xml:space="preserve">Sau khi </w:t>
      </w:r>
      <w:r w:rsidR="00DA2D54" w:rsidRPr="0055289E">
        <w:rPr>
          <w:lang w:val="de-DE"/>
        </w:rPr>
        <w:t>tình hình</w:t>
      </w:r>
      <w:r w:rsidRPr="0055289E">
        <w:rPr>
          <w:lang w:val="de-DE"/>
        </w:rPr>
        <w:t xml:space="preserve"> dịch bệnh Covid</w:t>
      </w:r>
      <w:r w:rsidR="00DA2D54" w:rsidRPr="0055289E">
        <w:rPr>
          <w:lang w:val="de-DE"/>
        </w:rPr>
        <w:t>-</w:t>
      </w:r>
      <w:r w:rsidRPr="0055289E">
        <w:rPr>
          <w:lang w:val="de-DE"/>
        </w:rPr>
        <w:t xml:space="preserve">19 </w:t>
      </w:r>
      <w:r w:rsidR="00DA2D54" w:rsidRPr="0055289E">
        <w:rPr>
          <w:lang w:val="de-DE"/>
        </w:rPr>
        <w:t xml:space="preserve">được kiểm soát, </w:t>
      </w:r>
      <w:r w:rsidRPr="0055289E">
        <w:rPr>
          <w:lang w:val="de-DE"/>
        </w:rPr>
        <w:t>việc thực hiện điều chỉnh nội dung chương trình dạy học của các đơn vị trường phù hợp với tổ chức dạy học vùng miền, dạy học phân hóa đối tượng. Chỉ đạo giao quyền tự chủ, tự chịu trách nhiệm về chất lượng cho các đơn vị trường</w:t>
      </w:r>
      <w:r w:rsidR="006D7B12" w:rsidRPr="0055289E">
        <w:rPr>
          <w:lang w:val="de-DE"/>
        </w:rPr>
        <w:t>,</w:t>
      </w:r>
      <w:r w:rsidRPr="0055289E">
        <w:rPr>
          <w:lang w:val="de-DE"/>
        </w:rPr>
        <w:t xml:space="preserve"> qua đó các đơn vị trường đã chủ động thực hiện tốt kế hoạch giáo dục năm học đề ra. Đồng thời</w:t>
      </w:r>
      <w:r w:rsidR="006D7B12" w:rsidRPr="0055289E">
        <w:rPr>
          <w:lang w:val="de-DE"/>
        </w:rPr>
        <w:t>,</w:t>
      </w:r>
      <w:r w:rsidRPr="0055289E">
        <w:rPr>
          <w:lang w:val="de-DE"/>
        </w:rPr>
        <w:t xml:space="preserve"> tiếp tục đổi mới phương pháp dạy học; kiểm tra, đánh giá theo các Thông tư do Bộ GD&amp;ĐT đã ban hành</w:t>
      </w:r>
      <w:r w:rsidR="001241D7">
        <w:rPr>
          <w:vertAlign w:val="superscript"/>
          <w:lang w:val="de-DE"/>
        </w:rPr>
        <w:t>(</w:t>
      </w:r>
      <w:r w:rsidR="003E3F20" w:rsidRPr="0055289E">
        <w:rPr>
          <w:rStyle w:val="FootnoteReference"/>
          <w:lang w:val="de-DE"/>
        </w:rPr>
        <w:footnoteReference w:id="9"/>
      </w:r>
      <w:r w:rsidR="001241D7">
        <w:rPr>
          <w:vertAlign w:val="superscript"/>
          <w:lang w:val="de-DE"/>
        </w:rPr>
        <w:t>)</w:t>
      </w:r>
      <w:r w:rsidRPr="0055289E">
        <w:rPr>
          <w:lang w:val="de-DE"/>
        </w:rPr>
        <w:t>.</w:t>
      </w:r>
      <w:r w:rsidR="006D7B12" w:rsidRPr="0055289E">
        <w:rPr>
          <w:lang w:val="de-DE"/>
        </w:rPr>
        <w:t xml:space="preserve"> </w:t>
      </w:r>
    </w:p>
    <w:p w:rsidR="00952077" w:rsidRPr="001241D7" w:rsidRDefault="0079026A" w:rsidP="00B65969">
      <w:pPr>
        <w:spacing w:before="120" w:after="120" w:line="264" w:lineRule="auto"/>
        <w:ind w:firstLine="720"/>
        <w:jc w:val="both"/>
        <w:rPr>
          <w:lang w:val="de-DE"/>
        </w:rPr>
      </w:pPr>
      <w:r w:rsidRPr="001241D7">
        <w:rPr>
          <w:lang w:val="de-DE"/>
        </w:rPr>
        <w:t xml:space="preserve">- </w:t>
      </w:r>
      <w:r w:rsidR="0045694D" w:rsidRPr="001241D7">
        <w:rPr>
          <w:lang w:val="de-DE"/>
        </w:rPr>
        <w:t>Việc thực hiện chương trình giáo dục mầm non</w:t>
      </w:r>
      <w:r w:rsidRPr="001241D7">
        <w:rPr>
          <w:lang w:val="de-DE"/>
        </w:rPr>
        <w:t xml:space="preserve"> dành cho các lớp mẫu giáo ghép</w:t>
      </w:r>
      <w:r w:rsidR="0034320E" w:rsidRPr="001241D7">
        <w:rPr>
          <w:lang w:val="de-DE"/>
        </w:rPr>
        <w:t xml:space="preserve">: </w:t>
      </w:r>
      <w:r w:rsidR="001241D7">
        <w:rPr>
          <w:lang w:val="de-DE"/>
        </w:rPr>
        <w:t>Đ</w:t>
      </w:r>
      <w:r w:rsidR="001241D7" w:rsidRPr="001241D7">
        <w:rPr>
          <w:lang w:val="de-DE"/>
        </w:rPr>
        <w:t xml:space="preserve">ã chỉ đạo </w:t>
      </w:r>
      <w:r w:rsidR="001241D7">
        <w:rPr>
          <w:lang w:val="de-DE"/>
        </w:rPr>
        <w:t>n</w:t>
      </w:r>
      <w:r w:rsidR="00952077" w:rsidRPr="001241D7">
        <w:rPr>
          <w:lang w:val="de-DE"/>
        </w:rPr>
        <w:t xml:space="preserve">gành </w:t>
      </w:r>
      <w:r w:rsidR="001241D7">
        <w:rPr>
          <w:lang w:val="de-DE"/>
        </w:rPr>
        <w:t>G</w:t>
      </w:r>
      <w:r w:rsidR="00952077" w:rsidRPr="001241D7">
        <w:rPr>
          <w:lang w:val="de-DE"/>
        </w:rPr>
        <w:t xml:space="preserve">iáo dục xây dựng kế hoạch, lựa chọn nội dung phù hợp với độ tuổi bám sát với chương trình Giáo dục mầm non; phát triển chương trình gắn với văn hóa địa phương và đối tượng vùng miền theo quan điểm lấy trẻ làm trung tâm. </w:t>
      </w:r>
      <w:r w:rsidR="00952077" w:rsidRPr="001241D7">
        <w:rPr>
          <w:shd w:val="clear" w:color="auto" w:fill="FFFFFF"/>
          <w:lang w:val="af-ZA"/>
        </w:rPr>
        <w:t>T</w:t>
      </w:r>
      <w:r w:rsidR="00952077" w:rsidRPr="001241D7">
        <w:rPr>
          <w:shd w:val="clear" w:color="auto" w:fill="FFFFFF"/>
          <w:lang w:val="da-DK"/>
        </w:rPr>
        <w:t xml:space="preserve">hực hiện đổi mới nội dung, phương pháp, </w:t>
      </w:r>
      <w:r w:rsidR="00952077" w:rsidRPr="001241D7">
        <w:rPr>
          <w:lang w:val="da-DK"/>
        </w:rPr>
        <w:t>hình thức tổ chức các hoạt động chăm sóc giáo dục</w:t>
      </w:r>
      <w:r w:rsidR="00952077" w:rsidRPr="001241D7">
        <w:rPr>
          <w:shd w:val="clear" w:color="auto" w:fill="FFFFFF"/>
          <w:lang w:val="da-DK"/>
        </w:rPr>
        <w:t xml:space="preserve"> theo nguyên tắc đảm bảo đồng bộ, phù hợp</w:t>
      </w:r>
      <w:r w:rsidR="00952077" w:rsidRPr="001241D7">
        <w:rPr>
          <w:lang w:val="da-DK"/>
        </w:rPr>
        <w:t xml:space="preserve"> phát huy tính tích cực của trẻ. Thực hiện phát triển chương trình </w:t>
      </w:r>
      <w:r w:rsidR="00952077" w:rsidRPr="001241D7">
        <w:rPr>
          <w:lang w:val="da-DK"/>
        </w:rPr>
        <w:lastRenderedPageBreak/>
        <w:t xml:space="preserve">GDMN phù hợp với từng đơn vị trường và đặc điểm đối tượng trẻ em, </w:t>
      </w:r>
      <w:r w:rsidR="00952077" w:rsidRPr="001241D7">
        <w:rPr>
          <w:shd w:val="clear" w:color="auto" w:fill="FFFFFF"/>
          <w:lang w:val="da-DK"/>
        </w:rPr>
        <w:t>chuẩn bị tốt cho trẻ vào lớp 1</w:t>
      </w:r>
      <w:r w:rsidR="005955A7" w:rsidRPr="001241D7">
        <w:rPr>
          <w:shd w:val="clear" w:color="auto" w:fill="FFFFFF"/>
          <w:lang w:val="da-DK"/>
        </w:rPr>
        <w:t>.</w:t>
      </w:r>
    </w:p>
    <w:p w:rsidR="0079026A" w:rsidRPr="001241D7" w:rsidRDefault="0045694D" w:rsidP="00B65969">
      <w:pPr>
        <w:spacing w:before="120" w:after="120" w:line="264" w:lineRule="auto"/>
        <w:ind w:firstLine="720"/>
        <w:jc w:val="both"/>
        <w:rPr>
          <w:lang w:val="de-DE"/>
        </w:rPr>
      </w:pPr>
      <w:r w:rsidRPr="001241D7">
        <w:rPr>
          <w:lang w:val="de-DE"/>
        </w:rPr>
        <w:t xml:space="preserve">- </w:t>
      </w:r>
      <w:r w:rsidR="00F42FEC" w:rsidRPr="001241D7">
        <w:rPr>
          <w:lang w:val="de-DE"/>
        </w:rPr>
        <w:t>V</w:t>
      </w:r>
      <w:r w:rsidRPr="001241D7">
        <w:rPr>
          <w:lang w:val="de-DE"/>
        </w:rPr>
        <w:t>iệc</w:t>
      </w:r>
      <w:r w:rsidR="00CA05AA" w:rsidRPr="001241D7">
        <w:rPr>
          <w:lang w:val="de-DE"/>
        </w:rPr>
        <w:t xml:space="preserve"> </w:t>
      </w:r>
      <w:r w:rsidRPr="001241D7">
        <w:rPr>
          <w:lang w:val="de-DE"/>
        </w:rPr>
        <w:t>t</w:t>
      </w:r>
      <w:r w:rsidRPr="001241D7">
        <w:rPr>
          <w:lang w:val="da-DK"/>
        </w:rPr>
        <w:t>ổ chức bồi dưỡng thường xuyên cho CBQL, GV đáp ứng yêu cầu đổi mới; bồi dưỡng về chuyên môn, nghiệp vụ</w:t>
      </w:r>
      <w:r w:rsidR="00D87A19" w:rsidRPr="001241D7">
        <w:rPr>
          <w:lang w:val="da-DK"/>
        </w:rPr>
        <w:t xml:space="preserve">, </w:t>
      </w:r>
      <w:r w:rsidRPr="001241D7">
        <w:rPr>
          <w:lang w:val="da-DK"/>
        </w:rPr>
        <w:t>chuyên ngành công tác Đội cho giáo viên kiêm nhiệm làm Tổng phụ trách Đội</w:t>
      </w:r>
      <w:r w:rsidR="005A7DC5" w:rsidRPr="001241D7">
        <w:rPr>
          <w:lang w:val="da-DK"/>
        </w:rPr>
        <w:t xml:space="preserve"> </w:t>
      </w:r>
      <w:r w:rsidR="005A7DC5" w:rsidRPr="001241D7">
        <w:rPr>
          <w:i/>
          <w:iCs/>
          <w:lang w:val="da-DK"/>
        </w:rPr>
        <w:t xml:space="preserve">(phối hợp với </w:t>
      </w:r>
      <w:r w:rsidR="00640116" w:rsidRPr="001241D7">
        <w:rPr>
          <w:i/>
          <w:iCs/>
          <w:lang w:val="da-DK"/>
        </w:rPr>
        <w:t>H</w:t>
      </w:r>
      <w:r w:rsidR="005A7DC5" w:rsidRPr="001241D7">
        <w:rPr>
          <w:i/>
          <w:iCs/>
          <w:lang w:val="da-DK"/>
        </w:rPr>
        <w:t xml:space="preserve">uyện đoàn, </w:t>
      </w:r>
      <w:r w:rsidR="00640116" w:rsidRPr="001241D7">
        <w:rPr>
          <w:i/>
          <w:iCs/>
          <w:lang w:val="da-DK"/>
        </w:rPr>
        <w:t>T</w:t>
      </w:r>
      <w:r w:rsidR="005A7DC5" w:rsidRPr="001241D7">
        <w:rPr>
          <w:i/>
          <w:iCs/>
          <w:lang w:val="da-DK"/>
        </w:rPr>
        <w:t>ỉnh đoàn</w:t>
      </w:r>
      <w:r w:rsidR="00190961" w:rsidRPr="001241D7">
        <w:rPr>
          <w:i/>
          <w:iCs/>
          <w:lang w:val="da-DK"/>
        </w:rPr>
        <w:t>...)</w:t>
      </w:r>
      <w:r w:rsidR="00F42FEC" w:rsidRPr="001241D7">
        <w:rPr>
          <w:lang w:val="da-DK"/>
        </w:rPr>
        <w:t>:</w:t>
      </w:r>
    </w:p>
    <w:p w:rsidR="00956E1A" w:rsidRPr="001241D7" w:rsidRDefault="00956E1A" w:rsidP="00B65969">
      <w:pPr>
        <w:spacing w:before="120" w:after="120" w:line="264" w:lineRule="auto"/>
        <w:ind w:firstLine="720"/>
        <w:jc w:val="both"/>
        <w:rPr>
          <w:lang w:val="da-DK"/>
        </w:rPr>
      </w:pPr>
      <w:r w:rsidRPr="001241D7">
        <w:rPr>
          <w:lang w:val="da-DK"/>
        </w:rPr>
        <w:t>Từ năm 2020 đến nay</w:t>
      </w:r>
      <w:r w:rsidR="00640116" w:rsidRPr="001241D7">
        <w:rPr>
          <w:lang w:val="da-DK"/>
        </w:rPr>
        <w:t>,</w:t>
      </w:r>
      <w:r w:rsidRPr="001241D7">
        <w:rPr>
          <w:lang w:val="da-DK"/>
        </w:rPr>
        <w:t xml:space="preserve"> đã </w:t>
      </w:r>
      <w:r w:rsidRPr="001241D7">
        <w:rPr>
          <w:lang w:val="de-DE"/>
        </w:rPr>
        <w:t>t</w:t>
      </w:r>
      <w:r w:rsidRPr="001241D7">
        <w:rPr>
          <w:lang w:val="da-DK"/>
        </w:rPr>
        <w:t xml:space="preserve">ổ chức bồi dưỡng thường xuyên cho 100% CBQL, GV đáp ứng yêu cầu đổi mới; bồi dưỡng về chuyên môn, nghiệp vụ được 06 mô đun theo Chương trình GDPT 2018 </w:t>
      </w:r>
      <w:r w:rsidRPr="001241D7">
        <w:rPr>
          <w:i/>
          <w:iCs/>
          <w:lang w:val="da-DK"/>
        </w:rPr>
        <w:t>(mô đun 1, 2, 3, 4, 5, 9)</w:t>
      </w:r>
      <w:r w:rsidR="00C75F59" w:rsidRPr="001241D7">
        <w:rPr>
          <w:lang w:val="da-DK"/>
        </w:rPr>
        <w:t>.</w:t>
      </w:r>
    </w:p>
    <w:p w:rsidR="00C75F59" w:rsidRPr="001241D7" w:rsidRDefault="00121BE4" w:rsidP="00B65969">
      <w:pPr>
        <w:tabs>
          <w:tab w:val="left" w:pos="993"/>
          <w:tab w:val="left" w:pos="1134"/>
        </w:tabs>
        <w:spacing w:before="120" w:after="120" w:line="264" w:lineRule="auto"/>
        <w:ind w:firstLine="720"/>
        <w:jc w:val="both"/>
        <w:rPr>
          <w:lang w:val="vi-VN"/>
        </w:rPr>
      </w:pPr>
      <w:r w:rsidRPr="001241D7">
        <w:rPr>
          <w:lang w:val="da-DK"/>
        </w:rPr>
        <w:t xml:space="preserve">Chỉ đạo </w:t>
      </w:r>
      <w:r w:rsidR="00C75F59" w:rsidRPr="001241D7">
        <w:rPr>
          <w:lang w:val="da-DK"/>
        </w:rPr>
        <w:t>P</w:t>
      </w:r>
      <w:r w:rsidR="00F42FEC" w:rsidRPr="001241D7">
        <w:rPr>
          <w:lang w:val="da-DK"/>
        </w:rPr>
        <w:t>hòng GD&amp;ĐT</w:t>
      </w:r>
      <w:r w:rsidRPr="001241D7">
        <w:rPr>
          <w:lang w:val="da-DK"/>
        </w:rPr>
        <w:t xml:space="preserve"> </w:t>
      </w:r>
      <w:r w:rsidR="00C75F59" w:rsidRPr="001241D7">
        <w:rPr>
          <w:lang w:val="vi-VN"/>
        </w:rPr>
        <w:t xml:space="preserve">tạo mọi điều kiện cho </w:t>
      </w:r>
      <w:r w:rsidR="00C75F59" w:rsidRPr="001241D7">
        <w:rPr>
          <w:lang w:val="da-DK"/>
        </w:rPr>
        <w:t xml:space="preserve">giáo viên </w:t>
      </w:r>
      <w:r w:rsidR="00F42FEC" w:rsidRPr="001241D7">
        <w:rPr>
          <w:lang w:val="da-DK"/>
        </w:rPr>
        <w:t>Tổng phụ trách Đội</w:t>
      </w:r>
      <w:r w:rsidR="00C75F59" w:rsidRPr="001241D7">
        <w:rPr>
          <w:lang w:val="da-DK"/>
        </w:rPr>
        <w:t>, giáo viên kiêm nhiệm làm Tổng phụ trách Đội</w:t>
      </w:r>
      <w:r w:rsidR="00C75F59" w:rsidRPr="001241D7">
        <w:rPr>
          <w:lang w:val="vi-VN"/>
        </w:rPr>
        <w:t xml:space="preserve"> được tham gia các lớp tập huấn nâng cao trình độ do Huyện đoàn và Tỉnh đoàn </w:t>
      </w:r>
      <w:r w:rsidR="00C75F59" w:rsidRPr="001241D7">
        <w:rPr>
          <w:lang w:val="da-DK"/>
        </w:rPr>
        <w:t>tổ chức hàng năm</w:t>
      </w:r>
      <w:r w:rsidR="00C75F59" w:rsidRPr="001241D7">
        <w:rPr>
          <w:lang w:val="vi-VN"/>
        </w:rPr>
        <w:t xml:space="preserve">. Qua các lớp tập huấn, bồi dưỡng đội ngũ cán bộ </w:t>
      </w:r>
      <w:r w:rsidRPr="001241D7">
        <w:rPr>
          <w:lang w:val="vi-VN"/>
        </w:rPr>
        <w:t>Đ</w:t>
      </w:r>
      <w:r w:rsidR="00C75F59" w:rsidRPr="001241D7">
        <w:rPr>
          <w:lang w:val="vi-VN"/>
        </w:rPr>
        <w:t xml:space="preserve">oàn, giáo viên </w:t>
      </w:r>
      <w:r w:rsidR="008F2819" w:rsidRPr="001241D7">
        <w:rPr>
          <w:lang w:val="da-DK"/>
        </w:rPr>
        <w:t>Tổng phụ trách Đội</w:t>
      </w:r>
      <w:r w:rsidR="00C75F59" w:rsidRPr="001241D7">
        <w:rPr>
          <w:lang w:val="vi-VN"/>
        </w:rPr>
        <w:t xml:space="preserve"> được trang bị kiến thức mới, nâng cao nhận thức chính trị, trau dồi thêm kỹ năng, nghiệp vụ công tác Đoàn và phong trào thanh t</w:t>
      </w:r>
      <w:r w:rsidR="00C25376" w:rsidRPr="001241D7">
        <w:rPr>
          <w:lang w:val="vi-VN"/>
        </w:rPr>
        <w:t>hiếu nhi tại các đơn vị trường,</w:t>
      </w:r>
      <w:r w:rsidR="00C75F59" w:rsidRPr="001241D7">
        <w:rPr>
          <w:lang w:val="vi-VN"/>
        </w:rPr>
        <w:t xml:space="preserve"> góp phần xây dựng tổ chức Đoàn và phong trào thanh thiếu nhi ngày càng vững mạnh, đáp ứng </w:t>
      </w:r>
      <w:r w:rsidR="00C75F59" w:rsidRPr="001241D7">
        <w:rPr>
          <w:lang w:val="da-DK"/>
        </w:rPr>
        <w:t xml:space="preserve">ứng yêu cầu đổi mới </w:t>
      </w:r>
      <w:r w:rsidR="00C75F59" w:rsidRPr="001241D7">
        <w:rPr>
          <w:lang w:val="vi-VN"/>
        </w:rPr>
        <w:t>trong giai đoạn hiện nay.</w:t>
      </w:r>
    </w:p>
    <w:p w:rsidR="00EC5B58" w:rsidRPr="000C548B" w:rsidRDefault="00EC5B58" w:rsidP="00B65969">
      <w:pPr>
        <w:spacing w:before="120" w:after="120" w:line="264" w:lineRule="auto"/>
        <w:ind w:firstLine="720"/>
        <w:jc w:val="both"/>
        <w:rPr>
          <w:i/>
          <w:lang w:val="da-DK"/>
        </w:rPr>
      </w:pPr>
      <w:r w:rsidRPr="000C548B">
        <w:rPr>
          <w:lang w:val="da-DK"/>
        </w:rPr>
        <w:t xml:space="preserve">- Tỷ lệ giáo viên là đảng viên </w:t>
      </w:r>
      <w:r w:rsidRPr="000C548B">
        <w:rPr>
          <w:lang w:val="vi-VN"/>
        </w:rPr>
        <w:t xml:space="preserve">đến ngày </w:t>
      </w:r>
      <w:r w:rsidRPr="000C548B">
        <w:rPr>
          <w:lang w:val="da-DK"/>
        </w:rPr>
        <w:t>15/3/2023: 717/1</w:t>
      </w:r>
      <w:r w:rsidR="00121BE4" w:rsidRPr="000C548B">
        <w:rPr>
          <w:lang w:val="da-DK"/>
        </w:rPr>
        <w:t>.</w:t>
      </w:r>
      <w:r w:rsidRPr="000C548B">
        <w:rPr>
          <w:lang w:val="da-DK"/>
        </w:rPr>
        <w:t>058 = 67,7%</w:t>
      </w:r>
      <w:r w:rsidR="00A8158F" w:rsidRPr="000C548B">
        <w:rPr>
          <w:lang w:val="da-DK"/>
        </w:rPr>
        <w:t>,</w:t>
      </w:r>
      <w:r w:rsidRPr="000C548B">
        <w:rPr>
          <w:lang w:val="da-DK"/>
        </w:rPr>
        <w:t xml:space="preserve"> tăng 13,2% so với năm học 2019</w:t>
      </w:r>
      <w:r w:rsidR="001241D7">
        <w:rPr>
          <w:lang w:val="da-DK"/>
        </w:rPr>
        <w:t xml:space="preserve"> </w:t>
      </w:r>
      <w:r w:rsidRPr="000C548B">
        <w:rPr>
          <w:lang w:val="da-DK"/>
        </w:rPr>
        <w:t>-</w:t>
      </w:r>
      <w:r w:rsidR="001241D7">
        <w:rPr>
          <w:lang w:val="da-DK"/>
        </w:rPr>
        <w:t xml:space="preserve"> </w:t>
      </w:r>
      <w:r w:rsidRPr="000C548B">
        <w:rPr>
          <w:lang w:val="da-DK"/>
        </w:rPr>
        <w:t xml:space="preserve">2020 </w:t>
      </w:r>
      <w:r w:rsidR="00A8158F" w:rsidRPr="000C548B">
        <w:rPr>
          <w:i/>
          <w:iCs/>
          <w:lang w:val="da-DK"/>
        </w:rPr>
        <w:t>(</w:t>
      </w:r>
      <w:r w:rsidRPr="000C548B">
        <w:rPr>
          <w:i/>
          <w:iCs/>
          <w:lang w:val="da-DK"/>
        </w:rPr>
        <w:t>trong đó</w:t>
      </w:r>
      <w:r w:rsidR="00A8158F" w:rsidRPr="000C548B">
        <w:rPr>
          <w:i/>
          <w:iCs/>
          <w:lang w:val="da-DK"/>
        </w:rPr>
        <w:t xml:space="preserve">: </w:t>
      </w:r>
      <w:r w:rsidRPr="000C548B">
        <w:rPr>
          <w:i/>
          <w:lang w:val="da-DK"/>
        </w:rPr>
        <w:t>Mầm non 233/344 = 67,7%</w:t>
      </w:r>
      <w:r w:rsidR="00A8158F" w:rsidRPr="000C548B">
        <w:rPr>
          <w:i/>
          <w:lang w:val="da-DK"/>
        </w:rPr>
        <w:t>,</w:t>
      </w:r>
      <w:r w:rsidRPr="000C548B">
        <w:rPr>
          <w:i/>
          <w:lang w:val="da-DK"/>
        </w:rPr>
        <w:t xml:space="preserve"> tăng 24,3%; Tiểu học 289/423 = 70,4%</w:t>
      </w:r>
      <w:r w:rsidR="00A8158F" w:rsidRPr="000C548B">
        <w:rPr>
          <w:i/>
          <w:lang w:val="da-DK"/>
        </w:rPr>
        <w:t>,</w:t>
      </w:r>
      <w:r w:rsidRPr="000C548B">
        <w:rPr>
          <w:i/>
          <w:lang w:val="da-DK"/>
        </w:rPr>
        <w:t xml:space="preserve"> tăng 11%; THCS 141/221 = 63,8%</w:t>
      </w:r>
      <w:r w:rsidR="00A8158F" w:rsidRPr="000C548B">
        <w:rPr>
          <w:i/>
          <w:lang w:val="da-DK"/>
        </w:rPr>
        <w:t>,</w:t>
      </w:r>
      <w:r w:rsidRPr="000C548B">
        <w:rPr>
          <w:i/>
          <w:lang w:val="da-DK"/>
        </w:rPr>
        <w:t xml:space="preserve"> tăng 6,2%</w:t>
      </w:r>
      <w:r w:rsidR="00A8158F" w:rsidRPr="000C548B">
        <w:rPr>
          <w:i/>
          <w:lang w:val="da-DK"/>
        </w:rPr>
        <w:t>;</w:t>
      </w:r>
      <w:r w:rsidRPr="000C548B">
        <w:rPr>
          <w:i/>
          <w:lang w:val="da-DK"/>
        </w:rPr>
        <w:t xml:space="preserve"> THPT 54/70 = 77,1 %</w:t>
      </w:r>
      <w:r w:rsidR="00A8158F" w:rsidRPr="000C548B">
        <w:rPr>
          <w:i/>
          <w:lang w:val="da-DK"/>
        </w:rPr>
        <w:t>,</w:t>
      </w:r>
      <w:r w:rsidRPr="000C548B">
        <w:rPr>
          <w:i/>
          <w:lang w:val="da-DK"/>
        </w:rPr>
        <w:t xml:space="preserve"> tăng 10,5%).</w:t>
      </w:r>
    </w:p>
    <w:p w:rsidR="00EC5B58" w:rsidRPr="000C548B" w:rsidRDefault="00EC5B58" w:rsidP="00B65969">
      <w:pPr>
        <w:spacing w:before="120" w:after="120" w:line="264" w:lineRule="auto"/>
        <w:ind w:firstLine="720"/>
        <w:jc w:val="both"/>
        <w:rPr>
          <w:i/>
          <w:lang w:val="da-DK"/>
        </w:rPr>
      </w:pPr>
      <w:r w:rsidRPr="000C548B">
        <w:rPr>
          <w:lang w:val="da-DK"/>
        </w:rPr>
        <w:t>- Tỷ lệ giáo viên đạt chuẩn tính đến tháng 3/2023:</w:t>
      </w:r>
      <w:r w:rsidR="000D525C" w:rsidRPr="000C548B">
        <w:rPr>
          <w:lang w:val="da-DK"/>
        </w:rPr>
        <w:t xml:space="preserve"> </w:t>
      </w:r>
      <w:r w:rsidRPr="000C548B">
        <w:rPr>
          <w:lang w:val="da-DK"/>
        </w:rPr>
        <w:t>781/1</w:t>
      </w:r>
      <w:r w:rsidR="000D525C" w:rsidRPr="000C548B">
        <w:rPr>
          <w:lang w:val="da-DK"/>
        </w:rPr>
        <w:t>.</w:t>
      </w:r>
      <w:r w:rsidRPr="000C548B">
        <w:rPr>
          <w:lang w:val="da-DK"/>
        </w:rPr>
        <w:t>058 = 73,8%</w:t>
      </w:r>
      <w:r w:rsidR="000D525C" w:rsidRPr="000C548B">
        <w:rPr>
          <w:lang w:val="da-DK"/>
        </w:rPr>
        <w:t>,</w:t>
      </w:r>
      <w:r w:rsidRPr="000C548B">
        <w:rPr>
          <w:lang w:val="da-DK"/>
        </w:rPr>
        <w:t xml:space="preserve"> tăng 13,9% so với năm học 2019</w:t>
      </w:r>
      <w:r w:rsidR="001241D7">
        <w:rPr>
          <w:lang w:val="da-DK"/>
        </w:rPr>
        <w:t xml:space="preserve"> </w:t>
      </w:r>
      <w:r w:rsidRPr="000C548B">
        <w:rPr>
          <w:lang w:val="da-DK"/>
        </w:rPr>
        <w:t>-</w:t>
      </w:r>
      <w:r w:rsidR="001241D7">
        <w:rPr>
          <w:lang w:val="da-DK"/>
        </w:rPr>
        <w:t xml:space="preserve"> </w:t>
      </w:r>
      <w:r w:rsidRPr="000C548B">
        <w:rPr>
          <w:lang w:val="da-DK"/>
        </w:rPr>
        <w:t xml:space="preserve">2020 </w:t>
      </w:r>
      <w:r w:rsidR="000D525C" w:rsidRPr="000C548B">
        <w:rPr>
          <w:i/>
          <w:iCs/>
          <w:lang w:val="da-DK"/>
        </w:rPr>
        <w:t>(</w:t>
      </w:r>
      <w:r w:rsidRPr="000C548B">
        <w:rPr>
          <w:i/>
          <w:iCs/>
          <w:lang w:val="da-DK"/>
        </w:rPr>
        <w:t>trong đó</w:t>
      </w:r>
      <w:r w:rsidR="000D525C" w:rsidRPr="000C548B">
        <w:rPr>
          <w:i/>
          <w:iCs/>
          <w:lang w:val="da-DK"/>
        </w:rPr>
        <w:t xml:space="preserve">: </w:t>
      </w:r>
      <w:r w:rsidRPr="000C548B">
        <w:rPr>
          <w:i/>
          <w:lang w:val="da-DK"/>
        </w:rPr>
        <w:t>Mầm non 292/344 = 84,9%</w:t>
      </w:r>
      <w:r w:rsidR="000D525C" w:rsidRPr="000C548B">
        <w:rPr>
          <w:i/>
          <w:lang w:val="da-DK"/>
        </w:rPr>
        <w:t>,</w:t>
      </w:r>
      <w:r w:rsidRPr="000C548B">
        <w:rPr>
          <w:i/>
          <w:lang w:val="da-DK"/>
        </w:rPr>
        <w:t xml:space="preserve"> tăng 19%; Tiểu học 249/423 = 58,9%</w:t>
      </w:r>
      <w:r w:rsidR="000D525C" w:rsidRPr="000C548B">
        <w:rPr>
          <w:i/>
          <w:lang w:val="da-DK"/>
        </w:rPr>
        <w:t>,</w:t>
      </w:r>
      <w:r w:rsidRPr="000C548B">
        <w:rPr>
          <w:i/>
          <w:lang w:val="da-DK"/>
        </w:rPr>
        <w:t xml:space="preserve"> tăng 11,6%; THCS 170/221 = 76,9% tăng 14%; THPT 70/70 = 100%</w:t>
      </w:r>
      <w:r w:rsidR="005F46C3" w:rsidRPr="000C548B">
        <w:rPr>
          <w:i/>
          <w:lang w:val="da-DK"/>
        </w:rPr>
        <w:t>,</w:t>
      </w:r>
      <w:r w:rsidRPr="000C548B">
        <w:rPr>
          <w:i/>
          <w:lang w:val="da-DK"/>
        </w:rPr>
        <w:t xml:space="preserve"> b</w:t>
      </w:r>
      <w:r w:rsidR="005F46C3" w:rsidRPr="000C548B">
        <w:rPr>
          <w:i/>
          <w:lang w:val="da-DK"/>
        </w:rPr>
        <w:t>ằ</w:t>
      </w:r>
      <w:r w:rsidRPr="000C548B">
        <w:rPr>
          <w:i/>
          <w:lang w:val="da-DK"/>
        </w:rPr>
        <w:t>ng năm học 2019</w:t>
      </w:r>
      <w:r w:rsidR="00921E0C">
        <w:rPr>
          <w:i/>
          <w:lang w:val="da-DK"/>
        </w:rPr>
        <w:t xml:space="preserve"> </w:t>
      </w:r>
      <w:r w:rsidRPr="000C548B">
        <w:rPr>
          <w:i/>
          <w:lang w:val="da-DK"/>
        </w:rPr>
        <w:t>-</w:t>
      </w:r>
      <w:r w:rsidR="00921E0C">
        <w:rPr>
          <w:i/>
          <w:lang w:val="da-DK"/>
        </w:rPr>
        <w:t xml:space="preserve"> </w:t>
      </w:r>
      <w:r w:rsidRPr="000C548B">
        <w:rPr>
          <w:i/>
          <w:lang w:val="da-DK"/>
        </w:rPr>
        <w:t>2020)</w:t>
      </w:r>
      <w:r w:rsidR="005955A7" w:rsidRPr="000C548B">
        <w:rPr>
          <w:i/>
          <w:lang w:val="da-DK"/>
        </w:rPr>
        <w:t>.</w:t>
      </w:r>
    </w:p>
    <w:p w:rsidR="00D733AA" w:rsidRPr="00555405" w:rsidRDefault="0045694D" w:rsidP="00B65969">
      <w:pPr>
        <w:spacing w:before="120" w:after="120" w:line="264" w:lineRule="auto"/>
        <w:ind w:firstLine="720"/>
        <w:jc w:val="both"/>
        <w:rPr>
          <w:lang w:val="de-DE"/>
        </w:rPr>
      </w:pPr>
      <w:r w:rsidRPr="00555405">
        <w:rPr>
          <w:lang w:val="de-DE"/>
        </w:rPr>
        <w:t>-</w:t>
      </w:r>
      <w:r w:rsidR="002B27AC" w:rsidRPr="00555405">
        <w:rPr>
          <w:lang w:val="de-DE"/>
        </w:rPr>
        <w:t xml:space="preserve"> </w:t>
      </w:r>
      <w:r w:rsidR="00AA4804" w:rsidRPr="00555405">
        <w:rPr>
          <w:lang w:val="de-DE"/>
        </w:rPr>
        <w:t>V</w:t>
      </w:r>
      <w:r w:rsidRPr="00555405">
        <w:rPr>
          <w:lang w:val="de-DE"/>
        </w:rPr>
        <w:t>iệc</w:t>
      </w:r>
      <w:r w:rsidR="006A7892" w:rsidRPr="00555405">
        <w:rPr>
          <w:lang w:val="de-DE"/>
        </w:rPr>
        <w:t xml:space="preserve"> </w:t>
      </w:r>
      <w:r w:rsidRPr="00555405">
        <w:rPr>
          <w:lang w:val="de-DE"/>
        </w:rPr>
        <w:t>p</w:t>
      </w:r>
      <w:r w:rsidRPr="00555405">
        <w:rPr>
          <w:lang w:val="da-DK"/>
        </w:rPr>
        <w:t xml:space="preserve">hát huy, nhân rộng sáng kiến, mô hình tốt trong công tác nâng cao chất lượng giáo dục </w:t>
      </w:r>
      <w:r w:rsidR="00E62170" w:rsidRPr="00555405">
        <w:rPr>
          <w:lang w:val="da-DK"/>
        </w:rPr>
        <w:t>và xóa mù chữ</w:t>
      </w:r>
      <w:r w:rsidR="002B27AC" w:rsidRPr="00555405">
        <w:rPr>
          <w:lang w:val="da-DK"/>
        </w:rPr>
        <w:t xml:space="preserve">: </w:t>
      </w:r>
      <w:r w:rsidR="00D733AA" w:rsidRPr="00555405">
        <w:rPr>
          <w:lang w:val="de-DE"/>
        </w:rPr>
        <w:t xml:space="preserve">Điển hình thực hiện </w:t>
      </w:r>
      <w:r w:rsidR="00D733AA" w:rsidRPr="00555405">
        <w:rPr>
          <w:lang w:val="da-DK"/>
        </w:rPr>
        <w:t xml:space="preserve">trong công tác nâng cao chất lượng giáo dục là các đơn vị </w:t>
      </w:r>
      <w:r w:rsidR="002120FA" w:rsidRPr="00555405">
        <w:rPr>
          <w:lang w:val="da-DK"/>
        </w:rPr>
        <w:t>t</w:t>
      </w:r>
      <w:r w:rsidR="00D733AA" w:rsidRPr="00555405">
        <w:rPr>
          <w:lang w:val="da-DK"/>
        </w:rPr>
        <w:t xml:space="preserve">rường </w:t>
      </w:r>
      <w:r w:rsidR="00E401DC" w:rsidRPr="00555405">
        <w:rPr>
          <w:lang w:val="da-DK"/>
        </w:rPr>
        <w:t xml:space="preserve">Mầm non, </w:t>
      </w:r>
      <w:r w:rsidR="00D733AA" w:rsidRPr="00555405">
        <w:rPr>
          <w:lang w:val="da-DK"/>
        </w:rPr>
        <w:t xml:space="preserve">Tiểu học Thị trấn </w:t>
      </w:r>
      <w:r w:rsidR="00D733AA" w:rsidRPr="00555405">
        <w:rPr>
          <w:i/>
          <w:iCs/>
          <w:lang w:val="da-DK"/>
        </w:rPr>
        <w:t>(xây dựng được các mô hình giáo dục STEM</w:t>
      </w:r>
      <w:r w:rsidR="00E401DC" w:rsidRPr="00555405">
        <w:rPr>
          <w:i/>
          <w:iCs/>
          <w:lang w:val="da-DK"/>
        </w:rPr>
        <w:t>, cổng trường ATGT</w:t>
      </w:r>
      <w:r w:rsidR="00D733AA" w:rsidRPr="00555405">
        <w:rPr>
          <w:i/>
          <w:iCs/>
          <w:lang w:val="da-DK"/>
        </w:rPr>
        <w:t>)</w:t>
      </w:r>
      <w:r w:rsidR="00804CFD" w:rsidRPr="00555405">
        <w:rPr>
          <w:lang w:val="da-DK"/>
        </w:rPr>
        <w:t xml:space="preserve">; </w:t>
      </w:r>
      <w:r w:rsidR="00D733AA" w:rsidRPr="00555405">
        <w:rPr>
          <w:lang w:val="da-DK"/>
        </w:rPr>
        <w:t>Tiểu học Nguyễn Hữu Thọ, Thu Lũm</w:t>
      </w:r>
      <w:r w:rsidR="00804CFD" w:rsidRPr="00555405">
        <w:rPr>
          <w:lang w:val="da-DK"/>
        </w:rPr>
        <w:t>, THCS Ka Lăng</w:t>
      </w:r>
      <w:r w:rsidR="000F6F00" w:rsidRPr="00555405">
        <w:rPr>
          <w:lang w:val="da-DK"/>
        </w:rPr>
        <w:t xml:space="preserve"> </w:t>
      </w:r>
      <w:r w:rsidR="00D733AA" w:rsidRPr="00555405">
        <w:rPr>
          <w:i/>
          <w:iCs/>
          <w:lang w:val="da-DK"/>
        </w:rPr>
        <w:t>(xây dựng k</w:t>
      </w:r>
      <w:r w:rsidR="006A7892" w:rsidRPr="00555405">
        <w:rPr>
          <w:i/>
          <w:iCs/>
          <w:lang w:val="da-DK"/>
        </w:rPr>
        <w:t>hông gian văn hóa giữ gìn bản sắ</w:t>
      </w:r>
      <w:r w:rsidR="00D733AA" w:rsidRPr="00555405">
        <w:rPr>
          <w:i/>
          <w:iCs/>
          <w:lang w:val="da-DK"/>
        </w:rPr>
        <w:t xml:space="preserve">c văn hóa </w:t>
      </w:r>
      <w:r w:rsidR="00554BAB" w:rsidRPr="00555405">
        <w:rPr>
          <w:i/>
          <w:iCs/>
          <w:lang w:val="da-DK"/>
        </w:rPr>
        <w:t xml:space="preserve">các </w:t>
      </w:r>
      <w:r w:rsidR="00D733AA" w:rsidRPr="00555405">
        <w:rPr>
          <w:i/>
          <w:iCs/>
          <w:lang w:val="da-DK"/>
        </w:rPr>
        <w:t>dân tộc)</w:t>
      </w:r>
      <w:r w:rsidR="00D733AA" w:rsidRPr="00555405">
        <w:rPr>
          <w:lang w:val="da-DK"/>
        </w:rPr>
        <w:t xml:space="preserve"> và PTDTBT Tiểu học Mù Cả, Ka Lăng </w:t>
      </w:r>
      <w:r w:rsidR="00D733AA" w:rsidRPr="00555405">
        <w:rPr>
          <w:i/>
          <w:iCs/>
          <w:lang w:val="da-DK"/>
        </w:rPr>
        <w:t>(mô hình thư viện thân thiện)</w:t>
      </w:r>
      <w:r w:rsidR="00D733AA" w:rsidRPr="00555405">
        <w:rPr>
          <w:lang w:val="da-DK"/>
        </w:rPr>
        <w:t>.</w:t>
      </w:r>
      <w:r w:rsidR="002B27AC" w:rsidRPr="00555405">
        <w:rPr>
          <w:lang w:val="da-DK"/>
        </w:rPr>
        <w:t xml:space="preserve"> </w:t>
      </w:r>
      <w:r w:rsidR="00D733AA" w:rsidRPr="00555405">
        <w:rPr>
          <w:lang w:val="de-DE"/>
        </w:rPr>
        <w:t xml:space="preserve">Điển hình thực hiện </w:t>
      </w:r>
      <w:r w:rsidR="00D733AA" w:rsidRPr="00555405">
        <w:rPr>
          <w:lang w:val="da-DK"/>
        </w:rPr>
        <w:t xml:space="preserve">trong công tác nâng cao chất lượng xóa mù chữ là các đơn vị </w:t>
      </w:r>
      <w:r w:rsidR="002120FA" w:rsidRPr="00555405">
        <w:rPr>
          <w:lang w:val="da-DK"/>
        </w:rPr>
        <w:t>trường trên địa bàn các xã</w:t>
      </w:r>
      <w:r w:rsidR="00D733AA" w:rsidRPr="00555405">
        <w:rPr>
          <w:lang w:val="da-DK"/>
        </w:rPr>
        <w:t xml:space="preserve"> Vàng San, Tá Bạ, Pa Ủ, Tà Tổng thu hút được đông đảo các học viên tham gia góp phần nâng cao được tỉ lệ biết chữ cho người dân.</w:t>
      </w:r>
    </w:p>
    <w:p w:rsidR="00084EF7" w:rsidRPr="000C548B" w:rsidRDefault="00084EF7" w:rsidP="00B65969">
      <w:pPr>
        <w:spacing w:before="120" w:after="120" w:line="264" w:lineRule="auto"/>
        <w:ind w:firstLine="720"/>
        <w:jc w:val="both"/>
        <w:rPr>
          <w:lang w:val="da-DK"/>
        </w:rPr>
      </w:pPr>
      <w:r w:rsidRPr="000C548B">
        <w:rPr>
          <w:spacing w:val="-4"/>
          <w:lang w:val="da-DK"/>
        </w:rPr>
        <w:t xml:space="preserve">- </w:t>
      </w:r>
      <w:r w:rsidR="00AA4804" w:rsidRPr="000C548B">
        <w:rPr>
          <w:spacing w:val="-4"/>
          <w:lang w:val="da-DK"/>
        </w:rPr>
        <w:t>C</w:t>
      </w:r>
      <w:r w:rsidRPr="000C548B">
        <w:rPr>
          <w:spacing w:val="-4"/>
          <w:lang w:val="da-DK"/>
        </w:rPr>
        <w:t xml:space="preserve">ông tác luân chuyển </w:t>
      </w:r>
      <w:r w:rsidR="00794FBA">
        <w:rPr>
          <w:rFonts w:eastAsia="Calibri"/>
          <w:spacing w:val="-4"/>
          <w:lang w:val="pt-BR"/>
        </w:rPr>
        <w:t>CBQL</w:t>
      </w:r>
      <w:r w:rsidRPr="000C548B">
        <w:rPr>
          <w:lang w:val="da-DK"/>
        </w:rPr>
        <w:t xml:space="preserve"> giữa vùng thuận lợi và vùng khó khăn; cơ chế bổ nhiệm </w:t>
      </w:r>
      <w:r w:rsidR="00794FBA">
        <w:rPr>
          <w:rFonts w:eastAsia="Calibri"/>
          <w:spacing w:val="-4"/>
          <w:lang w:val="pt-BR"/>
        </w:rPr>
        <w:t>CBQL</w:t>
      </w:r>
      <w:r w:rsidR="00AA4804" w:rsidRPr="000C548B">
        <w:rPr>
          <w:lang w:val="da-DK"/>
        </w:rPr>
        <w:t xml:space="preserve">: </w:t>
      </w:r>
      <w:r w:rsidRPr="000C548B">
        <w:rPr>
          <w:lang w:val="da-DK"/>
        </w:rPr>
        <w:t xml:space="preserve">Chuyển công tác giữa vùng thuận lợi và vùng khó khăn tạo tư tưởng yên tâm làm việc. Kịp thời nắm bắt tâm tư, nguyện vọng của đội </w:t>
      </w:r>
      <w:r w:rsidRPr="000C548B">
        <w:rPr>
          <w:lang w:val="da-DK"/>
        </w:rPr>
        <w:lastRenderedPageBreak/>
        <w:t>ngũ cán bộ, viên chức; cải thiện môi trường làm việc theo hướng chuyên nghiệp, hiện đại, cạnh tranh lành mạnh, tạo cơ hội phát triển, gắn kết, gắn bó, ổn định của đội ngũ cán bộ, viên chức và nhà</w:t>
      </w:r>
      <w:r w:rsidR="00554BAB" w:rsidRPr="000C548B">
        <w:rPr>
          <w:lang w:val="da-DK"/>
        </w:rPr>
        <w:t xml:space="preserve"> </w:t>
      </w:r>
      <w:r w:rsidRPr="000C548B">
        <w:rPr>
          <w:lang w:val="da-DK"/>
        </w:rPr>
        <w:t xml:space="preserve">giáo. Giải quyết chuyển công tác ra </w:t>
      </w:r>
      <w:r w:rsidR="00555405">
        <w:rPr>
          <w:lang w:val="da-DK"/>
        </w:rPr>
        <w:t>ngoài</w:t>
      </w:r>
      <w:r w:rsidRPr="000C548B">
        <w:rPr>
          <w:lang w:val="da-DK"/>
        </w:rPr>
        <w:t xml:space="preserve"> huyện 129 viên chức, tiếp nhận 05 viên chức chuyển từ tỉnh, huyện khác đến. Giải quyết nghỉ thôi việc do không đảm bảo về sức khỏe và chuyên môn 12 viên chức. Giải quyết về hưu theo nguyện vọng </w:t>
      </w:r>
      <w:r w:rsidR="00D348CC" w:rsidRPr="000C548B">
        <w:rPr>
          <w:lang w:val="da-DK"/>
        </w:rPr>
        <w:t>0</w:t>
      </w:r>
      <w:r w:rsidRPr="000C548B">
        <w:rPr>
          <w:lang w:val="da-DK"/>
        </w:rPr>
        <w:t xml:space="preserve">3 viên chức, về </w:t>
      </w:r>
      <w:r w:rsidR="00AA4804" w:rsidRPr="000C548B">
        <w:rPr>
          <w:lang w:val="da-DK"/>
        </w:rPr>
        <w:t>h</w:t>
      </w:r>
      <w:r w:rsidRPr="000C548B">
        <w:rPr>
          <w:lang w:val="da-DK"/>
        </w:rPr>
        <w:t>ưu đúng tuổi 23 viên chức.</w:t>
      </w:r>
      <w:r w:rsidR="00AA4804" w:rsidRPr="000C548B">
        <w:rPr>
          <w:lang w:val="da-DK"/>
        </w:rPr>
        <w:t xml:space="preserve"> </w:t>
      </w:r>
      <w:r w:rsidRPr="000C548B">
        <w:rPr>
          <w:lang w:val="da-DK"/>
        </w:rPr>
        <w:t xml:space="preserve">Cơ chế bổ nhiệm </w:t>
      </w:r>
      <w:r w:rsidR="00794FBA">
        <w:rPr>
          <w:rFonts w:eastAsia="Calibri"/>
          <w:spacing w:val="-4"/>
          <w:lang w:val="pt-BR"/>
        </w:rPr>
        <w:t>CBQL</w:t>
      </w:r>
      <w:r w:rsidRPr="000C548B">
        <w:rPr>
          <w:lang w:val="da-DK"/>
        </w:rPr>
        <w:t xml:space="preserve"> dựa trên nguyên tắc tập trung dân chủ, bám sát vào các tiêu chuẩn về công tác cán bộ để xây dựng đội ngũ lãnh đạo, quản lý có năng lực, uy tín để tổ chức tốt công việc, tạo niềm tin, khuyến khích viên chức làm</w:t>
      </w:r>
      <w:r w:rsidR="00D348CC" w:rsidRPr="000C548B">
        <w:rPr>
          <w:lang w:val="da-DK"/>
        </w:rPr>
        <w:t xml:space="preserve"> </w:t>
      </w:r>
      <w:r w:rsidRPr="000C548B">
        <w:rPr>
          <w:lang w:val="da-DK"/>
        </w:rPr>
        <w:t xml:space="preserve">việc </w:t>
      </w:r>
      <w:r w:rsidRPr="000C548B">
        <w:rPr>
          <w:i/>
          <w:iCs/>
          <w:lang w:val="da-DK"/>
        </w:rPr>
        <w:t>(</w:t>
      </w:r>
      <w:r w:rsidR="00D348CC" w:rsidRPr="000C548B">
        <w:rPr>
          <w:i/>
          <w:iCs/>
          <w:lang w:val="da-DK"/>
        </w:rPr>
        <w:t>b</w:t>
      </w:r>
      <w:r w:rsidRPr="000C548B">
        <w:rPr>
          <w:i/>
          <w:iCs/>
          <w:lang w:val="da-DK"/>
        </w:rPr>
        <w:t xml:space="preserve">ổ nhiệm 37 đồng chí, </w:t>
      </w:r>
      <w:r w:rsidR="00D348CC" w:rsidRPr="000C548B">
        <w:rPr>
          <w:i/>
          <w:iCs/>
          <w:lang w:val="da-DK"/>
        </w:rPr>
        <w:t>b</w:t>
      </w:r>
      <w:r w:rsidRPr="000C548B">
        <w:rPr>
          <w:i/>
          <w:iCs/>
          <w:lang w:val="da-DK"/>
        </w:rPr>
        <w:t>ổ nhiệm lại 26 đồng chí)</w:t>
      </w:r>
      <w:r w:rsidR="005955A7" w:rsidRPr="000C548B">
        <w:rPr>
          <w:lang w:val="da-DK"/>
        </w:rPr>
        <w:t>.</w:t>
      </w:r>
    </w:p>
    <w:p w:rsidR="00084EF7" w:rsidRPr="000C548B" w:rsidRDefault="00084EF7" w:rsidP="00B65969">
      <w:pPr>
        <w:spacing w:before="120" w:after="120" w:line="264" w:lineRule="auto"/>
        <w:ind w:firstLine="720"/>
        <w:jc w:val="both"/>
        <w:rPr>
          <w:lang w:val="da-DK"/>
        </w:rPr>
      </w:pPr>
      <w:r w:rsidRPr="000C548B">
        <w:rPr>
          <w:lang w:val="da-DK"/>
        </w:rPr>
        <w:t xml:space="preserve">- </w:t>
      </w:r>
      <w:r w:rsidR="00AA4804" w:rsidRPr="000C548B">
        <w:rPr>
          <w:lang w:val="da-DK"/>
        </w:rPr>
        <w:t>V</w:t>
      </w:r>
      <w:r w:rsidRPr="000C548B">
        <w:rPr>
          <w:spacing w:val="-4"/>
          <w:lang w:val="da-DK"/>
        </w:rPr>
        <w:t xml:space="preserve">iệc </w:t>
      </w:r>
      <w:r w:rsidRPr="000C548B">
        <w:rPr>
          <w:lang w:val="da-DK"/>
        </w:rPr>
        <w:t>đổi mới công tác tuyển dụng giáo viên, nhất là giáo viên mầm non, Tiếng Anh...</w:t>
      </w:r>
      <w:r w:rsidR="00AA4804" w:rsidRPr="000C548B">
        <w:rPr>
          <w:lang w:val="da-DK"/>
        </w:rPr>
        <w:t xml:space="preserve">: </w:t>
      </w:r>
      <w:r w:rsidR="002F7496" w:rsidRPr="000C548B">
        <w:rPr>
          <w:lang w:val="da-DK"/>
        </w:rPr>
        <w:t>C</w:t>
      </w:r>
      <w:r w:rsidR="00BB563E" w:rsidRPr="000C548B">
        <w:rPr>
          <w:lang w:val="da-DK"/>
        </w:rPr>
        <w:t>hỉ đạo</w:t>
      </w:r>
      <w:r w:rsidRPr="000C548B">
        <w:rPr>
          <w:lang w:val="da-DK"/>
        </w:rPr>
        <w:t xml:space="preserve"> Phòng </w:t>
      </w:r>
      <w:r w:rsidR="003B7212" w:rsidRPr="000C548B">
        <w:rPr>
          <w:lang w:val="da-DK"/>
        </w:rPr>
        <w:t>GD&amp;ĐT</w:t>
      </w:r>
      <w:r w:rsidRPr="000C548B">
        <w:rPr>
          <w:lang w:val="da-DK"/>
        </w:rPr>
        <w:t xml:space="preserve"> </w:t>
      </w:r>
      <w:r w:rsidR="002F7496" w:rsidRPr="000C548B">
        <w:rPr>
          <w:lang w:val="da-DK"/>
        </w:rPr>
        <w:t xml:space="preserve">trên cơ sở kế hoạch phát triển trường lớp hàng năm, chủ động </w:t>
      </w:r>
      <w:r w:rsidRPr="000C548B">
        <w:rPr>
          <w:lang w:val="da-DK"/>
        </w:rPr>
        <w:t>rà soát đ</w:t>
      </w:r>
      <w:r w:rsidR="002F7496" w:rsidRPr="000C548B">
        <w:rPr>
          <w:lang w:val="da-DK"/>
        </w:rPr>
        <w:t>ề</w:t>
      </w:r>
      <w:r w:rsidRPr="000C548B">
        <w:rPr>
          <w:lang w:val="da-DK"/>
        </w:rPr>
        <w:t xml:space="preserve"> nghị tuyển dụng. Năm 2022</w:t>
      </w:r>
      <w:r w:rsidR="002F7496" w:rsidRPr="000C548B">
        <w:rPr>
          <w:lang w:val="da-DK"/>
        </w:rPr>
        <w:t>,</w:t>
      </w:r>
      <w:r w:rsidRPr="000C548B">
        <w:rPr>
          <w:lang w:val="da-DK"/>
        </w:rPr>
        <w:t xml:space="preserve"> tuyển dụng </w:t>
      </w:r>
      <w:r w:rsidR="00BF0C3A" w:rsidRPr="000C548B">
        <w:rPr>
          <w:lang w:val="da-DK"/>
        </w:rPr>
        <w:t xml:space="preserve">được </w:t>
      </w:r>
      <w:r w:rsidRPr="000C548B">
        <w:rPr>
          <w:lang w:val="da-DK"/>
        </w:rPr>
        <w:t xml:space="preserve">50 viên chức </w:t>
      </w:r>
      <w:r w:rsidRPr="000C548B">
        <w:rPr>
          <w:i/>
          <w:iCs/>
          <w:lang w:val="da-DK"/>
        </w:rPr>
        <w:t xml:space="preserve">(Giáo viên Mầm non 25, </w:t>
      </w:r>
      <w:r w:rsidR="001074B9">
        <w:rPr>
          <w:i/>
          <w:iCs/>
          <w:lang w:val="da-DK"/>
        </w:rPr>
        <w:t>g</w:t>
      </w:r>
      <w:r w:rsidRPr="000C548B">
        <w:rPr>
          <w:i/>
          <w:iCs/>
          <w:lang w:val="da-DK"/>
        </w:rPr>
        <w:t xml:space="preserve">iáo viên THCS 13, Y tế học đường </w:t>
      </w:r>
      <w:r w:rsidR="00BF0C3A" w:rsidRPr="000C548B">
        <w:rPr>
          <w:i/>
          <w:iCs/>
          <w:lang w:val="da-DK"/>
        </w:rPr>
        <w:t>0</w:t>
      </w:r>
      <w:r w:rsidRPr="000C548B">
        <w:rPr>
          <w:i/>
          <w:iCs/>
          <w:lang w:val="da-DK"/>
        </w:rPr>
        <w:t xml:space="preserve">5, Kế toán </w:t>
      </w:r>
      <w:r w:rsidR="00BF0C3A" w:rsidRPr="000C548B">
        <w:rPr>
          <w:i/>
          <w:iCs/>
          <w:lang w:val="da-DK"/>
        </w:rPr>
        <w:t>0</w:t>
      </w:r>
      <w:r w:rsidRPr="000C548B">
        <w:rPr>
          <w:i/>
          <w:iCs/>
          <w:lang w:val="da-DK"/>
        </w:rPr>
        <w:t>7)</w:t>
      </w:r>
      <w:r w:rsidRPr="000C548B">
        <w:rPr>
          <w:lang w:val="da-DK"/>
        </w:rPr>
        <w:t>. Công tác tuyển dụng được giao về cho địa phương đã tạo sự chủ động trong công tác tuyển dụng, góp phần giảm bớt sự thiếu hụt giáo viên kịp thời.</w:t>
      </w:r>
    </w:p>
    <w:p w:rsidR="00084EF7" w:rsidRPr="007110DF" w:rsidRDefault="003118BC" w:rsidP="00B65969">
      <w:pPr>
        <w:spacing w:before="120" w:after="120" w:line="264" w:lineRule="auto"/>
        <w:ind w:firstLine="720"/>
        <w:jc w:val="both"/>
        <w:rPr>
          <w:lang w:val="da-DK"/>
        </w:rPr>
      </w:pPr>
      <w:r w:rsidRPr="007110DF">
        <w:rPr>
          <w:lang w:val="da-DK"/>
        </w:rPr>
        <w:t>Do</w:t>
      </w:r>
      <w:r w:rsidR="00084EF7" w:rsidRPr="007110DF">
        <w:rPr>
          <w:lang w:val="da-DK"/>
        </w:rPr>
        <w:t xml:space="preserve"> nguồn tuyển không đủ, </w:t>
      </w:r>
      <w:r w:rsidRPr="007110DF">
        <w:rPr>
          <w:lang w:val="da-DK"/>
        </w:rPr>
        <w:t xml:space="preserve">đã chỉ đạo Phòng GD&amp;ĐT </w:t>
      </w:r>
      <w:r w:rsidR="00084EF7" w:rsidRPr="007110DF">
        <w:rPr>
          <w:lang w:val="da-DK"/>
        </w:rPr>
        <w:t xml:space="preserve">xin chủ trương đề nghị hợp đồng số còn thiếu sau khi tuyển dụng </w:t>
      </w:r>
      <w:r w:rsidR="001074B9">
        <w:rPr>
          <w:i/>
          <w:iCs/>
          <w:lang w:val="da-DK"/>
        </w:rPr>
        <w:t>(tại Tờ trình số 111/TTr-PGD&amp;ĐT</w:t>
      </w:r>
      <w:r w:rsidR="00084EF7" w:rsidRPr="007110DF">
        <w:rPr>
          <w:i/>
          <w:iCs/>
          <w:lang w:val="da-DK"/>
        </w:rPr>
        <w:t xml:space="preserve"> ngày 17/8/2022)</w:t>
      </w:r>
      <w:r w:rsidR="003571D6" w:rsidRPr="007110DF">
        <w:rPr>
          <w:lang w:val="da-DK"/>
        </w:rPr>
        <w:t xml:space="preserve"> và</w:t>
      </w:r>
      <w:r w:rsidR="00084EF7" w:rsidRPr="007110DF">
        <w:rPr>
          <w:lang w:val="da-DK"/>
        </w:rPr>
        <w:t xml:space="preserve"> </w:t>
      </w:r>
      <w:r w:rsidR="003571D6" w:rsidRPr="007110DF">
        <w:rPr>
          <w:lang w:val="da-DK"/>
        </w:rPr>
        <w:t>h</w:t>
      </w:r>
      <w:r w:rsidR="00084EF7" w:rsidRPr="007110DF">
        <w:rPr>
          <w:lang w:val="da-DK"/>
        </w:rPr>
        <w:t xml:space="preserve">ợp đồng </w:t>
      </w:r>
      <w:r w:rsidR="003571D6" w:rsidRPr="007110DF">
        <w:rPr>
          <w:lang w:val="da-DK"/>
        </w:rPr>
        <w:t xml:space="preserve">thêm </w:t>
      </w:r>
      <w:r w:rsidR="00084EF7" w:rsidRPr="007110DF">
        <w:rPr>
          <w:lang w:val="da-DK"/>
        </w:rPr>
        <w:t>được 13 giáo viên THCS.</w:t>
      </w:r>
    </w:p>
    <w:p w:rsidR="0045694D" w:rsidRPr="007110DF" w:rsidRDefault="00084EF7" w:rsidP="00B65969">
      <w:pPr>
        <w:spacing w:before="120" w:after="120" w:line="264" w:lineRule="auto"/>
        <w:ind w:firstLine="720"/>
        <w:jc w:val="both"/>
        <w:rPr>
          <w:i/>
          <w:lang w:val="da-DK"/>
        </w:rPr>
      </w:pPr>
      <w:r w:rsidRPr="007110DF">
        <w:rPr>
          <w:lang w:val="da-DK"/>
        </w:rPr>
        <w:t xml:space="preserve">Đối với các môn không đủ nguồn tuyển dụng và nguồn hợp đồng, </w:t>
      </w:r>
      <w:r w:rsidR="003571D6" w:rsidRPr="007110DF">
        <w:rPr>
          <w:lang w:val="da-DK"/>
        </w:rPr>
        <w:t xml:space="preserve">chỉ đạo </w:t>
      </w:r>
      <w:r w:rsidRPr="007110DF">
        <w:rPr>
          <w:lang w:val="da-DK"/>
        </w:rPr>
        <w:t xml:space="preserve">Phòng </w:t>
      </w:r>
      <w:r w:rsidR="003571D6" w:rsidRPr="007110DF">
        <w:rPr>
          <w:lang w:val="da-DK"/>
        </w:rPr>
        <w:t>GD&amp;ĐT</w:t>
      </w:r>
      <w:r w:rsidRPr="007110DF">
        <w:rPr>
          <w:lang w:val="da-DK"/>
        </w:rPr>
        <w:t xml:space="preserve"> lên kế hoạch</w:t>
      </w:r>
      <w:r w:rsidR="003B7212" w:rsidRPr="007110DF">
        <w:rPr>
          <w:lang w:val="da-DK"/>
        </w:rPr>
        <w:t>,</w:t>
      </w:r>
      <w:r w:rsidRPr="007110DF">
        <w:rPr>
          <w:lang w:val="da-DK"/>
        </w:rPr>
        <w:t xml:space="preserve"> chương trình dạy học kết nối trực tiếp với trực tuyến theo hình thức luân phiên </w:t>
      </w:r>
      <w:r w:rsidRPr="007110DF">
        <w:rPr>
          <w:i/>
          <w:lang w:val="da-DK"/>
        </w:rPr>
        <w:t>(Môn Tin học, Ngoại ngữ…).</w:t>
      </w:r>
    </w:p>
    <w:p w:rsidR="0045694D" w:rsidRPr="000C548B" w:rsidRDefault="007B77FA" w:rsidP="00B65969">
      <w:pPr>
        <w:spacing w:before="120" w:after="120" w:line="264" w:lineRule="auto"/>
        <w:ind w:firstLine="720"/>
        <w:jc w:val="both"/>
        <w:rPr>
          <w:b/>
          <w:i/>
          <w:iCs/>
          <w:lang w:val="nl-NL"/>
        </w:rPr>
      </w:pPr>
      <w:r w:rsidRPr="000C548B">
        <w:rPr>
          <w:b/>
          <w:i/>
          <w:iCs/>
          <w:lang w:val="nl-NL"/>
        </w:rPr>
        <w:t>2.6.</w:t>
      </w:r>
      <w:r w:rsidR="0045694D" w:rsidRPr="000C548B">
        <w:rPr>
          <w:b/>
          <w:i/>
          <w:iCs/>
          <w:lang w:val="nl-NL"/>
        </w:rPr>
        <w:t xml:space="preserve"> Nâng cao chất lượng học sinh</w:t>
      </w:r>
    </w:p>
    <w:p w:rsidR="00DE4A5C" w:rsidRPr="000C548B" w:rsidRDefault="00DE4A5C" w:rsidP="00B65969">
      <w:pPr>
        <w:spacing w:before="120" w:after="120" w:line="264" w:lineRule="auto"/>
        <w:ind w:firstLine="720"/>
        <w:jc w:val="both"/>
        <w:rPr>
          <w:spacing w:val="-2"/>
          <w:lang w:val="de-DE"/>
        </w:rPr>
      </w:pPr>
      <w:r w:rsidRPr="000C548B">
        <w:rPr>
          <w:lang w:val="nl-NL"/>
        </w:rPr>
        <w:t>Kết quả chất lượng giáo dục năm học 2021</w:t>
      </w:r>
      <w:r w:rsidR="001074B9">
        <w:rPr>
          <w:lang w:val="nl-NL"/>
        </w:rPr>
        <w:t xml:space="preserve"> </w:t>
      </w:r>
      <w:r w:rsidRPr="000C548B">
        <w:rPr>
          <w:lang w:val="nl-NL"/>
        </w:rPr>
        <w:t>-</w:t>
      </w:r>
      <w:r w:rsidR="001074B9">
        <w:rPr>
          <w:lang w:val="nl-NL"/>
        </w:rPr>
        <w:t xml:space="preserve"> </w:t>
      </w:r>
      <w:r w:rsidRPr="000C548B">
        <w:rPr>
          <w:lang w:val="nl-NL"/>
        </w:rPr>
        <w:t>2022 các c</w:t>
      </w:r>
      <w:r w:rsidR="00485292" w:rsidRPr="000C548B">
        <w:rPr>
          <w:lang w:val="nl-NL"/>
        </w:rPr>
        <w:t>ấp học so với năm học 2019</w:t>
      </w:r>
      <w:r w:rsidR="001074B9">
        <w:rPr>
          <w:lang w:val="nl-NL"/>
        </w:rPr>
        <w:t xml:space="preserve"> </w:t>
      </w:r>
      <w:r w:rsidR="00485292" w:rsidRPr="000C548B">
        <w:rPr>
          <w:lang w:val="nl-NL"/>
        </w:rPr>
        <w:t>-</w:t>
      </w:r>
      <w:r w:rsidR="001074B9">
        <w:rPr>
          <w:lang w:val="nl-NL"/>
        </w:rPr>
        <w:t xml:space="preserve"> </w:t>
      </w:r>
      <w:r w:rsidR="00485292" w:rsidRPr="000C548B">
        <w:rPr>
          <w:lang w:val="nl-NL"/>
        </w:rPr>
        <w:t>2020, như sau:</w:t>
      </w:r>
    </w:p>
    <w:p w:rsidR="00DE2F03" w:rsidRPr="000C548B" w:rsidRDefault="00BF18F9" w:rsidP="00B65969">
      <w:pPr>
        <w:spacing w:before="120" w:after="120" w:line="264" w:lineRule="auto"/>
        <w:ind w:firstLine="720"/>
        <w:jc w:val="both"/>
        <w:rPr>
          <w:lang w:val="it-IT"/>
        </w:rPr>
      </w:pPr>
      <w:r w:rsidRPr="000C548B">
        <w:rPr>
          <w:lang w:val="it-IT"/>
        </w:rPr>
        <w:t xml:space="preserve">- Bậc </w:t>
      </w:r>
      <w:r w:rsidR="00DE2F03" w:rsidRPr="000C548B">
        <w:rPr>
          <w:lang w:val="it-IT"/>
        </w:rPr>
        <w:t>Mầm non: Trẻ đạt yêu cầu giáo dục 4.252/4.430</w:t>
      </w:r>
      <w:r w:rsidR="008A0F3C" w:rsidRPr="000C548B">
        <w:rPr>
          <w:lang w:val="it-IT"/>
        </w:rPr>
        <w:t>,</w:t>
      </w:r>
      <w:r w:rsidR="00DE2F03" w:rsidRPr="000C548B">
        <w:rPr>
          <w:lang w:val="it-IT"/>
        </w:rPr>
        <w:t xml:space="preserve"> đạt 96</w:t>
      </w:r>
      <w:r w:rsidR="00DE2F03" w:rsidRPr="000C548B">
        <w:rPr>
          <w:i/>
          <w:lang w:val="it-IT"/>
        </w:rPr>
        <w:t>% (</w:t>
      </w:r>
      <w:r w:rsidR="00DE2F03" w:rsidRPr="000C548B">
        <w:rPr>
          <w:i/>
          <w:lang w:val="nl-NL"/>
        </w:rPr>
        <w:t>so với năm học 2019</w:t>
      </w:r>
      <w:r w:rsidR="001074B9">
        <w:rPr>
          <w:i/>
          <w:lang w:val="nl-NL"/>
        </w:rPr>
        <w:t xml:space="preserve"> </w:t>
      </w:r>
      <w:r w:rsidR="00DE2F03" w:rsidRPr="000C548B">
        <w:rPr>
          <w:i/>
          <w:lang w:val="nl-NL"/>
        </w:rPr>
        <w:t>-</w:t>
      </w:r>
      <w:r w:rsidR="001074B9">
        <w:rPr>
          <w:i/>
          <w:lang w:val="nl-NL"/>
        </w:rPr>
        <w:t xml:space="preserve"> </w:t>
      </w:r>
      <w:r w:rsidR="00DE2F03" w:rsidRPr="000C548B">
        <w:rPr>
          <w:i/>
          <w:lang w:val="nl-NL"/>
        </w:rPr>
        <w:t xml:space="preserve">2020 </w:t>
      </w:r>
      <w:r w:rsidR="00DE2F03" w:rsidRPr="000C548B">
        <w:rPr>
          <w:i/>
          <w:lang w:val="it-IT"/>
        </w:rPr>
        <w:t xml:space="preserve">tăng </w:t>
      </w:r>
      <w:r w:rsidR="001074B9">
        <w:rPr>
          <w:i/>
          <w:lang w:val="it-IT"/>
        </w:rPr>
        <w:t>0</w:t>
      </w:r>
      <w:r w:rsidR="00DE2F03" w:rsidRPr="000C548B">
        <w:rPr>
          <w:i/>
          <w:lang w:val="it-IT"/>
        </w:rPr>
        <w:t>3%)</w:t>
      </w:r>
      <w:r w:rsidR="001074B9" w:rsidRPr="001074B9">
        <w:rPr>
          <w:lang w:val="it-IT"/>
        </w:rPr>
        <w:t>.</w:t>
      </w:r>
      <w:r w:rsidR="00DE2F03" w:rsidRPr="000C548B">
        <w:rPr>
          <w:lang w:val="it-IT"/>
        </w:rPr>
        <w:t xml:space="preserve"> </w:t>
      </w:r>
      <w:r w:rsidR="001074B9">
        <w:rPr>
          <w:lang w:val="it-IT"/>
        </w:rPr>
        <w:t>T</w:t>
      </w:r>
      <w:r w:rsidR="00DE2F03" w:rsidRPr="000C548B">
        <w:rPr>
          <w:lang w:val="it-IT"/>
        </w:rPr>
        <w:t>rong đó trẻ nhà trẻ 815/916, đạt 73,2 %</w:t>
      </w:r>
      <w:r w:rsidR="001074B9">
        <w:rPr>
          <w:lang w:val="it-IT"/>
        </w:rPr>
        <w:t>,</w:t>
      </w:r>
      <w:r w:rsidR="00DE2F03" w:rsidRPr="000C548B">
        <w:rPr>
          <w:lang w:val="it-IT"/>
        </w:rPr>
        <w:t xml:space="preserve"> trẻ mẫu giáo 3.437/3.515, đạt 97,7%</w:t>
      </w:r>
      <w:r w:rsidR="001074B9">
        <w:rPr>
          <w:lang w:val="it-IT"/>
        </w:rPr>
        <w:t>,</w:t>
      </w:r>
      <w:r w:rsidR="00DE2F03" w:rsidRPr="000C548B">
        <w:rPr>
          <w:lang w:val="it-IT"/>
        </w:rPr>
        <w:t xml:space="preserve"> </w:t>
      </w:r>
      <w:r w:rsidR="008A0F3C" w:rsidRPr="000C548B">
        <w:rPr>
          <w:lang w:val="it-IT"/>
        </w:rPr>
        <w:t>r</w:t>
      </w:r>
      <w:r w:rsidR="00DE2F03" w:rsidRPr="000C548B">
        <w:rPr>
          <w:lang w:val="it-IT"/>
        </w:rPr>
        <w:t>iêng trẻ 5 tuổi 1.179/1.181, đạt 99,8%.</w:t>
      </w:r>
    </w:p>
    <w:p w:rsidR="00C9773B" w:rsidRPr="001074B9" w:rsidRDefault="00BF18F9" w:rsidP="00B65969">
      <w:pPr>
        <w:spacing w:before="120" w:after="120" w:line="264" w:lineRule="auto"/>
        <w:ind w:firstLine="720"/>
        <w:jc w:val="both"/>
        <w:rPr>
          <w:i/>
          <w:lang w:val="nl-NL"/>
        </w:rPr>
      </w:pPr>
      <w:r w:rsidRPr="001074B9">
        <w:rPr>
          <w:lang w:val="de-DE"/>
        </w:rPr>
        <w:t xml:space="preserve">- </w:t>
      </w:r>
      <w:r w:rsidR="009F5611" w:rsidRPr="001074B9">
        <w:rPr>
          <w:lang w:val="de-DE"/>
        </w:rPr>
        <w:t>Bậc Tiểu học: Năm học 2021</w:t>
      </w:r>
      <w:r w:rsidR="001074B9" w:rsidRPr="001074B9">
        <w:rPr>
          <w:lang w:val="de-DE"/>
        </w:rPr>
        <w:t xml:space="preserve"> </w:t>
      </w:r>
      <w:r w:rsidR="009F5611" w:rsidRPr="001074B9">
        <w:rPr>
          <w:lang w:val="de-DE"/>
        </w:rPr>
        <w:t>-</w:t>
      </w:r>
      <w:r w:rsidR="001074B9" w:rsidRPr="001074B9">
        <w:rPr>
          <w:lang w:val="de-DE"/>
        </w:rPr>
        <w:t xml:space="preserve"> </w:t>
      </w:r>
      <w:r w:rsidR="009F5611" w:rsidRPr="001074B9">
        <w:rPr>
          <w:lang w:val="de-DE"/>
        </w:rPr>
        <w:t>2022, t</w:t>
      </w:r>
      <w:r w:rsidR="009F5611" w:rsidRPr="001074B9">
        <w:rPr>
          <w:lang w:val="nl-NL"/>
        </w:rPr>
        <w:t xml:space="preserve">ổng số 5.915 học sinh </w:t>
      </w:r>
      <w:r w:rsidR="009F5611" w:rsidRPr="001074B9">
        <w:rPr>
          <w:i/>
          <w:iCs/>
          <w:lang w:val="nl-NL"/>
        </w:rPr>
        <w:t>(128 học sinh khuyết tật)</w:t>
      </w:r>
      <w:r w:rsidR="009F5611" w:rsidRPr="001074B9">
        <w:rPr>
          <w:lang w:val="nl-NL"/>
        </w:rPr>
        <w:t>; số học sinh cuối năm được đánh giá 5.787 em</w:t>
      </w:r>
      <w:r w:rsidR="001074B9" w:rsidRPr="001074B9">
        <w:rPr>
          <w:lang w:val="nl-NL"/>
        </w:rPr>
        <w:t>.</w:t>
      </w:r>
      <w:r w:rsidR="009F5611" w:rsidRPr="001074B9">
        <w:rPr>
          <w:lang w:val="nl-NL"/>
        </w:rPr>
        <w:t xml:space="preserve"> </w:t>
      </w:r>
      <w:r w:rsidR="001074B9" w:rsidRPr="001074B9">
        <w:rPr>
          <w:lang w:val="nl-NL"/>
        </w:rPr>
        <w:t>T</w:t>
      </w:r>
      <w:r w:rsidR="001074B9">
        <w:rPr>
          <w:lang w:val="nl-NL"/>
        </w:rPr>
        <w:t>rong đó, đ</w:t>
      </w:r>
      <w:r w:rsidR="009F5611" w:rsidRPr="001074B9">
        <w:rPr>
          <w:lang w:val="nl-NL"/>
        </w:rPr>
        <w:t>ánh giá các môn học và các hoạt động giáo dục: Hoàn thành tốt đạt 2.081/5.787 = 35,9%</w:t>
      </w:r>
      <w:r w:rsidR="000F6F00" w:rsidRPr="001074B9">
        <w:rPr>
          <w:lang w:val="nl-NL"/>
        </w:rPr>
        <w:t xml:space="preserve"> </w:t>
      </w:r>
      <w:r w:rsidR="009F5611" w:rsidRPr="001074B9">
        <w:rPr>
          <w:i/>
          <w:lang w:val="nl-NL"/>
        </w:rPr>
        <w:t>(tăng 9,8 % so với năm học 2019</w:t>
      </w:r>
      <w:r w:rsidR="001074B9">
        <w:rPr>
          <w:i/>
          <w:lang w:val="nl-NL"/>
        </w:rPr>
        <w:t xml:space="preserve"> </w:t>
      </w:r>
      <w:r w:rsidR="009F5611" w:rsidRPr="001074B9">
        <w:rPr>
          <w:i/>
          <w:lang w:val="nl-NL"/>
        </w:rPr>
        <w:t>-</w:t>
      </w:r>
      <w:r w:rsidR="001074B9">
        <w:rPr>
          <w:i/>
          <w:lang w:val="nl-NL"/>
        </w:rPr>
        <w:t xml:space="preserve"> </w:t>
      </w:r>
      <w:r w:rsidR="009F5611" w:rsidRPr="001074B9">
        <w:rPr>
          <w:i/>
          <w:lang w:val="nl-NL"/>
        </w:rPr>
        <w:t>2020);</w:t>
      </w:r>
      <w:r w:rsidR="009F5611" w:rsidRPr="001074B9">
        <w:rPr>
          <w:lang w:val="nl-NL"/>
        </w:rPr>
        <w:t xml:space="preserve"> </w:t>
      </w:r>
      <w:r w:rsidR="007649A5" w:rsidRPr="001074B9">
        <w:rPr>
          <w:lang w:val="nl-NL"/>
        </w:rPr>
        <w:t>H</w:t>
      </w:r>
      <w:r w:rsidR="009F5611" w:rsidRPr="001074B9">
        <w:rPr>
          <w:lang w:val="nl-NL"/>
        </w:rPr>
        <w:t xml:space="preserve">oàn thành 3.688/5.787 = 63,8% </w:t>
      </w:r>
      <w:r w:rsidR="009F5611" w:rsidRPr="001074B9">
        <w:rPr>
          <w:i/>
          <w:lang w:val="nl-NL"/>
        </w:rPr>
        <w:t>(giảm 9,7% so với năm học 2019</w:t>
      </w:r>
      <w:r w:rsidR="001074B9">
        <w:rPr>
          <w:i/>
          <w:lang w:val="nl-NL"/>
        </w:rPr>
        <w:t xml:space="preserve"> </w:t>
      </w:r>
      <w:r w:rsidR="009F5611" w:rsidRPr="001074B9">
        <w:rPr>
          <w:i/>
          <w:lang w:val="nl-NL"/>
        </w:rPr>
        <w:t>-</w:t>
      </w:r>
      <w:r w:rsidR="001074B9">
        <w:rPr>
          <w:i/>
          <w:lang w:val="nl-NL"/>
        </w:rPr>
        <w:t xml:space="preserve"> </w:t>
      </w:r>
      <w:r w:rsidR="009F5611" w:rsidRPr="001074B9">
        <w:rPr>
          <w:i/>
          <w:lang w:val="nl-NL"/>
        </w:rPr>
        <w:t>2020);</w:t>
      </w:r>
      <w:r w:rsidR="009F5611" w:rsidRPr="001074B9">
        <w:rPr>
          <w:lang w:val="nl-NL"/>
        </w:rPr>
        <w:t xml:space="preserve"> Chưa hoàn thành 18/5.787 = 0,3% </w:t>
      </w:r>
      <w:r w:rsidR="009F5611" w:rsidRPr="001074B9">
        <w:rPr>
          <w:i/>
          <w:lang w:val="nl-NL"/>
        </w:rPr>
        <w:t>(giảm 0,1% so với năm học 2019</w:t>
      </w:r>
      <w:r w:rsidR="001074B9">
        <w:rPr>
          <w:i/>
          <w:lang w:val="nl-NL"/>
        </w:rPr>
        <w:t xml:space="preserve"> </w:t>
      </w:r>
      <w:r w:rsidR="009F5611" w:rsidRPr="001074B9">
        <w:rPr>
          <w:i/>
          <w:lang w:val="nl-NL"/>
        </w:rPr>
        <w:t>-</w:t>
      </w:r>
      <w:r w:rsidR="001074B9">
        <w:rPr>
          <w:i/>
          <w:lang w:val="nl-NL"/>
        </w:rPr>
        <w:t xml:space="preserve"> </w:t>
      </w:r>
      <w:r w:rsidR="009F5611" w:rsidRPr="001074B9">
        <w:rPr>
          <w:i/>
          <w:lang w:val="nl-NL"/>
        </w:rPr>
        <w:t>2020).</w:t>
      </w:r>
      <w:r w:rsidR="009F5611" w:rsidRPr="001074B9">
        <w:rPr>
          <w:lang w:val="nl-NL"/>
        </w:rPr>
        <w:t xml:space="preserve"> Học sinh hoàn thành chương trình </w:t>
      </w:r>
      <w:r w:rsidR="001074B9">
        <w:rPr>
          <w:lang w:val="nl-NL"/>
        </w:rPr>
        <w:t>T</w:t>
      </w:r>
      <w:r w:rsidR="009F5611" w:rsidRPr="001074B9">
        <w:rPr>
          <w:lang w:val="nl-NL"/>
        </w:rPr>
        <w:t xml:space="preserve">iểu học 1.085/1.085 = 100% </w:t>
      </w:r>
      <w:r w:rsidR="009F5611" w:rsidRPr="001074B9">
        <w:rPr>
          <w:i/>
          <w:lang w:val="nl-NL"/>
        </w:rPr>
        <w:t>(tăng 0,1% so với năm học 2019</w:t>
      </w:r>
      <w:r w:rsidR="001074B9">
        <w:rPr>
          <w:i/>
          <w:lang w:val="nl-NL"/>
        </w:rPr>
        <w:t xml:space="preserve"> </w:t>
      </w:r>
      <w:r w:rsidR="009F5611" w:rsidRPr="001074B9">
        <w:rPr>
          <w:i/>
          <w:lang w:val="nl-NL"/>
        </w:rPr>
        <w:t>-</w:t>
      </w:r>
      <w:r w:rsidR="001074B9">
        <w:rPr>
          <w:i/>
          <w:lang w:val="nl-NL"/>
        </w:rPr>
        <w:t xml:space="preserve"> </w:t>
      </w:r>
      <w:r w:rsidR="009F5611" w:rsidRPr="001074B9">
        <w:rPr>
          <w:i/>
          <w:lang w:val="nl-NL"/>
        </w:rPr>
        <w:t>2020).</w:t>
      </w:r>
    </w:p>
    <w:p w:rsidR="00CD0970" w:rsidRPr="000C548B" w:rsidRDefault="00BF18F9" w:rsidP="00B65969">
      <w:pPr>
        <w:spacing w:before="120" w:after="120" w:line="264" w:lineRule="auto"/>
        <w:ind w:firstLine="720"/>
        <w:jc w:val="both"/>
        <w:rPr>
          <w:lang w:val="vi-VN"/>
        </w:rPr>
      </w:pPr>
      <w:r w:rsidRPr="000C548B">
        <w:rPr>
          <w:iCs/>
          <w:spacing w:val="-6"/>
          <w:lang w:val="nl-NL"/>
        </w:rPr>
        <w:t xml:space="preserve">- </w:t>
      </w:r>
      <w:r w:rsidR="00CD0970" w:rsidRPr="000C548B">
        <w:rPr>
          <w:iCs/>
          <w:spacing w:val="-6"/>
          <w:lang w:val="nl-NL"/>
        </w:rPr>
        <w:t>Bậc THCS:</w:t>
      </w:r>
      <w:r w:rsidR="00CD0970" w:rsidRPr="000C548B">
        <w:rPr>
          <w:i/>
          <w:spacing w:val="-6"/>
          <w:lang w:val="nl-NL"/>
        </w:rPr>
        <w:t xml:space="preserve"> </w:t>
      </w:r>
      <w:r w:rsidR="00CD0970" w:rsidRPr="000C548B">
        <w:rPr>
          <w:spacing w:val="-2"/>
          <w:lang w:val="de-DE"/>
        </w:rPr>
        <w:t>Năm học 2021</w:t>
      </w:r>
      <w:r w:rsidR="001074B9">
        <w:rPr>
          <w:spacing w:val="-2"/>
          <w:lang w:val="de-DE"/>
        </w:rPr>
        <w:t xml:space="preserve"> </w:t>
      </w:r>
      <w:r w:rsidR="00CD0970" w:rsidRPr="000C548B">
        <w:rPr>
          <w:spacing w:val="-2"/>
          <w:lang w:val="de-DE"/>
        </w:rPr>
        <w:t>-</w:t>
      </w:r>
      <w:r w:rsidR="001074B9">
        <w:rPr>
          <w:spacing w:val="-2"/>
          <w:lang w:val="de-DE"/>
        </w:rPr>
        <w:t xml:space="preserve"> </w:t>
      </w:r>
      <w:r w:rsidR="00CD0970" w:rsidRPr="000C548B">
        <w:rPr>
          <w:spacing w:val="-2"/>
          <w:lang w:val="de-DE"/>
        </w:rPr>
        <w:t>2022, t</w:t>
      </w:r>
      <w:r w:rsidR="00CD0970" w:rsidRPr="000C548B">
        <w:rPr>
          <w:lang w:val="nl-NL"/>
        </w:rPr>
        <w:t xml:space="preserve">ổng số </w:t>
      </w:r>
      <w:r w:rsidR="00CD0970" w:rsidRPr="000C548B">
        <w:rPr>
          <w:lang w:val="vi-VN"/>
        </w:rPr>
        <w:t>3</w:t>
      </w:r>
      <w:r w:rsidR="007649A5" w:rsidRPr="000C548B">
        <w:rPr>
          <w:lang w:val="nl-NL"/>
        </w:rPr>
        <w:t>.</w:t>
      </w:r>
      <w:r w:rsidR="00CD0970" w:rsidRPr="000C548B">
        <w:rPr>
          <w:lang w:val="vi-VN"/>
        </w:rPr>
        <w:t>962</w:t>
      </w:r>
      <w:r w:rsidR="00CD0970" w:rsidRPr="000C548B">
        <w:rPr>
          <w:lang w:val="nl-NL"/>
        </w:rPr>
        <w:t xml:space="preserve"> học sinh </w:t>
      </w:r>
      <w:r w:rsidR="00CD0970" w:rsidRPr="000C548B">
        <w:rPr>
          <w:i/>
          <w:iCs/>
          <w:lang w:val="nl-NL"/>
        </w:rPr>
        <w:t>(</w:t>
      </w:r>
      <w:r w:rsidR="00CD0970" w:rsidRPr="000C548B">
        <w:rPr>
          <w:i/>
          <w:iCs/>
          <w:lang w:val="vi-VN"/>
        </w:rPr>
        <w:t>54</w:t>
      </w:r>
      <w:r w:rsidR="00CD0970" w:rsidRPr="000C548B">
        <w:rPr>
          <w:i/>
          <w:iCs/>
          <w:lang w:val="nl-NL"/>
        </w:rPr>
        <w:t xml:space="preserve"> học sinh khuyết tật)</w:t>
      </w:r>
      <w:r w:rsidR="00CD0970" w:rsidRPr="000C548B">
        <w:rPr>
          <w:lang w:val="nl-NL"/>
        </w:rPr>
        <w:t xml:space="preserve">; số học sinh cuối năm được đánh giá </w:t>
      </w:r>
      <w:r w:rsidR="00CD0970" w:rsidRPr="000C548B">
        <w:rPr>
          <w:lang w:val="vi-VN"/>
        </w:rPr>
        <w:t>3</w:t>
      </w:r>
      <w:r w:rsidR="007649A5" w:rsidRPr="000C548B">
        <w:rPr>
          <w:lang w:val="nl-NL"/>
        </w:rPr>
        <w:t>.</w:t>
      </w:r>
      <w:r w:rsidR="00CD0970" w:rsidRPr="000C548B">
        <w:rPr>
          <w:lang w:val="vi-VN"/>
        </w:rPr>
        <w:t>908</w:t>
      </w:r>
      <w:r w:rsidR="00CD0970" w:rsidRPr="000C548B">
        <w:rPr>
          <w:lang w:val="nl-NL"/>
        </w:rPr>
        <w:t xml:space="preserve"> em; trong đó: </w:t>
      </w:r>
    </w:p>
    <w:p w:rsidR="00CD0970" w:rsidRPr="000C548B" w:rsidRDefault="00CD0970" w:rsidP="00B65969">
      <w:pPr>
        <w:spacing w:before="120" w:after="120" w:line="264" w:lineRule="auto"/>
        <w:ind w:firstLine="720"/>
        <w:jc w:val="both"/>
        <w:rPr>
          <w:lang w:val="vi-VN"/>
        </w:rPr>
      </w:pPr>
      <w:r w:rsidRPr="000C548B">
        <w:rPr>
          <w:lang w:val="vi-VN"/>
        </w:rPr>
        <w:lastRenderedPageBreak/>
        <w:t>+ Về hạnh kiểm: Tốt 2</w:t>
      </w:r>
      <w:r w:rsidR="007649A5" w:rsidRPr="000C548B">
        <w:rPr>
          <w:lang w:val="vi-VN"/>
        </w:rPr>
        <w:t>.</w:t>
      </w:r>
      <w:r w:rsidRPr="000C548B">
        <w:rPr>
          <w:lang w:val="vi-VN"/>
        </w:rPr>
        <w:t>902/3</w:t>
      </w:r>
      <w:r w:rsidR="007649A5" w:rsidRPr="000C548B">
        <w:rPr>
          <w:lang w:val="vi-VN"/>
        </w:rPr>
        <w:t>.</w:t>
      </w:r>
      <w:r w:rsidRPr="000C548B">
        <w:rPr>
          <w:lang w:val="vi-VN"/>
        </w:rPr>
        <w:t xml:space="preserve">908 = 74,3% </w:t>
      </w:r>
      <w:r w:rsidRPr="000C548B">
        <w:rPr>
          <w:i/>
          <w:lang w:val="vi-VN"/>
        </w:rPr>
        <w:t>(so với năm học 2019</w:t>
      </w:r>
      <w:r w:rsidR="001074B9">
        <w:rPr>
          <w:i/>
        </w:rPr>
        <w:t xml:space="preserve"> </w:t>
      </w:r>
      <w:r w:rsidRPr="000C548B">
        <w:rPr>
          <w:i/>
          <w:lang w:val="vi-VN"/>
        </w:rPr>
        <w:t>-</w:t>
      </w:r>
      <w:r w:rsidR="001074B9">
        <w:rPr>
          <w:i/>
        </w:rPr>
        <w:t xml:space="preserve"> </w:t>
      </w:r>
      <w:r w:rsidRPr="000C548B">
        <w:rPr>
          <w:i/>
          <w:lang w:val="vi-VN"/>
        </w:rPr>
        <w:t>2020 tăng 0,4%</w:t>
      </w:r>
      <w:r w:rsidRPr="000C548B">
        <w:rPr>
          <w:lang w:val="vi-VN"/>
        </w:rPr>
        <w:t xml:space="preserve">); </w:t>
      </w:r>
      <w:r w:rsidR="007649A5" w:rsidRPr="000C548B">
        <w:rPr>
          <w:lang w:val="vi-VN"/>
        </w:rPr>
        <w:t>K</w:t>
      </w:r>
      <w:r w:rsidRPr="000C548B">
        <w:rPr>
          <w:lang w:val="vi-VN"/>
        </w:rPr>
        <w:t>há 798/3</w:t>
      </w:r>
      <w:r w:rsidR="007649A5" w:rsidRPr="000C548B">
        <w:rPr>
          <w:lang w:val="vi-VN"/>
        </w:rPr>
        <w:t>.</w:t>
      </w:r>
      <w:r w:rsidRPr="000C548B">
        <w:rPr>
          <w:lang w:val="vi-VN"/>
        </w:rPr>
        <w:t xml:space="preserve">908 = 20,4% </w:t>
      </w:r>
      <w:r w:rsidRPr="000C548B">
        <w:rPr>
          <w:i/>
          <w:lang w:val="vi-VN"/>
        </w:rPr>
        <w:t>(so với năm học 2019</w:t>
      </w:r>
      <w:r w:rsidR="00781CC0">
        <w:rPr>
          <w:i/>
        </w:rPr>
        <w:t xml:space="preserve"> </w:t>
      </w:r>
      <w:r w:rsidRPr="000C548B">
        <w:rPr>
          <w:i/>
          <w:lang w:val="vi-VN"/>
        </w:rPr>
        <w:t>-</w:t>
      </w:r>
      <w:r w:rsidR="00781CC0">
        <w:rPr>
          <w:i/>
        </w:rPr>
        <w:t xml:space="preserve"> </w:t>
      </w:r>
      <w:r w:rsidRPr="000C548B">
        <w:rPr>
          <w:i/>
          <w:lang w:val="vi-VN"/>
        </w:rPr>
        <w:t>2020 giảm 0,3%);</w:t>
      </w:r>
      <w:r w:rsidRPr="000C548B">
        <w:rPr>
          <w:lang w:val="vi-VN"/>
        </w:rPr>
        <w:t xml:space="preserve"> </w:t>
      </w:r>
      <w:r w:rsidR="007649A5" w:rsidRPr="000C548B">
        <w:rPr>
          <w:lang w:val="vi-VN"/>
        </w:rPr>
        <w:t>T</w:t>
      </w:r>
      <w:r w:rsidRPr="000C548B">
        <w:rPr>
          <w:lang w:val="vi-VN"/>
        </w:rPr>
        <w:t>rung bình 206/3</w:t>
      </w:r>
      <w:r w:rsidR="007649A5" w:rsidRPr="000C548B">
        <w:rPr>
          <w:lang w:val="vi-VN"/>
        </w:rPr>
        <w:t>.</w:t>
      </w:r>
      <w:r w:rsidRPr="000C548B">
        <w:rPr>
          <w:lang w:val="vi-VN"/>
        </w:rPr>
        <w:t xml:space="preserve">908 = 5,3% </w:t>
      </w:r>
      <w:r w:rsidR="00A7672B" w:rsidRPr="000C548B">
        <w:rPr>
          <w:i/>
          <w:iCs/>
          <w:lang w:val="vi-VN"/>
        </w:rPr>
        <w:t>(</w:t>
      </w:r>
      <w:r w:rsidRPr="000C548B">
        <w:rPr>
          <w:i/>
          <w:iCs/>
          <w:lang w:val="vi-VN"/>
        </w:rPr>
        <w:t>so năm học 2019</w:t>
      </w:r>
      <w:r w:rsidR="00781CC0">
        <w:rPr>
          <w:i/>
          <w:iCs/>
        </w:rPr>
        <w:t xml:space="preserve"> </w:t>
      </w:r>
      <w:r w:rsidRPr="000C548B">
        <w:rPr>
          <w:i/>
          <w:iCs/>
          <w:lang w:val="vi-VN"/>
        </w:rPr>
        <w:t>-</w:t>
      </w:r>
      <w:r w:rsidR="00781CC0">
        <w:rPr>
          <w:i/>
          <w:iCs/>
        </w:rPr>
        <w:t xml:space="preserve"> </w:t>
      </w:r>
      <w:r w:rsidRPr="000C548B">
        <w:rPr>
          <w:i/>
          <w:iCs/>
          <w:lang w:val="vi-VN"/>
        </w:rPr>
        <w:t xml:space="preserve">2020 </w:t>
      </w:r>
      <w:r w:rsidR="00A7672B" w:rsidRPr="000C548B">
        <w:rPr>
          <w:i/>
          <w:iCs/>
          <w:lang w:val="vi-VN"/>
        </w:rPr>
        <w:t>không tăng giảm)</w:t>
      </w:r>
      <w:r w:rsidRPr="000C548B">
        <w:rPr>
          <w:lang w:val="vi-VN"/>
        </w:rPr>
        <w:t xml:space="preserve">; </w:t>
      </w:r>
      <w:r w:rsidR="007649A5" w:rsidRPr="000C548B">
        <w:rPr>
          <w:lang w:val="vi-VN"/>
        </w:rPr>
        <w:t>Y</w:t>
      </w:r>
      <w:r w:rsidRPr="000C548B">
        <w:rPr>
          <w:lang w:val="vi-VN"/>
        </w:rPr>
        <w:t>ếu 02/3</w:t>
      </w:r>
      <w:r w:rsidR="007649A5" w:rsidRPr="000C548B">
        <w:rPr>
          <w:lang w:val="vi-VN"/>
        </w:rPr>
        <w:t>.</w:t>
      </w:r>
      <w:r w:rsidRPr="000C548B">
        <w:rPr>
          <w:lang w:val="vi-VN"/>
        </w:rPr>
        <w:t xml:space="preserve">908 = 0,05% </w:t>
      </w:r>
      <w:r w:rsidR="00A7672B" w:rsidRPr="000C548B">
        <w:rPr>
          <w:i/>
          <w:lang w:val="vi-VN"/>
        </w:rPr>
        <w:t>(</w:t>
      </w:r>
      <w:r w:rsidRPr="000C548B">
        <w:rPr>
          <w:i/>
          <w:lang w:val="vi-VN"/>
        </w:rPr>
        <w:t>so năm học 2019</w:t>
      </w:r>
      <w:r w:rsidR="00781CC0">
        <w:rPr>
          <w:i/>
        </w:rPr>
        <w:t xml:space="preserve"> </w:t>
      </w:r>
      <w:r w:rsidRPr="000C548B">
        <w:rPr>
          <w:i/>
          <w:lang w:val="vi-VN"/>
        </w:rPr>
        <w:t>-</w:t>
      </w:r>
      <w:r w:rsidR="00781CC0">
        <w:rPr>
          <w:i/>
        </w:rPr>
        <w:t xml:space="preserve"> </w:t>
      </w:r>
      <w:r w:rsidRPr="000C548B">
        <w:rPr>
          <w:i/>
          <w:lang w:val="vi-VN"/>
        </w:rPr>
        <w:t>2020 giảm 0,05%</w:t>
      </w:r>
      <w:r w:rsidR="00A7672B" w:rsidRPr="000C548B">
        <w:rPr>
          <w:i/>
          <w:lang w:val="vi-VN"/>
        </w:rPr>
        <w:t>)</w:t>
      </w:r>
      <w:r w:rsidRPr="000C548B">
        <w:rPr>
          <w:i/>
          <w:lang w:val="vi-VN"/>
        </w:rPr>
        <w:t>.</w:t>
      </w:r>
    </w:p>
    <w:p w:rsidR="00CD0970" w:rsidRPr="000C548B" w:rsidRDefault="00CD0970" w:rsidP="00B65969">
      <w:pPr>
        <w:spacing w:before="120" w:after="120" w:line="264" w:lineRule="auto"/>
        <w:ind w:firstLine="720"/>
        <w:jc w:val="both"/>
        <w:rPr>
          <w:lang w:val="vi-VN"/>
        </w:rPr>
      </w:pPr>
      <w:r w:rsidRPr="000C548B">
        <w:rPr>
          <w:lang w:val="vi-VN"/>
        </w:rPr>
        <w:t>+ Về học lực: Giỏi 330/3</w:t>
      </w:r>
      <w:r w:rsidR="00A9792F" w:rsidRPr="000C548B">
        <w:rPr>
          <w:lang w:val="vi-VN"/>
        </w:rPr>
        <w:t>.</w:t>
      </w:r>
      <w:r w:rsidRPr="000C548B">
        <w:rPr>
          <w:lang w:val="vi-VN"/>
        </w:rPr>
        <w:t xml:space="preserve">908 = 8,4% </w:t>
      </w:r>
      <w:r w:rsidR="00A53642" w:rsidRPr="000C548B">
        <w:rPr>
          <w:i/>
          <w:lang w:val="vi-VN"/>
        </w:rPr>
        <w:t>(</w:t>
      </w:r>
      <w:r w:rsidRPr="000C548B">
        <w:rPr>
          <w:i/>
          <w:lang w:val="vi-VN"/>
        </w:rPr>
        <w:t>so với năm học 2019</w:t>
      </w:r>
      <w:r w:rsidR="00131A84">
        <w:rPr>
          <w:i/>
        </w:rPr>
        <w:t xml:space="preserve"> </w:t>
      </w:r>
      <w:r w:rsidRPr="000C548B">
        <w:rPr>
          <w:i/>
          <w:lang w:val="vi-VN"/>
        </w:rPr>
        <w:t>-</w:t>
      </w:r>
      <w:r w:rsidR="00131A84">
        <w:rPr>
          <w:i/>
        </w:rPr>
        <w:t xml:space="preserve"> </w:t>
      </w:r>
      <w:r w:rsidRPr="000C548B">
        <w:rPr>
          <w:i/>
          <w:lang w:val="vi-VN"/>
        </w:rPr>
        <w:t>2020 tăng 0,2%</w:t>
      </w:r>
      <w:r w:rsidR="00A53642" w:rsidRPr="000C548B">
        <w:rPr>
          <w:i/>
          <w:lang w:val="vi-VN"/>
        </w:rPr>
        <w:t>)</w:t>
      </w:r>
      <w:r w:rsidRPr="000C548B">
        <w:rPr>
          <w:lang w:val="vi-VN"/>
        </w:rPr>
        <w:t xml:space="preserve">; </w:t>
      </w:r>
      <w:r w:rsidR="00A9792F" w:rsidRPr="000C548B">
        <w:rPr>
          <w:lang w:val="vi-VN"/>
        </w:rPr>
        <w:t>K</w:t>
      </w:r>
      <w:r w:rsidRPr="000C548B">
        <w:rPr>
          <w:lang w:val="vi-VN"/>
        </w:rPr>
        <w:t>há 1</w:t>
      </w:r>
      <w:r w:rsidR="00A9792F" w:rsidRPr="000C548B">
        <w:rPr>
          <w:lang w:val="vi-VN"/>
        </w:rPr>
        <w:t>.</w:t>
      </w:r>
      <w:r w:rsidRPr="000C548B">
        <w:rPr>
          <w:lang w:val="vi-VN"/>
        </w:rPr>
        <w:t>495/3</w:t>
      </w:r>
      <w:r w:rsidR="00A9792F" w:rsidRPr="000C548B">
        <w:rPr>
          <w:lang w:val="vi-VN"/>
        </w:rPr>
        <w:t>.</w:t>
      </w:r>
      <w:r w:rsidRPr="000C548B">
        <w:rPr>
          <w:lang w:val="vi-VN"/>
        </w:rPr>
        <w:t xml:space="preserve">908 = 38,3% </w:t>
      </w:r>
      <w:r w:rsidR="00A53642" w:rsidRPr="000C548B">
        <w:rPr>
          <w:i/>
          <w:lang w:val="vi-VN"/>
        </w:rPr>
        <w:t>(</w:t>
      </w:r>
      <w:r w:rsidRPr="000C548B">
        <w:rPr>
          <w:i/>
          <w:lang w:val="vi-VN"/>
        </w:rPr>
        <w:t>so với năm học 2019</w:t>
      </w:r>
      <w:r w:rsidR="001670E8">
        <w:rPr>
          <w:i/>
        </w:rPr>
        <w:t xml:space="preserve"> </w:t>
      </w:r>
      <w:r w:rsidRPr="000C548B">
        <w:rPr>
          <w:i/>
          <w:lang w:val="vi-VN"/>
        </w:rPr>
        <w:t>-</w:t>
      </w:r>
      <w:r w:rsidR="001670E8">
        <w:rPr>
          <w:i/>
        </w:rPr>
        <w:t xml:space="preserve"> </w:t>
      </w:r>
      <w:r w:rsidRPr="000C548B">
        <w:rPr>
          <w:i/>
          <w:lang w:val="vi-VN"/>
        </w:rPr>
        <w:t>2020 tăng 2,3%</w:t>
      </w:r>
      <w:r w:rsidR="00A53642" w:rsidRPr="000C548B">
        <w:rPr>
          <w:i/>
          <w:lang w:val="vi-VN"/>
        </w:rPr>
        <w:t>)</w:t>
      </w:r>
      <w:r w:rsidRPr="000C548B">
        <w:rPr>
          <w:i/>
          <w:lang w:val="vi-VN"/>
        </w:rPr>
        <w:t>;</w:t>
      </w:r>
      <w:r w:rsidRPr="000C548B">
        <w:rPr>
          <w:lang w:val="vi-VN"/>
        </w:rPr>
        <w:t xml:space="preserve"> </w:t>
      </w:r>
      <w:r w:rsidR="00A9792F" w:rsidRPr="000C548B">
        <w:rPr>
          <w:lang w:val="vi-VN"/>
        </w:rPr>
        <w:t>T</w:t>
      </w:r>
      <w:r w:rsidRPr="000C548B">
        <w:rPr>
          <w:lang w:val="vi-VN"/>
        </w:rPr>
        <w:t>rung bình 2</w:t>
      </w:r>
      <w:r w:rsidR="00A9792F" w:rsidRPr="000C548B">
        <w:rPr>
          <w:lang w:val="vi-VN"/>
        </w:rPr>
        <w:t>.</w:t>
      </w:r>
      <w:r w:rsidRPr="000C548B">
        <w:rPr>
          <w:lang w:val="vi-VN"/>
        </w:rPr>
        <w:t>047/3</w:t>
      </w:r>
      <w:r w:rsidR="00A9792F" w:rsidRPr="000C548B">
        <w:rPr>
          <w:lang w:val="vi-VN"/>
        </w:rPr>
        <w:t>.</w:t>
      </w:r>
      <w:r w:rsidRPr="000C548B">
        <w:rPr>
          <w:lang w:val="vi-VN"/>
        </w:rPr>
        <w:t xml:space="preserve">908 = 52,4% </w:t>
      </w:r>
      <w:r w:rsidR="00A53642" w:rsidRPr="000C548B">
        <w:rPr>
          <w:i/>
          <w:lang w:val="vi-VN"/>
        </w:rPr>
        <w:t>(</w:t>
      </w:r>
      <w:r w:rsidRPr="000C548B">
        <w:rPr>
          <w:i/>
          <w:lang w:val="vi-VN"/>
        </w:rPr>
        <w:t>so với năm học 2019</w:t>
      </w:r>
      <w:r w:rsidR="001670E8">
        <w:rPr>
          <w:i/>
        </w:rPr>
        <w:t xml:space="preserve"> </w:t>
      </w:r>
      <w:r w:rsidRPr="000C548B">
        <w:rPr>
          <w:i/>
          <w:lang w:val="vi-VN"/>
        </w:rPr>
        <w:t>-</w:t>
      </w:r>
      <w:r w:rsidR="001670E8">
        <w:rPr>
          <w:i/>
        </w:rPr>
        <w:t xml:space="preserve"> </w:t>
      </w:r>
      <w:r w:rsidRPr="000C548B">
        <w:rPr>
          <w:i/>
          <w:lang w:val="vi-VN"/>
        </w:rPr>
        <w:t>2020 tăng 0,3%</w:t>
      </w:r>
      <w:r w:rsidR="00A53642" w:rsidRPr="000C548B">
        <w:rPr>
          <w:i/>
          <w:lang w:val="vi-VN"/>
        </w:rPr>
        <w:t>)</w:t>
      </w:r>
      <w:r w:rsidRPr="000C548B">
        <w:rPr>
          <w:i/>
          <w:lang w:val="vi-VN"/>
        </w:rPr>
        <w:t>;</w:t>
      </w:r>
      <w:r w:rsidRPr="000C548B">
        <w:rPr>
          <w:lang w:val="vi-VN"/>
        </w:rPr>
        <w:t xml:space="preserve"> </w:t>
      </w:r>
      <w:r w:rsidR="00A9792F" w:rsidRPr="000C548B">
        <w:rPr>
          <w:lang w:val="vi-VN"/>
        </w:rPr>
        <w:t>Y</w:t>
      </w:r>
      <w:r w:rsidRPr="000C548B">
        <w:rPr>
          <w:lang w:val="vi-VN"/>
        </w:rPr>
        <w:t>ếu 36/3</w:t>
      </w:r>
      <w:r w:rsidR="00A9792F" w:rsidRPr="000C548B">
        <w:rPr>
          <w:lang w:val="vi-VN"/>
        </w:rPr>
        <w:t>.</w:t>
      </w:r>
      <w:r w:rsidRPr="000C548B">
        <w:rPr>
          <w:lang w:val="vi-VN"/>
        </w:rPr>
        <w:t xml:space="preserve">908 = 0,9% </w:t>
      </w:r>
      <w:r w:rsidR="00A53642" w:rsidRPr="000C548B">
        <w:rPr>
          <w:i/>
          <w:lang w:val="vi-VN"/>
        </w:rPr>
        <w:t>(</w:t>
      </w:r>
      <w:r w:rsidRPr="000C548B">
        <w:rPr>
          <w:i/>
          <w:lang w:val="vi-VN"/>
        </w:rPr>
        <w:t>so với năm học 2019</w:t>
      </w:r>
      <w:r w:rsidR="001670E8">
        <w:rPr>
          <w:i/>
        </w:rPr>
        <w:t xml:space="preserve"> </w:t>
      </w:r>
      <w:r w:rsidRPr="000C548B">
        <w:rPr>
          <w:i/>
          <w:lang w:val="vi-VN"/>
        </w:rPr>
        <w:t>-</w:t>
      </w:r>
      <w:r w:rsidR="001670E8">
        <w:rPr>
          <w:i/>
        </w:rPr>
        <w:t xml:space="preserve"> </w:t>
      </w:r>
      <w:r w:rsidRPr="000C548B">
        <w:rPr>
          <w:i/>
          <w:lang w:val="vi-VN"/>
        </w:rPr>
        <w:t>2020 giảm 2,8%</w:t>
      </w:r>
      <w:r w:rsidR="00A53642" w:rsidRPr="000C548B">
        <w:rPr>
          <w:i/>
          <w:lang w:val="vi-VN"/>
        </w:rPr>
        <w:t>)</w:t>
      </w:r>
      <w:r w:rsidRPr="000C548B">
        <w:rPr>
          <w:i/>
          <w:lang w:val="vi-VN"/>
        </w:rPr>
        <w:t>.</w:t>
      </w:r>
    </w:p>
    <w:p w:rsidR="00CD0970" w:rsidRPr="000C548B" w:rsidRDefault="00CD0970" w:rsidP="00B65969">
      <w:pPr>
        <w:spacing w:before="120" w:after="120" w:line="264" w:lineRule="auto"/>
        <w:ind w:firstLine="720"/>
        <w:jc w:val="both"/>
        <w:rPr>
          <w:i/>
          <w:lang w:val="vi-VN"/>
        </w:rPr>
      </w:pPr>
      <w:r w:rsidRPr="000C548B">
        <w:rPr>
          <w:lang w:val="vi-VN"/>
        </w:rPr>
        <w:t xml:space="preserve">+ Tốt nghiệp THCS: Học sinh lớp 9 tốt nghiệp THCS 905/908 = 99,7% </w:t>
      </w:r>
      <w:r w:rsidR="00A53642" w:rsidRPr="000C548B">
        <w:rPr>
          <w:i/>
          <w:lang w:val="vi-VN"/>
        </w:rPr>
        <w:t>(</w:t>
      </w:r>
      <w:r w:rsidRPr="000C548B">
        <w:rPr>
          <w:i/>
          <w:lang w:val="vi-VN"/>
        </w:rPr>
        <w:t>giảm 0,1% so với năm học 2019</w:t>
      </w:r>
      <w:r w:rsidR="00D51604">
        <w:rPr>
          <w:i/>
        </w:rPr>
        <w:t xml:space="preserve"> </w:t>
      </w:r>
      <w:r w:rsidRPr="000C548B">
        <w:rPr>
          <w:i/>
          <w:lang w:val="vi-VN"/>
        </w:rPr>
        <w:t>-</w:t>
      </w:r>
      <w:r w:rsidR="00D51604">
        <w:rPr>
          <w:i/>
        </w:rPr>
        <w:t xml:space="preserve"> </w:t>
      </w:r>
      <w:r w:rsidRPr="000C548B">
        <w:rPr>
          <w:i/>
          <w:lang w:val="vi-VN"/>
        </w:rPr>
        <w:t>2020</w:t>
      </w:r>
      <w:r w:rsidR="00A53642" w:rsidRPr="000C548B">
        <w:rPr>
          <w:i/>
          <w:lang w:val="vi-VN"/>
        </w:rPr>
        <w:t>)</w:t>
      </w:r>
      <w:r w:rsidRPr="000C548B">
        <w:rPr>
          <w:i/>
          <w:lang w:val="vi-VN"/>
        </w:rPr>
        <w:t>.</w:t>
      </w:r>
    </w:p>
    <w:p w:rsidR="00F85973" w:rsidRPr="000C548B" w:rsidRDefault="00BF18F9" w:rsidP="00B65969">
      <w:pPr>
        <w:spacing w:before="120" w:after="120" w:line="264" w:lineRule="auto"/>
        <w:ind w:firstLine="720"/>
        <w:jc w:val="both"/>
        <w:rPr>
          <w:iCs/>
          <w:lang w:val="vi-VN"/>
        </w:rPr>
      </w:pPr>
      <w:r w:rsidRPr="000C548B">
        <w:rPr>
          <w:iCs/>
          <w:lang w:val="vi-VN"/>
        </w:rPr>
        <w:t xml:space="preserve">- </w:t>
      </w:r>
      <w:r w:rsidR="00092BC0" w:rsidRPr="000C548B">
        <w:rPr>
          <w:iCs/>
          <w:lang w:val="vi-VN"/>
        </w:rPr>
        <w:t>Bậc</w:t>
      </w:r>
      <w:r w:rsidR="00ED388D" w:rsidRPr="000C548B">
        <w:rPr>
          <w:iCs/>
          <w:lang w:val="vi-VN"/>
        </w:rPr>
        <w:t xml:space="preserve"> THPT: Năm học 2021</w:t>
      </w:r>
      <w:r w:rsidR="00D51604">
        <w:rPr>
          <w:iCs/>
        </w:rPr>
        <w:t xml:space="preserve"> </w:t>
      </w:r>
      <w:r w:rsidR="00ED388D" w:rsidRPr="000C548B">
        <w:rPr>
          <w:iCs/>
          <w:lang w:val="vi-VN"/>
        </w:rPr>
        <w:t>-</w:t>
      </w:r>
      <w:r w:rsidR="00D51604">
        <w:rPr>
          <w:iCs/>
        </w:rPr>
        <w:t xml:space="preserve"> </w:t>
      </w:r>
      <w:r w:rsidR="00ED388D" w:rsidRPr="000C548B">
        <w:rPr>
          <w:iCs/>
          <w:lang w:val="vi-VN"/>
        </w:rPr>
        <w:t>2022</w:t>
      </w:r>
      <w:r w:rsidR="00092BC0" w:rsidRPr="000C548B">
        <w:rPr>
          <w:iCs/>
          <w:lang w:val="vi-VN"/>
        </w:rPr>
        <w:t>,</w:t>
      </w:r>
      <w:r w:rsidR="00ED388D" w:rsidRPr="000C548B">
        <w:rPr>
          <w:iCs/>
          <w:lang w:val="vi-VN"/>
        </w:rPr>
        <w:t xml:space="preserve"> tổng số học sinh 1</w:t>
      </w:r>
      <w:r w:rsidR="00A9792F" w:rsidRPr="000C548B">
        <w:rPr>
          <w:iCs/>
          <w:lang w:val="vi-VN"/>
        </w:rPr>
        <w:t>.</w:t>
      </w:r>
      <w:r w:rsidR="00ED388D" w:rsidRPr="000C548B">
        <w:rPr>
          <w:iCs/>
          <w:lang w:val="vi-VN"/>
        </w:rPr>
        <w:t>168</w:t>
      </w:r>
      <w:r w:rsidR="00AB2BBF" w:rsidRPr="000C548B">
        <w:rPr>
          <w:iCs/>
          <w:lang w:val="vi-VN"/>
        </w:rPr>
        <w:t xml:space="preserve"> em</w:t>
      </w:r>
      <w:r w:rsidR="00A9792F" w:rsidRPr="000C548B">
        <w:rPr>
          <w:iCs/>
          <w:lang w:val="vi-VN"/>
        </w:rPr>
        <w:t>,</w:t>
      </w:r>
      <w:r w:rsidR="00AB2BBF" w:rsidRPr="000C548B">
        <w:rPr>
          <w:iCs/>
          <w:lang w:val="vi-VN"/>
        </w:rPr>
        <w:t xml:space="preserve"> trong đó:</w:t>
      </w:r>
    </w:p>
    <w:p w:rsidR="002A724F" w:rsidRPr="000C548B" w:rsidRDefault="00AB2BBF" w:rsidP="00B65969">
      <w:pPr>
        <w:spacing w:before="120" w:after="120" w:line="264" w:lineRule="auto"/>
        <w:ind w:firstLine="720"/>
        <w:jc w:val="both"/>
        <w:rPr>
          <w:i/>
          <w:spacing w:val="3"/>
          <w:shd w:val="clear" w:color="auto" w:fill="FFFFFF"/>
          <w:lang w:val="vi-VN"/>
        </w:rPr>
      </w:pPr>
      <w:r w:rsidRPr="000C548B">
        <w:rPr>
          <w:i/>
          <w:lang w:val="vi-VN"/>
        </w:rPr>
        <w:t xml:space="preserve">+ </w:t>
      </w:r>
      <w:r w:rsidRPr="000C548B">
        <w:rPr>
          <w:lang w:val="vi-VN"/>
        </w:rPr>
        <w:t xml:space="preserve">Xếp loại </w:t>
      </w:r>
      <w:r w:rsidR="00D51604">
        <w:t>hạnh kiểm</w:t>
      </w:r>
      <w:r w:rsidRPr="000C548B">
        <w:rPr>
          <w:lang w:val="vi-VN"/>
        </w:rPr>
        <w:t xml:space="preserve"> từ </w:t>
      </w:r>
      <w:r w:rsidR="007565FB" w:rsidRPr="000C548B">
        <w:rPr>
          <w:lang w:val="vi-VN"/>
        </w:rPr>
        <w:t>T</w:t>
      </w:r>
      <w:r w:rsidRPr="000C548B">
        <w:rPr>
          <w:lang w:val="vi-VN"/>
        </w:rPr>
        <w:t>rung bình trở lên: 1</w:t>
      </w:r>
      <w:r w:rsidR="007565FB" w:rsidRPr="000C548B">
        <w:rPr>
          <w:lang w:val="vi-VN"/>
        </w:rPr>
        <w:t>.</w:t>
      </w:r>
      <w:r w:rsidRPr="000C548B">
        <w:rPr>
          <w:lang w:val="vi-VN"/>
        </w:rPr>
        <w:t>058/1</w:t>
      </w:r>
      <w:r w:rsidR="007565FB" w:rsidRPr="000C548B">
        <w:rPr>
          <w:lang w:val="vi-VN"/>
        </w:rPr>
        <w:t>.</w:t>
      </w:r>
      <w:r w:rsidRPr="000C548B">
        <w:rPr>
          <w:lang w:val="vi-VN"/>
        </w:rPr>
        <w:t>168 =</w:t>
      </w:r>
      <w:r w:rsidR="00EF4123" w:rsidRPr="000C548B">
        <w:rPr>
          <w:lang w:val="vi-VN"/>
        </w:rPr>
        <w:t xml:space="preserve"> </w:t>
      </w:r>
      <w:r w:rsidRPr="000C548B">
        <w:rPr>
          <w:lang w:val="vi-VN"/>
        </w:rPr>
        <w:t>99</w:t>
      </w:r>
      <w:r w:rsidR="00036EF6" w:rsidRPr="000C548B">
        <w:rPr>
          <w:lang w:val="vi-VN"/>
        </w:rPr>
        <w:t>,</w:t>
      </w:r>
      <w:r w:rsidRPr="000C548B">
        <w:rPr>
          <w:lang w:val="vi-VN"/>
        </w:rPr>
        <w:t>67%</w:t>
      </w:r>
      <w:r w:rsidR="000F6F00">
        <w:rPr>
          <w:lang w:val="vi-VN"/>
        </w:rPr>
        <w:t xml:space="preserve"> </w:t>
      </w:r>
      <w:r w:rsidRPr="000C548B">
        <w:rPr>
          <w:i/>
          <w:lang w:val="vi-VN"/>
        </w:rPr>
        <w:t>(</w:t>
      </w:r>
      <w:r w:rsidR="002A724F" w:rsidRPr="000C548B">
        <w:rPr>
          <w:i/>
          <w:lang w:val="vi-VN"/>
        </w:rPr>
        <w:t>tăng 0,11% so với năm học 2019</w:t>
      </w:r>
      <w:r w:rsidR="00D51604">
        <w:rPr>
          <w:i/>
        </w:rPr>
        <w:t xml:space="preserve"> </w:t>
      </w:r>
      <w:r w:rsidR="002A724F" w:rsidRPr="000C548B">
        <w:rPr>
          <w:i/>
          <w:lang w:val="vi-VN"/>
        </w:rPr>
        <w:t>-</w:t>
      </w:r>
      <w:r w:rsidR="00D51604">
        <w:rPr>
          <w:i/>
        </w:rPr>
        <w:t xml:space="preserve"> </w:t>
      </w:r>
      <w:r w:rsidR="002A724F" w:rsidRPr="000C548B">
        <w:rPr>
          <w:i/>
          <w:lang w:val="vi-VN"/>
        </w:rPr>
        <w:t>20</w:t>
      </w:r>
      <w:r w:rsidR="007565FB" w:rsidRPr="000C548B">
        <w:rPr>
          <w:i/>
          <w:lang w:val="vi-VN"/>
        </w:rPr>
        <w:t>2</w:t>
      </w:r>
      <w:r w:rsidR="002A724F" w:rsidRPr="000C548B">
        <w:rPr>
          <w:i/>
          <w:lang w:val="vi-VN"/>
        </w:rPr>
        <w:t>0</w:t>
      </w:r>
      <w:r w:rsidR="002A724F" w:rsidRPr="000C548B">
        <w:rPr>
          <w:i/>
          <w:spacing w:val="3"/>
          <w:shd w:val="clear" w:color="auto" w:fill="FFFFFF"/>
          <w:lang w:val="vi-VN"/>
        </w:rPr>
        <w:t>).</w:t>
      </w:r>
    </w:p>
    <w:p w:rsidR="005B1D85" w:rsidRPr="000C548B" w:rsidRDefault="005B1D85" w:rsidP="00B65969">
      <w:pPr>
        <w:spacing w:before="120" w:after="120" w:line="264" w:lineRule="auto"/>
        <w:ind w:firstLine="720"/>
        <w:jc w:val="both"/>
        <w:rPr>
          <w:i/>
          <w:lang w:val="vi-VN"/>
        </w:rPr>
      </w:pPr>
      <w:r w:rsidRPr="000C548B">
        <w:rPr>
          <w:i/>
          <w:spacing w:val="3"/>
          <w:shd w:val="clear" w:color="auto" w:fill="FFFFFF"/>
          <w:lang w:val="vi-VN"/>
        </w:rPr>
        <w:t>+</w:t>
      </w:r>
      <w:r w:rsidR="006C7DDB" w:rsidRPr="000C548B">
        <w:rPr>
          <w:i/>
          <w:spacing w:val="3"/>
          <w:shd w:val="clear" w:color="auto" w:fill="FFFFFF"/>
          <w:lang w:val="vi-VN"/>
        </w:rPr>
        <w:t xml:space="preserve"> </w:t>
      </w:r>
      <w:r w:rsidRPr="000C548B">
        <w:rPr>
          <w:lang w:val="vi-VN"/>
        </w:rPr>
        <w:t xml:space="preserve">Xếp loại học lực từ </w:t>
      </w:r>
      <w:r w:rsidR="007565FB" w:rsidRPr="000C548B">
        <w:rPr>
          <w:lang w:val="vi-VN"/>
        </w:rPr>
        <w:t>T</w:t>
      </w:r>
      <w:r w:rsidRPr="000C548B">
        <w:rPr>
          <w:lang w:val="vi-VN"/>
        </w:rPr>
        <w:t>rung bình trở lên: 1</w:t>
      </w:r>
      <w:r w:rsidR="007565FB" w:rsidRPr="000C548B">
        <w:rPr>
          <w:lang w:val="vi-VN"/>
        </w:rPr>
        <w:t>.</w:t>
      </w:r>
      <w:r w:rsidRPr="000C548B">
        <w:rPr>
          <w:lang w:val="vi-VN"/>
        </w:rPr>
        <w:t>107/1</w:t>
      </w:r>
      <w:r w:rsidR="007565FB" w:rsidRPr="000C548B">
        <w:rPr>
          <w:lang w:val="vi-VN"/>
        </w:rPr>
        <w:t>.</w:t>
      </w:r>
      <w:r w:rsidRPr="000C548B">
        <w:rPr>
          <w:lang w:val="vi-VN"/>
        </w:rPr>
        <w:t>168</w:t>
      </w:r>
      <w:r w:rsidR="00EF4123" w:rsidRPr="000C548B">
        <w:rPr>
          <w:lang w:val="vi-VN"/>
        </w:rPr>
        <w:t xml:space="preserve"> </w:t>
      </w:r>
      <w:r w:rsidRPr="000C548B">
        <w:rPr>
          <w:lang w:val="vi-VN"/>
        </w:rPr>
        <w:t>=</w:t>
      </w:r>
      <w:r w:rsidR="00EF4123" w:rsidRPr="000C548B">
        <w:rPr>
          <w:lang w:val="vi-VN"/>
        </w:rPr>
        <w:t xml:space="preserve"> </w:t>
      </w:r>
      <w:r w:rsidRPr="000C548B">
        <w:rPr>
          <w:lang w:val="vi-VN"/>
        </w:rPr>
        <w:t>90</w:t>
      </w:r>
      <w:r w:rsidR="00036EF6" w:rsidRPr="000C548B">
        <w:rPr>
          <w:lang w:val="vi-VN"/>
        </w:rPr>
        <w:t>,</w:t>
      </w:r>
      <w:r w:rsidRPr="000C548B">
        <w:rPr>
          <w:lang w:val="vi-VN"/>
        </w:rPr>
        <w:t>58% (</w:t>
      </w:r>
      <w:r w:rsidRPr="000C548B">
        <w:rPr>
          <w:i/>
          <w:lang w:val="vi-VN"/>
        </w:rPr>
        <w:t>tăng 6</w:t>
      </w:r>
      <w:r w:rsidR="00036EF6" w:rsidRPr="000C548B">
        <w:rPr>
          <w:i/>
          <w:lang w:val="vi-VN"/>
        </w:rPr>
        <w:t>,</w:t>
      </w:r>
      <w:r w:rsidRPr="000C548B">
        <w:rPr>
          <w:i/>
          <w:lang w:val="vi-VN"/>
        </w:rPr>
        <w:t>44% so với năm học 2019</w:t>
      </w:r>
      <w:r w:rsidR="008B5AF4">
        <w:rPr>
          <w:i/>
        </w:rPr>
        <w:t xml:space="preserve"> </w:t>
      </w:r>
      <w:r w:rsidRPr="000C548B">
        <w:rPr>
          <w:i/>
          <w:lang w:val="vi-VN"/>
        </w:rPr>
        <w:t>-</w:t>
      </w:r>
      <w:r w:rsidR="008B5AF4">
        <w:rPr>
          <w:i/>
        </w:rPr>
        <w:t xml:space="preserve"> </w:t>
      </w:r>
      <w:r w:rsidRPr="000C548B">
        <w:rPr>
          <w:i/>
          <w:lang w:val="vi-VN"/>
        </w:rPr>
        <w:t>2020)</w:t>
      </w:r>
      <w:r w:rsidR="00B35E3D" w:rsidRPr="000C548B">
        <w:rPr>
          <w:i/>
          <w:lang w:val="vi-VN"/>
        </w:rPr>
        <w:t>.</w:t>
      </w:r>
    </w:p>
    <w:p w:rsidR="00B35E3D" w:rsidRPr="000C548B" w:rsidRDefault="00B35E3D" w:rsidP="00B65969">
      <w:pPr>
        <w:spacing w:before="120" w:after="120" w:line="264" w:lineRule="auto"/>
        <w:ind w:firstLine="720"/>
        <w:jc w:val="both"/>
        <w:rPr>
          <w:spacing w:val="3"/>
          <w:shd w:val="clear" w:color="auto" w:fill="FFFFFF"/>
          <w:lang w:val="vi-VN"/>
        </w:rPr>
      </w:pPr>
      <w:r w:rsidRPr="000C548B">
        <w:rPr>
          <w:i/>
          <w:lang w:val="vi-VN"/>
        </w:rPr>
        <w:t xml:space="preserve">+ </w:t>
      </w:r>
      <w:r w:rsidRPr="000C548B">
        <w:rPr>
          <w:spacing w:val="3"/>
          <w:shd w:val="clear" w:color="auto" w:fill="FFFFFF"/>
          <w:lang w:val="vi-VN"/>
        </w:rPr>
        <w:t>Tỷ lệ học sinh tốt nghiệp THPT năm học 2021</w:t>
      </w:r>
      <w:r w:rsidR="008B5AF4">
        <w:rPr>
          <w:spacing w:val="3"/>
          <w:shd w:val="clear" w:color="auto" w:fill="FFFFFF"/>
        </w:rPr>
        <w:t xml:space="preserve"> </w:t>
      </w:r>
      <w:r w:rsidRPr="000C548B">
        <w:rPr>
          <w:spacing w:val="3"/>
          <w:shd w:val="clear" w:color="auto" w:fill="FFFFFF"/>
          <w:lang w:val="vi-VN"/>
        </w:rPr>
        <w:t>-</w:t>
      </w:r>
      <w:r w:rsidR="008B5AF4">
        <w:rPr>
          <w:spacing w:val="3"/>
          <w:shd w:val="clear" w:color="auto" w:fill="FFFFFF"/>
        </w:rPr>
        <w:t xml:space="preserve"> </w:t>
      </w:r>
      <w:r w:rsidRPr="000C548B">
        <w:rPr>
          <w:spacing w:val="3"/>
          <w:shd w:val="clear" w:color="auto" w:fill="FFFFFF"/>
          <w:lang w:val="vi-VN"/>
        </w:rPr>
        <w:t>2022:</w:t>
      </w:r>
      <w:r w:rsidR="00B30E93" w:rsidRPr="000C548B">
        <w:rPr>
          <w:spacing w:val="3"/>
          <w:shd w:val="clear" w:color="auto" w:fill="FFFFFF"/>
          <w:lang w:val="vi-VN"/>
        </w:rPr>
        <w:t xml:space="preserve"> </w:t>
      </w:r>
      <w:r w:rsidRPr="000C548B">
        <w:rPr>
          <w:spacing w:val="3"/>
          <w:shd w:val="clear" w:color="auto" w:fill="FFFFFF"/>
          <w:lang w:val="vi-VN"/>
        </w:rPr>
        <w:t>345/346</w:t>
      </w:r>
      <w:r w:rsidR="00B30E93" w:rsidRPr="000C548B">
        <w:rPr>
          <w:spacing w:val="3"/>
          <w:shd w:val="clear" w:color="auto" w:fill="FFFFFF"/>
          <w:lang w:val="vi-VN"/>
        </w:rPr>
        <w:t xml:space="preserve"> </w:t>
      </w:r>
      <w:r w:rsidRPr="000C548B">
        <w:rPr>
          <w:spacing w:val="3"/>
          <w:shd w:val="clear" w:color="auto" w:fill="FFFFFF"/>
          <w:lang w:val="vi-VN"/>
        </w:rPr>
        <w:t>=</w:t>
      </w:r>
      <w:r w:rsidR="00B30E93" w:rsidRPr="000C548B">
        <w:rPr>
          <w:spacing w:val="3"/>
          <w:shd w:val="clear" w:color="auto" w:fill="FFFFFF"/>
          <w:lang w:val="vi-VN"/>
        </w:rPr>
        <w:t xml:space="preserve"> </w:t>
      </w:r>
      <w:r w:rsidRPr="000C548B">
        <w:rPr>
          <w:spacing w:val="3"/>
          <w:shd w:val="clear" w:color="auto" w:fill="FFFFFF"/>
          <w:lang w:val="vi-VN"/>
        </w:rPr>
        <w:t>99</w:t>
      </w:r>
      <w:r w:rsidR="00036EF6" w:rsidRPr="000C548B">
        <w:rPr>
          <w:spacing w:val="3"/>
          <w:shd w:val="clear" w:color="auto" w:fill="FFFFFF"/>
          <w:lang w:val="vi-VN"/>
        </w:rPr>
        <w:t>,</w:t>
      </w:r>
      <w:r w:rsidRPr="000C548B">
        <w:rPr>
          <w:spacing w:val="3"/>
          <w:shd w:val="clear" w:color="auto" w:fill="FFFFFF"/>
          <w:lang w:val="vi-VN"/>
        </w:rPr>
        <w:t>7%</w:t>
      </w:r>
      <w:r w:rsidR="00036EF6" w:rsidRPr="000C548B">
        <w:rPr>
          <w:spacing w:val="3"/>
          <w:shd w:val="clear" w:color="auto" w:fill="FFFFFF"/>
          <w:lang w:val="vi-VN"/>
        </w:rPr>
        <w:t xml:space="preserve"> </w:t>
      </w:r>
      <w:r w:rsidRPr="000C548B">
        <w:rPr>
          <w:i/>
          <w:iCs/>
          <w:lang w:val="vi-VN"/>
        </w:rPr>
        <w:t>(</w:t>
      </w:r>
      <w:r w:rsidR="00036EF6" w:rsidRPr="000C548B">
        <w:rPr>
          <w:i/>
          <w:iCs/>
          <w:lang w:val="vi-VN"/>
        </w:rPr>
        <w:t>g</w:t>
      </w:r>
      <w:r w:rsidRPr="000C548B">
        <w:rPr>
          <w:i/>
          <w:iCs/>
          <w:lang w:val="vi-VN"/>
        </w:rPr>
        <w:t>iảm 0</w:t>
      </w:r>
      <w:r w:rsidR="00036EF6" w:rsidRPr="000C548B">
        <w:rPr>
          <w:i/>
          <w:iCs/>
          <w:lang w:val="vi-VN"/>
        </w:rPr>
        <w:t>,</w:t>
      </w:r>
      <w:r w:rsidRPr="000C548B">
        <w:rPr>
          <w:i/>
          <w:iCs/>
          <w:lang w:val="vi-VN"/>
        </w:rPr>
        <w:t>3% so với năm học 2019</w:t>
      </w:r>
      <w:r w:rsidR="008B5AF4">
        <w:rPr>
          <w:i/>
          <w:iCs/>
        </w:rPr>
        <w:t xml:space="preserve"> </w:t>
      </w:r>
      <w:r w:rsidRPr="000C548B">
        <w:rPr>
          <w:i/>
          <w:iCs/>
          <w:lang w:val="vi-VN"/>
        </w:rPr>
        <w:t>-</w:t>
      </w:r>
      <w:r w:rsidR="008B5AF4">
        <w:rPr>
          <w:i/>
          <w:iCs/>
        </w:rPr>
        <w:t xml:space="preserve"> </w:t>
      </w:r>
      <w:r w:rsidRPr="000C548B">
        <w:rPr>
          <w:i/>
          <w:iCs/>
          <w:lang w:val="vi-VN"/>
        </w:rPr>
        <w:t>2020</w:t>
      </w:r>
      <w:r w:rsidR="00C2221E" w:rsidRPr="000C548B">
        <w:rPr>
          <w:i/>
          <w:iCs/>
          <w:spacing w:val="3"/>
          <w:shd w:val="clear" w:color="auto" w:fill="FFFFFF"/>
          <w:lang w:val="vi-VN"/>
        </w:rPr>
        <w:t>)</w:t>
      </w:r>
      <w:r w:rsidRPr="000C548B">
        <w:rPr>
          <w:spacing w:val="3"/>
          <w:shd w:val="clear" w:color="auto" w:fill="FFFFFF"/>
          <w:lang w:val="vi-VN"/>
        </w:rPr>
        <w:t>.</w:t>
      </w:r>
    </w:p>
    <w:p w:rsidR="0045694D" w:rsidRPr="000C548B" w:rsidRDefault="007B77FA" w:rsidP="00B65969">
      <w:pPr>
        <w:spacing w:before="120" w:after="120" w:line="264" w:lineRule="auto"/>
        <w:ind w:firstLine="720"/>
        <w:jc w:val="both"/>
        <w:rPr>
          <w:b/>
          <w:i/>
          <w:iCs/>
          <w:lang w:val="nl-NL"/>
        </w:rPr>
      </w:pPr>
      <w:r w:rsidRPr="000C548B">
        <w:rPr>
          <w:b/>
          <w:i/>
          <w:iCs/>
          <w:lang w:val="nl-NL"/>
        </w:rPr>
        <w:t>2.7.</w:t>
      </w:r>
      <w:r w:rsidR="005B1D85" w:rsidRPr="000C548B">
        <w:rPr>
          <w:b/>
          <w:i/>
          <w:iCs/>
          <w:lang w:val="nl-NL"/>
        </w:rPr>
        <w:t xml:space="preserve"> Đ</w:t>
      </w:r>
      <w:r w:rsidR="0045694D" w:rsidRPr="000C548B">
        <w:rPr>
          <w:b/>
          <w:i/>
          <w:iCs/>
          <w:lang w:val="nl-NL"/>
        </w:rPr>
        <w:t>ầu tư xây dựng cơ sở vật chất, trang thiết bị dạy học và xây dựng trường chuẩn quốc gia</w:t>
      </w:r>
    </w:p>
    <w:p w:rsidR="00B35252" w:rsidRPr="000C548B" w:rsidRDefault="00FF26DE" w:rsidP="00B65969">
      <w:pPr>
        <w:spacing w:before="120" w:after="120" w:line="264" w:lineRule="auto"/>
        <w:ind w:firstLine="720"/>
        <w:jc w:val="both"/>
        <w:rPr>
          <w:i/>
          <w:szCs w:val="20"/>
          <w:lang w:val="nl-NL"/>
        </w:rPr>
      </w:pPr>
      <w:r w:rsidRPr="000C548B">
        <w:rPr>
          <w:lang w:val="nl-NL"/>
        </w:rPr>
        <w:t xml:space="preserve">Được sự quan tâm của </w:t>
      </w:r>
      <w:r w:rsidR="00004D64">
        <w:rPr>
          <w:lang w:val="nl-NL"/>
        </w:rPr>
        <w:t>UBND tỉnh</w:t>
      </w:r>
      <w:r w:rsidR="00952A5E">
        <w:rPr>
          <w:lang w:val="nl-NL"/>
        </w:rPr>
        <w:t xml:space="preserve"> và </w:t>
      </w:r>
      <w:r w:rsidRPr="000C548B">
        <w:rPr>
          <w:lang w:val="nl-NL"/>
        </w:rPr>
        <w:t>Huyện ủy, HĐN</w:t>
      </w:r>
      <w:r w:rsidR="00004D64">
        <w:rPr>
          <w:lang w:val="nl-NL"/>
        </w:rPr>
        <w:t>D</w:t>
      </w:r>
      <w:r w:rsidR="00952A5E">
        <w:rPr>
          <w:lang w:val="nl-NL"/>
        </w:rPr>
        <w:t xml:space="preserve"> </w:t>
      </w:r>
      <w:r w:rsidRPr="000C548B">
        <w:rPr>
          <w:lang w:val="nl-NL"/>
        </w:rPr>
        <w:t>huyện</w:t>
      </w:r>
      <w:r w:rsidR="00952A5E">
        <w:rPr>
          <w:lang w:val="nl-NL"/>
        </w:rPr>
        <w:t>,</w:t>
      </w:r>
      <w:r w:rsidRPr="000C548B">
        <w:rPr>
          <w:lang w:val="nl-NL"/>
        </w:rPr>
        <w:t xml:space="preserve"> cơ sở vật chất các đơn vị </w:t>
      </w:r>
      <w:r w:rsidR="00952A5E">
        <w:rPr>
          <w:lang w:val="nl-NL"/>
        </w:rPr>
        <w:t xml:space="preserve">trường </w:t>
      </w:r>
      <w:r w:rsidRPr="000C548B">
        <w:rPr>
          <w:lang w:val="nl-NL"/>
        </w:rPr>
        <w:t xml:space="preserve">được đầu tư xóa dần nhà học tạm. </w:t>
      </w:r>
      <w:r w:rsidR="00D72155" w:rsidRPr="000C548B">
        <w:rPr>
          <w:lang w:val="nl-NL"/>
        </w:rPr>
        <w:t xml:space="preserve">Tính đến </w:t>
      </w:r>
      <w:r w:rsidR="00D72155" w:rsidRPr="000C548B">
        <w:rPr>
          <w:lang w:val="vi-VN"/>
        </w:rPr>
        <w:t xml:space="preserve">đến ngày </w:t>
      </w:r>
      <w:r w:rsidR="0009397D" w:rsidRPr="000C548B">
        <w:rPr>
          <w:lang w:val="nl-NL"/>
        </w:rPr>
        <w:t>15/3/2023</w:t>
      </w:r>
      <w:r w:rsidR="00952A5E">
        <w:rPr>
          <w:lang w:val="nl-NL"/>
        </w:rPr>
        <w:t>:</w:t>
      </w:r>
      <w:r w:rsidR="0009397D" w:rsidRPr="000C548B">
        <w:rPr>
          <w:lang w:val="nl-NL"/>
        </w:rPr>
        <w:t xml:space="preserve"> </w:t>
      </w:r>
      <w:bookmarkStart w:id="1" w:name="_Hlk134745874"/>
      <w:r w:rsidR="00952A5E">
        <w:rPr>
          <w:lang w:val="nl-NL"/>
        </w:rPr>
        <w:t>T</w:t>
      </w:r>
      <w:r w:rsidR="00C5434F" w:rsidRPr="000C548B">
        <w:rPr>
          <w:lang w:val="nl-NL"/>
        </w:rPr>
        <w:t>ổng số phòng học</w:t>
      </w:r>
      <w:r w:rsidR="00E42185" w:rsidRPr="000C548B">
        <w:rPr>
          <w:lang w:val="nl-NL"/>
        </w:rPr>
        <w:t xml:space="preserve"> thông thường và phòng học bộ môn</w:t>
      </w:r>
      <w:r w:rsidR="00C5434F" w:rsidRPr="000C548B">
        <w:rPr>
          <w:lang w:val="nl-NL"/>
        </w:rPr>
        <w:t xml:space="preserve"> 869</w:t>
      </w:r>
      <w:r w:rsidR="00952A5E">
        <w:rPr>
          <w:lang w:val="nl-NL"/>
        </w:rPr>
        <w:t xml:space="preserve"> </w:t>
      </w:r>
      <w:r w:rsidR="00952A5E" w:rsidRPr="00952A5E">
        <w:rPr>
          <w:i/>
          <w:iCs/>
          <w:lang w:val="nl-NL"/>
        </w:rPr>
        <w:t>(</w:t>
      </w:r>
      <w:r w:rsidR="0009397D" w:rsidRPr="00952A5E">
        <w:rPr>
          <w:i/>
          <w:iCs/>
          <w:lang w:val="nl-NL"/>
        </w:rPr>
        <w:t xml:space="preserve">năm 2020 </w:t>
      </w:r>
      <w:r w:rsidR="00DB0F31" w:rsidRPr="00952A5E">
        <w:rPr>
          <w:i/>
          <w:iCs/>
          <w:lang w:val="nl-NL"/>
        </w:rPr>
        <w:t>là 827 phòng</w:t>
      </w:r>
      <w:r w:rsidR="00952A5E" w:rsidRPr="00952A5E">
        <w:rPr>
          <w:i/>
          <w:iCs/>
          <w:lang w:val="nl-NL"/>
        </w:rPr>
        <w:t>)</w:t>
      </w:r>
      <w:r w:rsidR="00DB0F31" w:rsidRPr="000C548B">
        <w:rPr>
          <w:lang w:val="nl-NL"/>
        </w:rPr>
        <w:t>, tăng</w:t>
      </w:r>
      <w:r w:rsidR="005F09A3" w:rsidRPr="000C548B">
        <w:rPr>
          <w:lang w:val="nl-NL"/>
        </w:rPr>
        <w:t xml:space="preserve"> </w:t>
      </w:r>
      <w:r w:rsidR="00C5434F" w:rsidRPr="000C548B">
        <w:rPr>
          <w:lang w:val="nl-NL"/>
        </w:rPr>
        <w:t xml:space="preserve">42 </w:t>
      </w:r>
      <w:r w:rsidR="00D72155" w:rsidRPr="000C548B">
        <w:rPr>
          <w:lang w:val="nl-NL"/>
        </w:rPr>
        <w:t>phòng học;</w:t>
      </w:r>
      <w:r w:rsidR="00D72155" w:rsidRPr="000C548B">
        <w:rPr>
          <w:iCs/>
          <w:lang w:val="da-DK"/>
        </w:rPr>
        <w:t xml:space="preserve"> phòng ở bán trú cho học sinh 259, tăng 16 phòng; nhà bếp 128 nhà, tăng </w:t>
      </w:r>
      <w:r w:rsidR="00952A5E">
        <w:rPr>
          <w:iCs/>
          <w:lang w:val="da-DK"/>
        </w:rPr>
        <w:t>0</w:t>
      </w:r>
      <w:r w:rsidR="00D72155" w:rsidRPr="000C548B">
        <w:rPr>
          <w:iCs/>
          <w:lang w:val="da-DK"/>
        </w:rPr>
        <w:t xml:space="preserve">1 nhà; phòng ăn 32, tăng </w:t>
      </w:r>
      <w:r w:rsidR="006D5B27">
        <w:rPr>
          <w:iCs/>
          <w:lang w:val="da-DK"/>
        </w:rPr>
        <w:t>0</w:t>
      </w:r>
      <w:r w:rsidR="00D72155" w:rsidRPr="000C548B">
        <w:rPr>
          <w:iCs/>
          <w:lang w:val="da-DK"/>
        </w:rPr>
        <w:t xml:space="preserve">3 phòng; công trình vệ sinh 303, tăng 33 </w:t>
      </w:r>
      <w:r w:rsidR="006D5B27">
        <w:rPr>
          <w:iCs/>
          <w:lang w:val="da-DK"/>
        </w:rPr>
        <w:t xml:space="preserve">công trình </w:t>
      </w:r>
      <w:bookmarkEnd w:id="1"/>
      <w:r w:rsidR="00E9433B" w:rsidRPr="000C548B">
        <w:rPr>
          <w:i/>
          <w:szCs w:val="20"/>
          <w:lang w:val="vi-VN"/>
        </w:rPr>
        <w:t>(</w:t>
      </w:r>
      <w:r w:rsidR="006D5B27">
        <w:rPr>
          <w:i/>
          <w:szCs w:val="20"/>
        </w:rPr>
        <w:t xml:space="preserve">chi tiết </w:t>
      </w:r>
      <w:r w:rsidR="00E9433B" w:rsidRPr="000C548B">
        <w:rPr>
          <w:i/>
          <w:szCs w:val="20"/>
          <w:lang w:val="vi-VN"/>
        </w:rPr>
        <w:t xml:space="preserve">có phụ lục </w:t>
      </w:r>
      <w:r w:rsidR="00E9433B" w:rsidRPr="000C548B">
        <w:rPr>
          <w:i/>
          <w:szCs w:val="20"/>
          <w:lang w:val="da-DK"/>
        </w:rPr>
        <w:t xml:space="preserve">III </w:t>
      </w:r>
      <w:r w:rsidR="005955A7" w:rsidRPr="000C548B">
        <w:rPr>
          <w:i/>
          <w:szCs w:val="20"/>
          <w:lang w:val="vi-VN"/>
        </w:rPr>
        <w:t>kèm theo</w:t>
      </w:r>
      <w:r w:rsidR="003A1FE1" w:rsidRPr="000C548B">
        <w:rPr>
          <w:i/>
          <w:szCs w:val="20"/>
          <w:lang w:val="nl-NL"/>
        </w:rPr>
        <w:t>)</w:t>
      </w:r>
      <w:r w:rsidR="00FF0BB1" w:rsidRPr="000C548B">
        <w:rPr>
          <w:i/>
          <w:szCs w:val="20"/>
          <w:lang w:val="nl-NL"/>
        </w:rPr>
        <w:t>.</w:t>
      </w:r>
    </w:p>
    <w:p w:rsidR="00A91900" w:rsidRPr="008B5AF4" w:rsidRDefault="003C4459" w:rsidP="00B65969">
      <w:pPr>
        <w:spacing w:before="120" w:after="120" w:line="264" w:lineRule="auto"/>
        <w:ind w:firstLine="720"/>
        <w:jc w:val="both"/>
        <w:rPr>
          <w:spacing w:val="-4"/>
          <w:lang w:val="nl-NL"/>
        </w:rPr>
      </w:pPr>
      <w:r w:rsidRPr="008B5AF4">
        <w:rPr>
          <w:spacing w:val="-4"/>
          <w:lang w:val="nl-NL"/>
        </w:rPr>
        <w:t>Chỉ đạo</w:t>
      </w:r>
      <w:r w:rsidR="006D5B27" w:rsidRPr="008B5AF4">
        <w:rPr>
          <w:spacing w:val="-4"/>
          <w:lang w:val="nl-NL"/>
        </w:rPr>
        <w:t xml:space="preserve"> </w:t>
      </w:r>
      <w:r w:rsidR="00172D35" w:rsidRPr="008B5AF4">
        <w:rPr>
          <w:spacing w:val="-4"/>
          <w:lang w:val="nl-NL"/>
        </w:rPr>
        <w:t xml:space="preserve">Phòng GD&amp;ĐT ban hành các văn bản về </w:t>
      </w:r>
      <w:r w:rsidR="00527F4B" w:rsidRPr="008B5AF4">
        <w:rPr>
          <w:spacing w:val="-4"/>
          <w:lang w:val="nl-NL"/>
        </w:rPr>
        <w:t xml:space="preserve">quản lý và </w:t>
      </w:r>
      <w:r w:rsidR="00172D35" w:rsidRPr="008B5AF4">
        <w:rPr>
          <w:spacing w:val="-4"/>
          <w:lang w:val="nl-NL"/>
        </w:rPr>
        <w:t xml:space="preserve">bảo vệ cơ sở vật chất, </w:t>
      </w:r>
      <w:r w:rsidR="00527F4B" w:rsidRPr="008B5AF4">
        <w:rPr>
          <w:spacing w:val="-4"/>
          <w:lang w:val="nl-NL"/>
        </w:rPr>
        <w:t>thiết bị trong</w:t>
      </w:r>
      <w:r w:rsidR="00172D35" w:rsidRPr="008B5AF4">
        <w:rPr>
          <w:spacing w:val="-4"/>
          <w:lang w:val="nl-NL"/>
        </w:rPr>
        <w:t xml:space="preserve"> các đơn vị trường</w:t>
      </w:r>
      <w:r w:rsidR="00527F4B" w:rsidRPr="008B5AF4">
        <w:rPr>
          <w:spacing w:val="-4"/>
          <w:lang w:val="nl-NL"/>
        </w:rPr>
        <w:t>; định kỳ, yêu cầu</w:t>
      </w:r>
      <w:r w:rsidR="00172D35" w:rsidRPr="008B5AF4">
        <w:rPr>
          <w:spacing w:val="-4"/>
          <w:lang w:val="nl-NL"/>
        </w:rPr>
        <w:t xml:space="preserve"> thống kê cơ sở vật chất, điều chuyển đồ dùng, SGK ở các đơn vị trường còn thừa sang bổ sung cho các đơn vị còn thiếu để đảm bảo công tác nuôi dưỡng, giảng dạy nâng cao chất lượng. </w:t>
      </w:r>
    </w:p>
    <w:p w:rsidR="00172D35" w:rsidRPr="000C548B" w:rsidRDefault="00172D35" w:rsidP="00B65969">
      <w:pPr>
        <w:spacing w:before="120" w:after="120" w:line="264" w:lineRule="auto"/>
        <w:ind w:firstLine="720"/>
        <w:jc w:val="both"/>
        <w:rPr>
          <w:lang w:val="nl-NL"/>
        </w:rPr>
      </w:pPr>
      <w:r w:rsidRPr="000C548B">
        <w:rPr>
          <w:lang w:val="nl-NL"/>
        </w:rPr>
        <w:t>Thường xuyên đánh giá, rà soát phòng</w:t>
      </w:r>
      <w:r w:rsidR="006D5B27">
        <w:rPr>
          <w:lang w:val="nl-NL"/>
        </w:rPr>
        <w:t>,</w:t>
      </w:r>
      <w:r w:rsidRPr="000C548B">
        <w:rPr>
          <w:lang w:val="nl-NL"/>
        </w:rPr>
        <w:t xml:space="preserve"> lớp học nhằm đáp ứng các tiêu chí xây dựng trường chuẩn quốc gia cũng như đổi mới </w:t>
      </w:r>
      <w:r w:rsidR="00FF4F85" w:rsidRPr="000C548B">
        <w:rPr>
          <w:lang w:val="nl-NL"/>
        </w:rPr>
        <w:t>C</w:t>
      </w:r>
      <w:r w:rsidRPr="000C548B">
        <w:rPr>
          <w:lang w:val="nl-NL"/>
        </w:rPr>
        <w:t xml:space="preserve">hương trình </w:t>
      </w:r>
      <w:r w:rsidR="00FF4F85" w:rsidRPr="000C548B">
        <w:rPr>
          <w:lang w:val="nl-NL"/>
        </w:rPr>
        <w:t>GDPT</w:t>
      </w:r>
      <w:r w:rsidR="002F25D1">
        <w:rPr>
          <w:lang w:val="nl-NL"/>
        </w:rPr>
        <w:t xml:space="preserve"> 2018</w:t>
      </w:r>
      <w:r w:rsidRPr="000C548B">
        <w:rPr>
          <w:lang w:val="nl-NL"/>
        </w:rPr>
        <w:t xml:space="preserve">. Những đơn vị trường trong kế hoạch xây dựng trường chuẩn </w:t>
      </w:r>
      <w:r w:rsidR="005616C5" w:rsidRPr="000C548B">
        <w:rPr>
          <w:lang w:val="nl-NL"/>
        </w:rPr>
        <w:t xml:space="preserve">theo lộ trình được </w:t>
      </w:r>
      <w:r w:rsidRPr="000C548B">
        <w:rPr>
          <w:lang w:val="nl-NL"/>
        </w:rPr>
        <w:t>ưu tiên đầu tư cơ sở vật chất</w:t>
      </w:r>
      <w:r w:rsidR="005616C5" w:rsidRPr="000C548B">
        <w:rPr>
          <w:lang w:val="nl-NL"/>
        </w:rPr>
        <w:t>,</w:t>
      </w:r>
      <w:r w:rsidRPr="000C548B">
        <w:rPr>
          <w:lang w:val="nl-NL"/>
        </w:rPr>
        <w:t xml:space="preserve"> đồng thời kêu gọi sự ủng hộ các tổ chức cá nhân, các nhà hảo tâm.</w:t>
      </w:r>
      <w:r w:rsidR="00485292" w:rsidRPr="000C548B">
        <w:rPr>
          <w:lang w:val="nl-NL"/>
        </w:rPr>
        <w:t xml:space="preserve"> </w:t>
      </w:r>
      <w:r w:rsidRPr="000C548B">
        <w:rPr>
          <w:lang w:val="nl-NL"/>
        </w:rPr>
        <w:t xml:space="preserve">Các </w:t>
      </w:r>
      <w:r w:rsidR="005616C5" w:rsidRPr="000C548B">
        <w:rPr>
          <w:lang w:val="nl-NL"/>
        </w:rPr>
        <w:t xml:space="preserve">đơn vị </w:t>
      </w:r>
      <w:r w:rsidRPr="000C548B">
        <w:rPr>
          <w:lang w:val="nl-NL"/>
        </w:rPr>
        <w:t>trường đã thiết lập sổ theo dõi công sản trên phần mềm thường xuyên kiểm tra cập nhật đúng thời gian quy định.</w:t>
      </w:r>
    </w:p>
    <w:p w:rsidR="00FC2618" w:rsidRPr="000C548B" w:rsidRDefault="007E6935" w:rsidP="00B65969">
      <w:pPr>
        <w:pStyle w:val="NormalWeb"/>
        <w:shd w:val="clear" w:color="auto" w:fill="FFFFFF"/>
        <w:spacing w:before="120" w:beforeAutospacing="0" w:after="120" w:afterAutospacing="0" w:line="264" w:lineRule="auto"/>
        <w:ind w:firstLine="720"/>
        <w:jc w:val="both"/>
        <w:rPr>
          <w:spacing w:val="-4"/>
          <w:sz w:val="28"/>
          <w:szCs w:val="21"/>
          <w:shd w:val="clear" w:color="auto" w:fill="FFFFFF"/>
          <w:lang w:val="da-DK"/>
        </w:rPr>
      </w:pPr>
      <w:r w:rsidRPr="000C548B">
        <w:rPr>
          <w:sz w:val="28"/>
          <w:szCs w:val="28"/>
          <w:lang w:val="da-DK"/>
        </w:rPr>
        <w:lastRenderedPageBreak/>
        <w:t>V</w:t>
      </w:r>
      <w:r w:rsidR="007E464F" w:rsidRPr="000C548B">
        <w:rPr>
          <w:sz w:val="28"/>
          <w:szCs w:val="28"/>
          <w:lang w:val="da-DK"/>
        </w:rPr>
        <w:t>iệc t</w:t>
      </w:r>
      <w:r w:rsidR="00471E5C" w:rsidRPr="000C548B">
        <w:rPr>
          <w:sz w:val="28"/>
          <w:szCs w:val="28"/>
          <w:lang w:val="nl-NL"/>
        </w:rPr>
        <w:t>hực hiện điều chỉnh quy hoạch mạng lưới trường, lớp</w:t>
      </w:r>
      <w:r w:rsidR="00B35252" w:rsidRPr="000C548B">
        <w:rPr>
          <w:sz w:val="28"/>
          <w:szCs w:val="28"/>
          <w:lang w:val="nl-NL"/>
        </w:rPr>
        <w:t>:</w:t>
      </w:r>
      <w:r w:rsidR="00732486" w:rsidRPr="000C548B">
        <w:rPr>
          <w:sz w:val="28"/>
          <w:szCs w:val="28"/>
          <w:lang w:val="nl-NL"/>
        </w:rPr>
        <w:t xml:space="preserve"> </w:t>
      </w:r>
      <w:r w:rsidR="00FC2618" w:rsidRPr="000C548B">
        <w:rPr>
          <w:spacing w:val="-4"/>
          <w:sz w:val="28"/>
          <w:szCs w:val="21"/>
          <w:shd w:val="clear" w:color="auto" w:fill="FFFFFF"/>
          <w:lang w:val="da-DK"/>
        </w:rPr>
        <w:t xml:space="preserve">Trong thời gian qua, việc quy hoạch, sắp xếp mạng lưới cơ sở giáo dục mầm non, phổ thông được quan tâm, chú trọng, thể hiện ở các </w:t>
      </w:r>
      <w:r w:rsidR="005616C5" w:rsidRPr="000C548B">
        <w:rPr>
          <w:spacing w:val="-4"/>
          <w:sz w:val="28"/>
          <w:szCs w:val="21"/>
          <w:shd w:val="clear" w:color="auto" w:fill="FFFFFF"/>
          <w:lang w:val="da-DK"/>
        </w:rPr>
        <w:t>n</w:t>
      </w:r>
      <w:r w:rsidR="00FC2618" w:rsidRPr="000C548B">
        <w:rPr>
          <w:spacing w:val="-4"/>
          <w:sz w:val="28"/>
          <w:szCs w:val="21"/>
          <w:shd w:val="clear" w:color="auto" w:fill="FFFFFF"/>
          <w:lang w:val="da-DK"/>
        </w:rPr>
        <w:t xml:space="preserve">ghị quyết, </w:t>
      </w:r>
      <w:r w:rsidR="005616C5" w:rsidRPr="000C548B">
        <w:rPr>
          <w:spacing w:val="-4"/>
          <w:sz w:val="28"/>
          <w:szCs w:val="21"/>
          <w:shd w:val="clear" w:color="auto" w:fill="FFFFFF"/>
          <w:lang w:val="da-DK"/>
        </w:rPr>
        <w:t>k</w:t>
      </w:r>
      <w:r w:rsidR="00FC2618" w:rsidRPr="000C548B">
        <w:rPr>
          <w:spacing w:val="-4"/>
          <w:sz w:val="28"/>
          <w:szCs w:val="21"/>
          <w:shd w:val="clear" w:color="auto" w:fill="FFFFFF"/>
          <w:lang w:val="da-DK"/>
        </w:rPr>
        <w:t xml:space="preserve">ế hoạch, </w:t>
      </w:r>
      <w:r w:rsidR="005616C5" w:rsidRPr="000C548B">
        <w:rPr>
          <w:spacing w:val="-4"/>
          <w:sz w:val="28"/>
          <w:szCs w:val="21"/>
          <w:shd w:val="clear" w:color="auto" w:fill="FFFFFF"/>
          <w:lang w:val="da-DK"/>
        </w:rPr>
        <w:t>đ</w:t>
      </w:r>
      <w:r w:rsidR="00FC2618" w:rsidRPr="000C548B">
        <w:rPr>
          <w:spacing w:val="-4"/>
          <w:sz w:val="28"/>
          <w:szCs w:val="21"/>
          <w:shd w:val="clear" w:color="auto" w:fill="FFFFFF"/>
          <w:lang w:val="da-DK"/>
        </w:rPr>
        <w:t>ề án</w:t>
      </w:r>
      <w:r w:rsidR="00732486" w:rsidRPr="000C548B">
        <w:rPr>
          <w:spacing w:val="-4"/>
          <w:sz w:val="28"/>
          <w:szCs w:val="21"/>
          <w:shd w:val="clear" w:color="auto" w:fill="FFFFFF"/>
          <w:lang w:val="da-DK"/>
        </w:rPr>
        <w:t>.</w:t>
      </w:r>
      <w:r w:rsidR="00FC2618" w:rsidRPr="000C548B">
        <w:rPr>
          <w:spacing w:val="-4"/>
          <w:sz w:val="28"/>
          <w:szCs w:val="21"/>
          <w:shd w:val="clear" w:color="auto" w:fill="FFFFFF"/>
          <w:lang w:val="da-DK"/>
        </w:rPr>
        <w:t xml:space="preserve"> </w:t>
      </w:r>
    </w:p>
    <w:p w:rsidR="00BD0327" w:rsidRPr="000C548B" w:rsidRDefault="00FC2618" w:rsidP="00B65969">
      <w:pPr>
        <w:pStyle w:val="NormalWeb"/>
        <w:shd w:val="clear" w:color="auto" w:fill="FFFFFF"/>
        <w:spacing w:before="120" w:beforeAutospacing="0" w:after="120" w:afterAutospacing="0" w:line="264" w:lineRule="auto"/>
        <w:ind w:firstLine="720"/>
        <w:jc w:val="both"/>
        <w:rPr>
          <w:sz w:val="28"/>
          <w:szCs w:val="21"/>
          <w:shd w:val="clear" w:color="auto" w:fill="FFFFFF"/>
          <w:lang w:val="da-DK"/>
        </w:rPr>
      </w:pPr>
      <w:r w:rsidRPr="000C548B">
        <w:rPr>
          <w:sz w:val="28"/>
          <w:szCs w:val="21"/>
          <w:shd w:val="clear" w:color="auto" w:fill="FFFFFF"/>
          <w:lang w:val="da-DK"/>
        </w:rPr>
        <w:t xml:space="preserve">Đối với giáo dục mầm non: </w:t>
      </w:r>
      <w:r w:rsidR="005616C5" w:rsidRPr="000C548B">
        <w:rPr>
          <w:sz w:val="28"/>
          <w:szCs w:val="21"/>
          <w:shd w:val="clear" w:color="auto" w:fill="FFFFFF"/>
          <w:lang w:val="da-DK"/>
        </w:rPr>
        <w:t>K</w:t>
      </w:r>
      <w:r w:rsidRPr="000C548B">
        <w:rPr>
          <w:sz w:val="28"/>
          <w:szCs w:val="21"/>
          <w:shd w:val="clear" w:color="auto" w:fill="FFFFFF"/>
          <w:lang w:val="da-DK"/>
        </w:rPr>
        <w:t>hi quy hoạch, sắp xếp mạng lưới cơ sở giáo dục giữ nguyên các điểm l</w:t>
      </w:r>
      <w:r w:rsidR="00BD0327" w:rsidRPr="000C548B">
        <w:rPr>
          <w:sz w:val="28"/>
          <w:szCs w:val="21"/>
          <w:shd w:val="clear" w:color="auto" w:fill="FFFFFF"/>
          <w:lang w:val="da-DK"/>
        </w:rPr>
        <w:t>ẻ</w:t>
      </w:r>
      <w:r w:rsidRPr="000C548B">
        <w:rPr>
          <w:sz w:val="28"/>
          <w:szCs w:val="21"/>
          <w:shd w:val="clear" w:color="auto" w:fill="FFFFFF"/>
          <w:lang w:val="da-DK"/>
        </w:rPr>
        <w:t xml:space="preserve"> mặc dù ở các điểm l</w:t>
      </w:r>
      <w:r w:rsidR="00BD0327" w:rsidRPr="000C548B">
        <w:rPr>
          <w:sz w:val="28"/>
          <w:szCs w:val="21"/>
          <w:shd w:val="clear" w:color="auto" w:fill="FFFFFF"/>
          <w:lang w:val="da-DK"/>
        </w:rPr>
        <w:t>ẻ</w:t>
      </w:r>
      <w:r w:rsidRPr="000C548B">
        <w:rPr>
          <w:sz w:val="28"/>
          <w:szCs w:val="21"/>
          <w:shd w:val="clear" w:color="auto" w:fill="FFFFFF"/>
          <w:lang w:val="da-DK"/>
        </w:rPr>
        <w:t xml:space="preserve"> phần lớn là các lớp ghép các nhóm tuổi nhà trẻ với mẫu giáo</w:t>
      </w:r>
      <w:r w:rsidR="00BD0327" w:rsidRPr="000C548B">
        <w:rPr>
          <w:sz w:val="28"/>
          <w:szCs w:val="21"/>
          <w:shd w:val="clear" w:color="auto" w:fill="FFFFFF"/>
          <w:lang w:val="da-DK"/>
        </w:rPr>
        <w:t xml:space="preserve">, </w:t>
      </w:r>
      <w:r w:rsidRPr="000C548B">
        <w:rPr>
          <w:sz w:val="28"/>
          <w:szCs w:val="21"/>
          <w:shd w:val="clear" w:color="auto" w:fill="FFFFFF"/>
          <w:lang w:val="da-DK"/>
        </w:rPr>
        <w:t>nhiều điểm có số lượng học sinh th</w:t>
      </w:r>
      <w:r w:rsidR="00BD0327" w:rsidRPr="000C548B">
        <w:rPr>
          <w:sz w:val="28"/>
          <w:szCs w:val="21"/>
          <w:shd w:val="clear" w:color="auto" w:fill="FFFFFF"/>
          <w:lang w:val="da-DK"/>
        </w:rPr>
        <w:t>ấ</w:t>
      </w:r>
      <w:r w:rsidRPr="000C548B">
        <w:rPr>
          <w:sz w:val="28"/>
          <w:szCs w:val="21"/>
          <w:shd w:val="clear" w:color="auto" w:fill="FFFFFF"/>
          <w:lang w:val="da-DK"/>
        </w:rPr>
        <w:t>p nh</w:t>
      </w:r>
      <w:r w:rsidR="00BD0327" w:rsidRPr="000C548B">
        <w:rPr>
          <w:sz w:val="28"/>
          <w:szCs w:val="21"/>
          <w:shd w:val="clear" w:color="auto" w:fill="FFFFFF"/>
          <w:lang w:val="da-DK"/>
        </w:rPr>
        <w:t>ư</w:t>
      </w:r>
      <w:r w:rsidRPr="000C548B">
        <w:rPr>
          <w:sz w:val="28"/>
          <w:szCs w:val="21"/>
          <w:shd w:val="clear" w:color="auto" w:fill="FFFFFF"/>
          <w:lang w:val="da-DK"/>
        </w:rPr>
        <w:t xml:space="preserve">ng lại ở xa trung tâm </w:t>
      </w:r>
      <w:r w:rsidRPr="000C548B">
        <w:rPr>
          <w:i/>
          <w:sz w:val="28"/>
          <w:szCs w:val="21"/>
          <w:shd w:val="clear" w:color="auto" w:fill="FFFFFF"/>
          <w:lang w:val="da-DK"/>
        </w:rPr>
        <w:t xml:space="preserve">(trung bình tử 7-8 km), </w:t>
      </w:r>
      <w:r w:rsidRPr="000C548B">
        <w:rPr>
          <w:sz w:val="28"/>
          <w:szCs w:val="21"/>
          <w:shd w:val="clear" w:color="auto" w:fill="FFFFFF"/>
          <w:lang w:val="da-DK"/>
        </w:rPr>
        <w:t xml:space="preserve">bắt buộc phải duy </w:t>
      </w:r>
      <w:r w:rsidR="00BD0327" w:rsidRPr="000C548B">
        <w:rPr>
          <w:sz w:val="28"/>
          <w:szCs w:val="21"/>
          <w:shd w:val="clear" w:color="auto" w:fill="FFFFFF"/>
          <w:lang w:val="da-DK"/>
        </w:rPr>
        <w:t xml:space="preserve">trì </w:t>
      </w:r>
      <w:r w:rsidRPr="000C548B">
        <w:rPr>
          <w:sz w:val="28"/>
          <w:szCs w:val="21"/>
          <w:shd w:val="clear" w:color="auto" w:fill="FFFFFF"/>
          <w:lang w:val="da-DK"/>
        </w:rPr>
        <w:t>các điểm lẻ để đảm bảo cho học sinh đi học hàng ngày.</w:t>
      </w:r>
      <w:r w:rsidR="00732486" w:rsidRPr="000C548B">
        <w:rPr>
          <w:sz w:val="28"/>
          <w:szCs w:val="21"/>
          <w:shd w:val="clear" w:color="auto" w:fill="FFFFFF"/>
          <w:lang w:val="da-DK"/>
        </w:rPr>
        <w:t xml:space="preserve"> </w:t>
      </w:r>
    </w:p>
    <w:p w:rsidR="00D94505" w:rsidRDefault="00FC2618" w:rsidP="00B65969">
      <w:pPr>
        <w:spacing w:before="120" w:after="120" w:line="264" w:lineRule="auto"/>
        <w:ind w:firstLine="720"/>
        <w:jc w:val="both"/>
        <w:rPr>
          <w:szCs w:val="21"/>
          <w:shd w:val="clear" w:color="auto" w:fill="FFFFFF"/>
          <w:lang w:val="da-DK"/>
        </w:rPr>
      </w:pPr>
      <w:r w:rsidRPr="000C548B">
        <w:rPr>
          <w:szCs w:val="21"/>
          <w:shd w:val="clear" w:color="auto" w:fill="FFFFFF"/>
          <w:lang w:val="da-DK"/>
        </w:rPr>
        <w:t xml:space="preserve">Đối với giáo dục tiểu học: </w:t>
      </w:r>
      <w:r w:rsidR="00BD0327" w:rsidRPr="000C548B">
        <w:rPr>
          <w:szCs w:val="21"/>
          <w:shd w:val="clear" w:color="auto" w:fill="FFFFFF"/>
          <w:lang w:val="da-DK"/>
        </w:rPr>
        <w:t>T</w:t>
      </w:r>
      <w:r w:rsidRPr="000C548B">
        <w:rPr>
          <w:szCs w:val="21"/>
          <w:shd w:val="clear" w:color="auto" w:fill="FFFFFF"/>
          <w:lang w:val="da-DK"/>
        </w:rPr>
        <w:t>hực hiện huy động học lớp 3,</w:t>
      </w:r>
      <w:r w:rsidR="002F25D1">
        <w:rPr>
          <w:szCs w:val="21"/>
          <w:shd w:val="clear" w:color="auto" w:fill="FFFFFF"/>
          <w:lang w:val="da-DK"/>
        </w:rPr>
        <w:t xml:space="preserve"> </w:t>
      </w:r>
      <w:r w:rsidRPr="000C548B">
        <w:rPr>
          <w:szCs w:val="21"/>
          <w:shd w:val="clear" w:color="auto" w:fill="FFFFFF"/>
          <w:lang w:val="da-DK"/>
        </w:rPr>
        <w:t>4,</w:t>
      </w:r>
      <w:r w:rsidR="002F25D1">
        <w:rPr>
          <w:szCs w:val="21"/>
          <w:shd w:val="clear" w:color="auto" w:fill="FFFFFF"/>
          <w:lang w:val="da-DK"/>
        </w:rPr>
        <w:t xml:space="preserve"> </w:t>
      </w:r>
      <w:r w:rsidRPr="000C548B">
        <w:rPr>
          <w:szCs w:val="21"/>
          <w:shd w:val="clear" w:color="auto" w:fill="FFFFFF"/>
          <w:lang w:val="da-DK"/>
        </w:rPr>
        <w:t>5 từ các điểm lẻ về điểm trung tâm học</w:t>
      </w:r>
      <w:r w:rsidR="002F25D1">
        <w:rPr>
          <w:szCs w:val="21"/>
          <w:shd w:val="clear" w:color="auto" w:fill="FFFFFF"/>
          <w:vertAlign w:val="superscript"/>
          <w:lang w:val="da-DK"/>
        </w:rPr>
        <w:t>(</w:t>
      </w:r>
      <w:r w:rsidR="00D063F0" w:rsidRPr="000C548B">
        <w:rPr>
          <w:rStyle w:val="FootnoteReference"/>
          <w:szCs w:val="21"/>
          <w:shd w:val="clear" w:color="auto" w:fill="FFFFFF"/>
          <w:lang w:val="da-DK"/>
        </w:rPr>
        <w:footnoteReference w:id="10"/>
      </w:r>
      <w:r w:rsidR="002F25D1">
        <w:rPr>
          <w:szCs w:val="21"/>
          <w:shd w:val="clear" w:color="auto" w:fill="FFFFFF"/>
          <w:vertAlign w:val="superscript"/>
          <w:lang w:val="da-DK"/>
        </w:rPr>
        <w:t>)</w:t>
      </w:r>
      <w:r w:rsidR="00D063F0" w:rsidRPr="000C548B">
        <w:rPr>
          <w:szCs w:val="21"/>
          <w:shd w:val="clear" w:color="auto" w:fill="FFFFFF"/>
          <w:lang w:val="da-DK"/>
        </w:rPr>
        <w:t>.</w:t>
      </w:r>
      <w:r w:rsidR="00D94505">
        <w:rPr>
          <w:szCs w:val="21"/>
          <w:shd w:val="clear" w:color="auto" w:fill="FFFFFF"/>
          <w:lang w:val="da-DK"/>
        </w:rPr>
        <w:t xml:space="preserve"> </w:t>
      </w:r>
    </w:p>
    <w:p w:rsidR="00FB1F4E" w:rsidRPr="000C548B" w:rsidRDefault="00FB1F4E" w:rsidP="00B65969">
      <w:pPr>
        <w:spacing w:before="120" w:after="120" w:line="264" w:lineRule="auto"/>
        <w:ind w:firstLine="720"/>
        <w:jc w:val="both"/>
        <w:rPr>
          <w:iCs/>
          <w:lang w:val="da-DK"/>
        </w:rPr>
      </w:pPr>
      <w:r w:rsidRPr="000C548B">
        <w:rPr>
          <w:iCs/>
          <w:lang w:val="da-DK"/>
        </w:rPr>
        <w:t>Với sự quan tâm của cấp ủy chính quyền địa phương</w:t>
      </w:r>
      <w:r w:rsidR="00D94505">
        <w:rPr>
          <w:iCs/>
          <w:lang w:val="da-DK"/>
        </w:rPr>
        <w:t>,</w:t>
      </w:r>
      <w:r w:rsidRPr="000C548B">
        <w:rPr>
          <w:iCs/>
          <w:lang w:val="da-DK"/>
        </w:rPr>
        <w:t xml:space="preserve"> sự ủng hộ của </w:t>
      </w:r>
      <w:r w:rsidR="00D94505">
        <w:rPr>
          <w:iCs/>
          <w:lang w:val="da-DK"/>
        </w:rPr>
        <w:t>N</w:t>
      </w:r>
      <w:r w:rsidRPr="000C548B">
        <w:rPr>
          <w:iCs/>
          <w:lang w:val="da-DK"/>
        </w:rPr>
        <w:t xml:space="preserve">hân dân và phụ huynh học sinh, việc đưa học sinh khối 1, 2, 3, 4, 5 về trung tâm học giúp cho các em học sinh có môi trường học tập tốt hơn ở điểm trường lẻ. Học sinh được tham gia vào nhiều các hoạt động như: </w:t>
      </w:r>
      <w:r w:rsidR="00D94505">
        <w:rPr>
          <w:iCs/>
          <w:lang w:val="da-DK"/>
        </w:rPr>
        <w:t>V</w:t>
      </w:r>
      <w:r w:rsidRPr="000C548B">
        <w:rPr>
          <w:iCs/>
          <w:lang w:val="da-DK"/>
        </w:rPr>
        <w:t>ăn hóa</w:t>
      </w:r>
      <w:r w:rsidR="00D94505">
        <w:rPr>
          <w:iCs/>
          <w:lang w:val="da-DK"/>
        </w:rPr>
        <w:t>,</w:t>
      </w:r>
      <w:r w:rsidRPr="000C548B">
        <w:rPr>
          <w:iCs/>
          <w:lang w:val="da-DK"/>
        </w:rPr>
        <w:t xml:space="preserve"> văn nghệ, thể dục</w:t>
      </w:r>
      <w:r w:rsidR="00D94505">
        <w:rPr>
          <w:iCs/>
          <w:lang w:val="da-DK"/>
        </w:rPr>
        <w:t>,</w:t>
      </w:r>
      <w:r w:rsidRPr="000C548B">
        <w:rPr>
          <w:iCs/>
          <w:lang w:val="da-DK"/>
        </w:rPr>
        <w:t xml:space="preserve"> thể thao, vui chơi tập thể, bước đầu được tập làm quen với môi trường bán trú, được rèn kĩ năng sống phù hợp với bản thân, trải nghiệm thực hành giáo dục địa phương, giữ gìn và phát triển bản sắc văn hóa dân tộc … Qua đó, giúp </w:t>
      </w:r>
      <w:r w:rsidR="00505371">
        <w:rPr>
          <w:iCs/>
          <w:lang w:val="da-DK"/>
        </w:rPr>
        <w:t>học sinh</w:t>
      </w:r>
      <w:r w:rsidRPr="000C548B">
        <w:rPr>
          <w:iCs/>
          <w:lang w:val="da-DK"/>
        </w:rPr>
        <w:t xml:space="preserve"> mạnh dạn, tự tin trong giao tiếp, phát triển được phẩm chất, năng lực phù hợp với mục tiêu đổi mới Chương trình GDPT 2018 góp phần tích cực vào việc nâng cao chất lượng giáo dục của các đơn vị trường </w:t>
      </w:r>
      <w:r w:rsidR="009A2AC5">
        <w:rPr>
          <w:iCs/>
          <w:lang w:val="da-DK"/>
        </w:rPr>
        <w:t>trong toàn huyện</w:t>
      </w:r>
      <w:r w:rsidRPr="000C548B">
        <w:rPr>
          <w:iCs/>
          <w:lang w:val="da-DK"/>
        </w:rPr>
        <w:t xml:space="preserve">. </w:t>
      </w:r>
    </w:p>
    <w:p w:rsidR="001325BD" w:rsidRPr="000C548B" w:rsidRDefault="001325BD" w:rsidP="00B65969">
      <w:pPr>
        <w:pStyle w:val="NormalWeb"/>
        <w:shd w:val="clear" w:color="auto" w:fill="FFFFFF"/>
        <w:spacing w:before="120" w:beforeAutospacing="0" w:after="120" w:afterAutospacing="0" w:line="264" w:lineRule="auto"/>
        <w:ind w:firstLine="720"/>
        <w:jc w:val="both"/>
        <w:rPr>
          <w:i/>
          <w:sz w:val="28"/>
          <w:szCs w:val="21"/>
          <w:shd w:val="clear" w:color="auto" w:fill="FFFFFF"/>
          <w:lang w:val="da-DK"/>
        </w:rPr>
      </w:pPr>
      <w:r w:rsidRPr="000C548B">
        <w:rPr>
          <w:sz w:val="28"/>
          <w:szCs w:val="21"/>
          <w:shd w:val="clear" w:color="auto" w:fill="FFFFFF"/>
          <w:lang w:val="da-DK"/>
        </w:rPr>
        <w:t>Từ năm học 2019</w:t>
      </w:r>
      <w:r w:rsidR="002F25D1">
        <w:rPr>
          <w:sz w:val="28"/>
          <w:szCs w:val="21"/>
          <w:shd w:val="clear" w:color="auto" w:fill="FFFFFF"/>
          <w:lang w:val="da-DK"/>
        </w:rPr>
        <w:t xml:space="preserve"> </w:t>
      </w:r>
      <w:r w:rsidRPr="000C548B">
        <w:rPr>
          <w:sz w:val="28"/>
          <w:szCs w:val="21"/>
          <w:shd w:val="clear" w:color="auto" w:fill="FFFFFF"/>
          <w:lang w:val="da-DK"/>
        </w:rPr>
        <w:t>-</w:t>
      </w:r>
      <w:r w:rsidR="002F25D1">
        <w:rPr>
          <w:sz w:val="28"/>
          <w:szCs w:val="21"/>
          <w:shd w:val="clear" w:color="auto" w:fill="FFFFFF"/>
          <w:lang w:val="da-DK"/>
        </w:rPr>
        <w:t xml:space="preserve"> </w:t>
      </w:r>
      <w:r w:rsidRPr="000C548B">
        <w:rPr>
          <w:sz w:val="28"/>
          <w:szCs w:val="21"/>
          <w:shd w:val="clear" w:color="auto" w:fill="FFFFFF"/>
          <w:lang w:val="da-DK"/>
        </w:rPr>
        <w:t>2020 đến năm học 2022</w:t>
      </w:r>
      <w:r w:rsidR="002F25D1">
        <w:rPr>
          <w:sz w:val="28"/>
          <w:szCs w:val="21"/>
          <w:shd w:val="clear" w:color="auto" w:fill="FFFFFF"/>
          <w:lang w:val="da-DK"/>
        </w:rPr>
        <w:t xml:space="preserve"> </w:t>
      </w:r>
      <w:r w:rsidRPr="000C548B">
        <w:rPr>
          <w:sz w:val="28"/>
          <w:szCs w:val="21"/>
          <w:shd w:val="clear" w:color="auto" w:fill="FFFFFF"/>
          <w:lang w:val="da-DK"/>
        </w:rPr>
        <w:t>-</w:t>
      </w:r>
      <w:r w:rsidR="002F25D1">
        <w:rPr>
          <w:sz w:val="28"/>
          <w:szCs w:val="21"/>
          <w:shd w:val="clear" w:color="auto" w:fill="FFFFFF"/>
          <w:lang w:val="da-DK"/>
        </w:rPr>
        <w:t xml:space="preserve"> </w:t>
      </w:r>
      <w:r w:rsidRPr="000C548B">
        <w:rPr>
          <w:sz w:val="28"/>
          <w:szCs w:val="21"/>
          <w:shd w:val="clear" w:color="auto" w:fill="FFFFFF"/>
          <w:lang w:val="da-DK"/>
        </w:rPr>
        <w:t>2023</w:t>
      </w:r>
      <w:r w:rsidR="007366C2" w:rsidRPr="000C548B">
        <w:rPr>
          <w:sz w:val="28"/>
          <w:szCs w:val="21"/>
          <w:shd w:val="clear" w:color="auto" w:fill="FFFFFF"/>
          <w:lang w:val="da-DK"/>
        </w:rPr>
        <w:t>,</w:t>
      </w:r>
      <w:r w:rsidRPr="000C548B">
        <w:rPr>
          <w:sz w:val="28"/>
          <w:szCs w:val="21"/>
          <w:shd w:val="clear" w:color="auto" w:fill="FFFFFF"/>
          <w:lang w:val="da-DK"/>
        </w:rPr>
        <w:t xml:space="preserve"> đã thực hiện sá</w:t>
      </w:r>
      <w:r w:rsidR="002F25D1">
        <w:rPr>
          <w:sz w:val="28"/>
          <w:szCs w:val="21"/>
          <w:shd w:val="clear" w:color="auto" w:fill="FFFFFF"/>
          <w:lang w:val="da-DK"/>
        </w:rPr>
        <w:t>p</w:t>
      </w:r>
      <w:r w:rsidRPr="000C548B">
        <w:rPr>
          <w:sz w:val="28"/>
          <w:szCs w:val="21"/>
          <w:shd w:val="clear" w:color="auto" w:fill="FFFFFF"/>
          <w:lang w:val="da-DK"/>
        </w:rPr>
        <w:t xml:space="preserve"> nhập 18 đơn vị trường thành </w:t>
      </w:r>
      <w:r w:rsidR="002F25D1">
        <w:rPr>
          <w:sz w:val="28"/>
          <w:szCs w:val="21"/>
          <w:shd w:val="clear" w:color="auto" w:fill="FFFFFF"/>
          <w:lang w:val="da-DK"/>
        </w:rPr>
        <w:t>0</w:t>
      </w:r>
      <w:r w:rsidRPr="000C548B">
        <w:rPr>
          <w:sz w:val="28"/>
          <w:szCs w:val="21"/>
          <w:shd w:val="clear" w:color="auto" w:fill="FFFFFF"/>
          <w:lang w:val="da-DK"/>
        </w:rPr>
        <w:t>9 trường</w:t>
      </w:r>
      <w:r w:rsidR="002F25D1">
        <w:rPr>
          <w:sz w:val="28"/>
          <w:szCs w:val="21"/>
          <w:shd w:val="clear" w:color="auto" w:fill="FFFFFF"/>
          <w:vertAlign w:val="superscript"/>
          <w:lang w:val="da-DK"/>
        </w:rPr>
        <w:t>(</w:t>
      </w:r>
      <w:r w:rsidR="00D84533" w:rsidRPr="000C548B">
        <w:rPr>
          <w:rStyle w:val="FootnoteReference"/>
          <w:sz w:val="28"/>
          <w:szCs w:val="21"/>
          <w:shd w:val="clear" w:color="auto" w:fill="FFFFFF"/>
          <w:lang w:val="da-DK"/>
        </w:rPr>
        <w:footnoteReference w:id="11"/>
      </w:r>
      <w:r w:rsidR="002F25D1">
        <w:rPr>
          <w:sz w:val="28"/>
          <w:szCs w:val="21"/>
          <w:shd w:val="clear" w:color="auto" w:fill="FFFFFF"/>
          <w:vertAlign w:val="superscript"/>
          <w:lang w:val="da-DK"/>
        </w:rPr>
        <w:t>)</w:t>
      </w:r>
      <w:r w:rsidRPr="000C548B">
        <w:rPr>
          <w:i/>
          <w:sz w:val="28"/>
          <w:szCs w:val="21"/>
          <w:shd w:val="clear" w:color="auto" w:fill="FFFFFF"/>
          <w:lang w:val="da-DK"/>
        </w:rPr>
        <w:t>.</w:t>
      </w:r>
      <w:r w:rsidRPr="000C548B">
        <w:rPr>
          <w:sz w:val="28"/>
          <w:szCs w:val="21"/>
          <w:shd w:val="clear" w:color="auto" w:fill="FFFFFF"/>
          <w:lang w:val="da-DK"/>
        </w:rPr>
        <w:t xml:space="preserve"> Đến năm học 2022</w:t>
      </w:r>
      <w:r w:rsidR="002F25D1">
        <w:rPr>
          <w:sz w:val="28"/>
          <w:szCs w:val="21"/>
          <w:shd w:val="clear" w:color="auto" w:fill="FFFFFF"/>
          <w:lang w:val="da-DK"/>
        </w:rPr>
        <w:t xml:space="preserve"> </w:t>
      </w:r>
      <w:r w:rsidRPr="000C548B">
        <w:rPr>
          <w:sz w:val="28"/>
          <w:szCs w:val="21"/>
          <w:shd w:val="clear" w:color="auto" w:fill="FFFFFF"/>
          <w:lang w:val="da-DK"/>
        </w:rPr>
        <w:t>-</w:t>
      </w:r>
      <w:r w:rsidR="002F25D1">
        <w:rPr>
          <w:sz w:val="28"/>
          <w:szCs w:val="21"/>
          <w:shd w:val="clear" w:color="auto" w:fill="FFFFFF"/>
          <w:lang w:val="da-DK"/>
        </w:rPr>
        <w:t xml:space="preserve"> </w:t>
      </w:r>
      <w:r w:rsidRPr="000C548B">
        <w:rPr>
          <w:sz w:val="28"/>
          <w:szCs w:val="21"/>
          <w:shd w:val="clear" w:color="auto" w:fill="FFFFFF"/>
          <w:lang w:val="da-DK"/>
        </w:rPr>
        <w:t xml:space="preserve">2023 tổng số trường 39 trường và </w:t>
      </w:r>
      <w:r w:rsidR="00A33107" w:rsidRPr="000C548B">
        <w:rPr>
          <w:sz w:val="28"/>
          <w:szCs w:val="21"/>
          <w:shd w:val="clear" w:color="auto" w:fill="FFFFFF"/>
          <w:lang w:val="da-DK"/>
        </w:rPr>
        <w:t>0</w:t>
      </w:r>
      <w:r w:rsidRPr="000C548B">
        <w:rPr>
          <w:sz w:val="28"/>
          <w:szCs w:val="21"/>
          <w:shd w:val="clear" w:color="auto" w:fill="FFFFFF"/>
          <w:lang w:val="da-DK"/>
        </w:rPr>
        <w:t xml:space="preserve">1 trung tâm GDTX </w:t>
      </w:r>
      <w:r w:rsidRPr="000C548B">
        <w:rPr>
          <w:i/>
          <w:sz w:val="28"/>
          <w:szCs w:val="21"/>
          <w:shd w:val="clear" w:color="auto" w:fill="FFFFFF"/>
          <w:lang w:val="da-DK"/>
        </w:rPr>
        <w:t xml:space="preserve">(MN: 14 trường, Tiểu học: </w:t>
      </w:r>
      <w:r w:rsidR="00A33107" w:rsidRPr="000C548B">
        <w:rPr>
          <w:i/>
          <w:sz w:val="28"/>
          <w:szCs w:val="21"/>
          <w:shd w:val="clear" w:color="auto" w:fill="FFFFFF"/>
          <w:lang w:val="da-DK"/>
        </w:rPr>
        <w:t>0</w:t>
      </w:r>
      <w:r w:rsidRPr="000C548B">
        <w:rPr>
          <w:i/>
          <w:sz w:val="28"/>
          <w:szCs w:val="21"/>
          <w:shd w:val="clear" w:color="auto" w:fill="FFFFFF"/>
          <w:lang w:val="da-DK"/>
        </w:rPr>
        <w:t xml:space="preserve">7 trường, THCS: </w:t>
      </w:r>
      <w:r w:rsidR="00A33107" w:rsidRPr="000C548B">
        <w:rPr>
          <w:i/>
          <w:sz w:val="28"/>
          <w:szCs w:val="21"/>
          <w:shd w:val="clear" w:color="auto" w:fill="FFFFFF"/>
          <w:lang w:val="da-DK"/>
        </w:rPr>
        <w:t>0</w:t>
      </w:r>
      <w:r w:rsidRPr="000C548B">
        <w:rPr>
          <w:i/>
          <w:sz w:val="28"/>
          <w:szCs w:val="21"/>
          <w:shd w:val="clear" w:color="auto" w:fill="FFFFFF"/>
          <w:lang w:val="da-DK"/>
        </w:rPr>
        <w:t xml:space="preserve">7 trường, TH&amp;THCS: </w:t>
      </w:r>
      <w:r w:rsidR="00A33107" w:rsidRPr="000C548B">
        <w:rPr>
          <w:i/>
          <w:sz w:val="28"/>
          <w:szCs w:val="21"/>
          <w:shd w:val="clear" w:color="auto" w:fill="FFFFFF"/>
          <w:lang w:val="da-DK"/>
        </w:rPr>
        <w:t>0</w:t>
      </w:r>
      <w:r w:rsidRPr="000C548B">
        <w:rPr>
          <w:i/>
          <w:sz w:val="28"/>
          <w:szCs w:val="21"/>
          <w:shd w:val="clear" w:color="auto" w:fill="FFFFFF"/>
          <w:lang w:val="da-DK"/>
        </w:rPr>
        <w:t xml:space="preserve">8 trường, THPT: </w:t>
      </w:r>
      <w:r w:rsidR="00A33107" w:rsidRPr="000C548B">
        <w:rPr>
          <w:i/>
          <w:sz w:val="28"/>
          <w:szCs w:val="21"/>
          <w:shd w:val="clear" w:color="auto" w:fill="FFFFFF"/>
          <w:lang w:val="da-DK"/>
        </w:rPr>
        <w:t>0</w:t>
      </w:r>
      <w:r w:rsidRPr="000C548B">
        <w:rPr>
          <w:i/>
          <w:sz w:val="28"/>
          <w:szCs w:val="21"/>
          <w:shd w:val="clear" w:color="auto" w:fill="FFFFFF"/>
          <w:lang w:val="da-DK"/>
        </w:rPr>
        <w:t xml:space="preserve">3 trường, Trung tân GDTX: </w:t>
      </w:r>
      <w:r w:rsidR="00A33107" w:rsidRPr="000C548B">
        <w:rPr>
          <w:i/>
          <w:sz w:val="28"/>
          <w:szCs w:val="21"/>
          <w:shd w:val="clear" w:color="auto" w:fill="FFFFFF"/>
          <w:lang w:val="da-DK"/>
        </w:rPr>
        <w:t>0</w:t>
      </w:r>
      <w:r w:rsidRPr="000C548B">
        <w:rPr>
          <w:i/>
          <w:sz w:val="28"/>
          <w:szCs w:val="21"/>
          <w:shd w:val="clear" w:color="auto" w:fill="FFFFFF"/>
          <w:lang w:val="da-DK"/>
        </w:rPr>
        <w:t>1).</w:t>
      </w:r>
    </w:p>
    <w:p w:rsidR="00FC2618" w:rsidRPr="000C548B" w:rsidRDefault="00EF61C4" w:rsidP="00B65969">
      <w:pPr>
        <w:spacing w:before="120" w:after="120" w:line="264" w:lineRule="auto"/>
        <w:ind w:firstLine="720"/>
        <w:jc w:val="both"/>
        <w:rPr>
          <w:lang w:val="da-DK"/>
        </w:rPr>
      </w:pPr>
      <w:r w:rsidRPr="000C548B">
        <w:rPr>
          <w:spacing w:val="-4"/>
          <w:lang w:val="da-DK"/>
        </w:rPr>
        <w:t>Công tác x</w:t>
      </w:r>
      <w:r w:rsidR="00FC2618" w:rsidRPr="000C548B">
        <w:rPr>
          <w:spacing w:val="-4"/>
          <w:lang w:val="da-DK"/>
        </w:rPr>
        <w:t>ây dựng trường chuẩn quốc gia</w:t>
      </w:r>
      <w:r w:rsidRPr="000C548B">
        <w:rPr>
          <w:spacing w:val="-4"/>
          <w:lang w:val="da-DK"/>
        </w:rPr>
        <w:t xml:space="preserve"> được trú trọng.</w:t>
      </w:r>
      <w:r w:rsidR="00FC2618" w:rsidRPr="000C548B">
        <w:rPr>
          <w:spacing w:val="-4"/>
          <w:lang w:val="da-DK"/>
        </w:rPr>
        <w:t xml:space="preserve"> </w:t>
      </w:r>
      <w:r w:rsidR="00FC2618" w:rsidRPr="000C548B">
        <w:rPr>
          <w:lang w:val="da-DK"/>
        </w:rPr>
        <w:t xml:space="preserve">Tính đến hết năm 2022: </w:t>
      </w:r>
      <w:r w:rsidR="00A33107" w:rsidRPr="000C548B">
        <w:rPr>
          <w:lang w:val="da-DK"/>
        </w:rPr>
        <w:t>C</w:t>
      </w:r>
      <w:r w:rsidR="00FC2618" w:rsidRPr="000C548B">
        <w:rPr>
          <w:lang w:val="da-DK"/>
        </w:rPr>
        <w:t>ó 22/39</w:t>
      </w:r>
      <w:r w:rsidR="00507974" w:rsidRPr="000C548B">
        <w:rPr>
          <w:lang w:val="da-DK"/>
        </w:rPr>
        <w:t xml:space="preserve"> trường</w:t>
      </w:r>
      <w:r w:rsidR="00FC2618" w:rsidRPr="000C548B">
        <w:rPr>
          <w:lang w:val="da-DK"/>
        </w:rPr>
        <w:t xml:space="preserve"> đạt chuẩn quốc gia đạt tỷ lệ 56,4% </w:t>
      </w:r>
      <w:r w:rsidR="00A33107" w:rsidRPr="000C548B">
        <w:rPr>
          <w:i/>
          <w:iCs/>
          <w:lang w:val="da-DK"/>
        </w:rPr>
        <w:t>(</w:t>
      </w:r>
      <w:r w:rsidR="00FC2618" w:rsidRPr="000C548B">
        <w:rPr>
          <w:i/>
          <w:iCs/>
          <w:lang w:val="da-DK"/>
        </w:rPr>
        <w:t>trong đó</w:t>
      </w:r>
      <w:r w:rsidR="00A33107" w:rsidRPr="000C548B">
        <w:rPr>
          <w:i/>
          <w:iCs/>
          <w:lang w:val="da-DK"/>
        </w:rPr>
        <w:t xml:space="preserve">: </w:t>
      </w:r>
      <w:r w:rsidR="00FC2618" w:rsidRPr="000C548B">
        <w:rPr>
          <w:i/>
          <w:lang w:val="da-DK"/>
        </w:rPr>
        <w:t>Mầm non 10/14 trường</w:t>
      </w:r>
      <w:r w:rsidR="00A33107" w:rsidRPr="000C548B">
        <w:rPr>
          <w:i/>
          <w:lang w:val="da-DK"/>
        </w:rPr>
        <w:t>,</w:t>
      </w:r>
      <w:r w:rsidR="00FC2618" w:rsidRPr="000C548B">
        <w:rPr>
          <w:i/>
          <w:lang w:val="da-DK"/>
        </w:rPr>
        <w:t xml:space="preserve"> đạt 71,4%; Tiểu học 5/7 trường</w:t>
      </w:r>
      <w:r w:rsidR="00A33107" w:rsidRPr="000C548B">
        <w:rPr>
          <w:i/>
          <w:lang w:val="da-DK"/>
        </w:rPr>
        <w:t>,</w:t>
      </w:r>
      <w:r w:rsidR="00FC2618" w:rsidRPr="000C548B">
        <w:rPr>
          <w:i/>
          <w:lang w:val="da-DK"/>
        </w:rPr>
        <w:t xml:space="preserve"> đạt 71,4%; THCS 6/15 trường</w:t>
      </w:r>
      <w:r w:rsidR="00A33107" w:rsidRPr="000C548B">
        <w:rPr>
          <w:i/>
          <w:lang w:val="da-DK"/>
        </w:rPr>
        <w:t>,</w:t>
      </w:r>
      <w:r w:rsidR="00FC2618" w:rsidRPr="000C548B">
        <w:rPr>
          <w:i/>
          <w:lang w:val="da-DK"/>
        </w:rPr>
        <w:t xml:space="preserve"> đạt 40%; THPT 1/3 trường</w:t>
      </w:r>
      <w:r w:rsidR="00A33107" w:rsidRPr="000C548B">
        <w:rPr>
          <w:i/>
          <w:lang w:val="da-DK"/>
        </w:rPr>
        <w:t>,</w:t>
      </w:r>
      <w:r w:rsidR="00FC2618" w:rsidRPr="000C548B">
        <w:rPr>
          <w:i/>
          <w:lang w:val="da-DK"/>
        </w:rPr>
        <w:t xml:space="preserve"> đạt 33,3%).</w:t>
      </w:r>
    </w:p>
    <w:p w:rsidR="00281106" w:rsidRPr="00960EBA" w:rsidRDefault="007E6935" w:rsidP="00B65969">
      <w:pPr>
        <w:spacing w:before="120" w:after="120" w:line="264" w:lineRule="auto"/>
        <w:ind w:firstLine="720"/>
        <w:jc w:val="both"/>
        <w:rPr>
          <w:spacing w:val="-2"/>
          <w:lang w:val="nl-NL"/>
        </w:rPr>
      </w:pPr>
      <w:r w:rsidRPr="00960EBA">
        <w:rPr>
          <w:spacing w:val="-2"/>
          <w:lang w:val="da-DK"/>
        </w:rPr>
        <w:lastRenderedPageBreak/>
        <w:t>C</w:t>
      </w:r>
      <w:r w:rsidR="00471E5C" w:rsidRPr="00960EBA">
        <w:rPr>
          <w:spacing w:val="-2"/>
          <w:lang w:val="nl-NL"/>
        </w:rPr>
        <w:t>ông tác xã hội hóa</w:t>
      </w:r>
      <w:r w:rsidR="00E25D79" w:rsidRPr="00960EBA">
        <w:rPr>
          <w:spacing w:val="-2"/>
          <w:lang w:val="nl-NL"/>
        </w:rPr>
        <w:t>, tài trợ, viện trợ</w:t>
      </w:r>
      <w:r w:rsidR="001F7A41" w:rsidRPr="00960EBA">
        <w:rPr>
          <w:spacing w:val="-2"/>
          <w:lang w:val="nl-NL"/>
        </w:rPr>
        <w:t>:</w:t>
      </w:r>
      <w:r w:rsidR="000179C9" w:rsidRPr="00960EBA">
        <w:rPr>
          <w:spacing w:val="-2"/>
          <w:lang w:val="nl-NL"/>
        </w:rPr>
        <w:t xml:space="preserve"> </w:t>
      </w:r>
      <w:r w:rsidR="001F7A41" w:rsidRPr="00960EBA">
        <w:rPr>
          <w:spacing w:val="-2"/>
          <w:lang w:val="da-DK"/>
        </w:rPr>
        <w:t>Đ</w:t>
      </w:r>
      <w:r w:rsidR="00281106" w:rsidRPr="00960EBA">
        <w:rPr>
          <w:spacing w:val="-2"/>
          <w:lang w:val="da-DK"/>
        </w:rPr>
        <w:t>ã huy động các tổ chức, cá nhân ủng hộ, quyên góp được tiền mặt</w:t>
      </w:r>
      <w:r w:rsidR="00960EBA">
        <w:rPr>
          <w:spacing w:val="-2"/>
          <w:lang w:val="da-DK"/>
        </w:rPr>
        <w:t xml:space="preserve"> và các hiện vật quy ra tiền là</w:t>
      </w:r>
      <w:r w:rsidR="00281106" w:rsidRPr="00960EBA">
        <w:rPr>
          <w:spacing w:val="-2"/>
          <w:lang w:val="da-DK"/>
        </w:rPr>
        <w:t xml:space="preserve"> 23.746.312.000 đồng.</w:t>
      </w:r>
    </w:p>
    <w:p w:rsidR="0045694D" w:rsidRPr="000C548B" w:rsidRDefault="007B77FA" w:rsidP="00B65969">
      <w:pPr>
        <w:spacing w:before="120" w:after="120" w:line="264" w:lineRule="auto"/>
        <w:ind w:firstLine="720"/>
        <w:jc w:val="both"/>
        <w:rPr>
          <w:b/>
          <w:i/>
          <w:iCs/>
          <w:spacing w:val="-8"/>
          <w:lang w:val="nl-NL"/>
        </w:rPr>
      </w:pPr>
      <w:r w:rsidRPr="000C548B">
        <w:rPr>
          <w:b/>
          <w:i/>
          <w:iCs/>
          <w:spacing w:val="-8"/>
          <w:lang w:val="nl-NL"/>
        </w:rPr>
        <w:t>2.8.</w:t>
      </w:r>
      <w:r w:rsidR="0045694D" w:rsidRPr="000C548B">
        <w:rPr>
          <w:b/>
          <w:i/>
          <w:iCs/>
          <w:spacing w:val="-8"/>
          <w:lang w:val="nl-NL"/>
        </w:rPr>
        <w:t xml:space="preserve"> Duy trì và nâng cao chất lượng đạt chuẩn quốc gia về phổ cập giáo dục</w:t>
      </w:r>
    </w:p>
    <w:p w:rsidR="00366613" w:rsidRPr="000C548B" w:rsidRDefault="0045694D" w:rsidP="00B65969">
      <w:pPr>
        <w:pStyle w:val="NormalWeb"/>
        <w:shd w:val="clear" w:color="auto" w:fill="FFFFFF"/>
        <w:spacing w:before="120" w:beforeAutospacing="0" w:after="120" w:afterAutospacing="0" w:line="264" w:lineRule="auto"/>
        <w:ind w:firstLine="720"/>
        <w:jc w:val="both"/>
        <w:rPr>
          <w:sz w:val="28"/>
          <w:szCs w:val="28"/>
          <w:lang w:val="nl-NL"/>
        </w:rPr>
      </w:pPr>
      <w:r w:rsidRPr="000C548B">
        <w:rPr>
          <w:lang w:val="nl-NL"/>
        </w:rPr>
        <w:t xml:space="preserve"> </w:t>
      </w:r>
      <w:r w:rsidR="00366613" w:rsidRPr="000C548B">
        <w:rPr>
          <w:sz w:val="28"/>
          <w:szCs w:val="28"/>
          <w:lang w:val="sv-SE"/>
        </w:rPr>
        <w:t>Năm 2022</w:t>
      </w:r>
      <w:r w:rsidR="001F7A41" w:rsidRPr="000C548B">
        <w:rPr>
          <w:sz w:val="28"/>
          <w:szCs w:val="28"/>
          <w:lang w:val="sv-SE"/>
        </w:rPr>
        <w:t>,</w:t>
      </w:r>
      <w:r w:rsidR="00366613" w:rsidRPr="000C548B">
        <w:rPr>
          <w:sz w:val="28"/>
          <w:szCs w:val="28"/>
          <w:lang w:val="sv-SE"/>
        </w:rPr>
        <w:t xml:space="preserve"> huyện được UBND tỉnh công nhận </w:t>
      </w:r>
      <w:r w:rsidR="00366613" w:rsidRPr="000C548B">
        <w:rPr>
          <w:rFonts w:eastAsia="Calibri"/>
          <w:sz w:val="28"/>
          <w:szCs w:val="28"/>
          <w:lang w:val="sv-SE"/>
        </w:rPr>
        <w:t>đạt chuẩn quốc gia về PCGD MN cho trẻ 5 tuổi</w:t>
      </w:r>
      <w:r w:rsidR="001F7A41" w:rsidRPr="000C548B">
        <w:rPr>
          <w:sz w:val="28"/>
          <w:szCs w:val="28"/>
          <w:lang w:val="sv-SE"/>
        </w:rPr>
        <w:t>,</w:t>
      </w:r>
      <w:r w:rsidR="00366613" w:rsidRPr="000C548B">
        <w:rPr>
          <w:sz w:val="28"/>
          <w:szCs w:val="28"/>
          <w:lang w:val="sv-SE"/>
        </w:rPr>
        <w:t xml:space="preserve"> </w:t>
      </w:r>
      <w:r w:rsidR="00366613" w:rsidRPr="000C548B">
        <w:rPr>
          <w:rFonts w:eastAsia="Calibri"/>
          <w:sz w:val="28"/>
          <w:szCs w:val="28"/>
          <w:lang w:val="vi-VN"/>
        </w:rPr>
        <w:t xml:space="preserve">PCGD </w:t>
      </w:r>
      <w:r w:rsidR="00366613" w:rsidRPr="000C548B">
        <w:rPr>
          <w:rFonts w:eastAsia="Calibri"/>
          <w:bCs/>
          <w:sz w:val="28"/>
          <w:szCs w:val="28"/>
          <w:lang w:val="nl-NL"/>
        </w:rPr>
        <w:t>TH</w:t>
      </w:r>
      <w:r w:rsidR="00366613" w:rsidRPr="000C548B">
        <w:rPr>
          <w:rFonts w:eastAsia="Calibri"/>
          <w:sz w:val="28"/>
          <w:szCs w:val="28"/>
          <w:lang w:val="vi-VN"/>
        </w:rPr>
        <w:t xml:space="preserve"> mức độ </w:t>
      </w:r>
      <w:r w:rsidR="00366613" w:rsidRPr="000C548B">
        <w:rPr>
          <w:rFonts w:eastAsia="Calibri"/>
          <w:sz w:val="28"/>
          <w:szCs w:val="28"/>
          <w:lang w:val="nl-NL"/>
        </w:rPr>
        <w:t>3</w:t>
      </w:r>
      <w:r w:rsidR="00366613" w:rsidRPr="000C548B">
        <w:rPr>
          <w:sz w:val="28"/>
          <w:szCs w:val="28"/>
          <w:lang w:val="nl-NL"/>
        </w:rPr>
        <w:t xml:space="preserve"> </w:t>
      </w:r>
      <w:r w:rsidR="00366613" w:rsidRPr="000C548B">
        <w:rPr>
          <w:i/>
          <w:iCs/>
          <w:sz w:val="28"/>
          <w:szCs w:val="28"/>
          <w:lang w:val="nl-NL"/>
        </w:rPr>
        <w:t>(</w:t>
      </w:r>
      <w:r w:rsidR="00366613" w:rsidRPr="000C548B">
        <w:rPr>
          <w:rFonts w:eastAsia="Calibri"/>
          <w:i/>
          <w:iCs/>
          <w:sz w:val="28"/>
          <w:szCs w:val="28"/>
          <w:lang w:val="nl-NL"/>
        </w:rPr>
        <w:t xml:space="preserve">14/14 </w:t>
      </w:r>
      <w:r w:rsidR="00366613" w:rsidRPr="000C548B">
        <w:rPr>
          <w:rFonts w:eastAsia="Calibri"/>
          <w:i/>
          <w:iCs/>
          <w:sz w:val="28"/>
          <w:szCs w:val="28"/>
          <w:lang w:val="vi-VN"/>
        </w:rPr>
        <w:t xml:space="preserve">xã, thị trấn </w:t>
      </w:r>
      <w:r w:rsidR="00366613" w:rsidRPr="000C548B">
        <w:rPr>
          <w:rFonts w:eastAsia="Calibri"/>
          <w:i/>
          <w:iCs/>
          <w:sz w:val="28"/>
          <w:szCs w:val="28"/>
          <w:lang w:val="nb-NO"/>
        </w:rPr>
        <w:t xml:space="preserve">đạt </w:t>
      </w:r>
      <w:r w:rsidR="00366613" w:rsidRPr="000C548B">
        <w:rPr>
          <w:rFonts w:eastAsia="Calibri"/>
          <w:i/>
          <w:iCs/>
          <w:sz w:val="28"/>
          <w:szCs w:val="28"/>
          <w:lang w:val="vi-VN"/>
        </w:rPr>
        <w:t xml:space="preserve">chuẩn </w:t>
      </w:r>
      <w:r w:rsidR="00366613" w:rsidRPr="000C548B">
        <w:rPr>
          <w:rFonts w:eastAsia="Calibri"/>
          <w:i/>
          <w:iCs/>
          <w:sz w:val="28"/>
          <w:szCs w:val="28"/>
          <w:lang w:val="nl-NL"/>
        </w:rPr>
        <w:t xml:space="preserve">quốc gia </w:t>
      </w:r>
      <w:r w:rsidR="00366613" w:rsidRPr="000C548B">
        <w:rPr>
          <w:rFonts w:eastAsia="Calibri"/>
          <w:i/>
          <w:iCs/>
          <w:sz w:val="28"/>
          <w:szCs w:val="28"/>
          <w:lang w:val="vi-VN"/>
        </w:rPr>
        <w:t>PCGD</w:t>
      </w:r>
      <w:r w:rsidR="00366613" w:rsidRPr="000C548B">
        <w:rPr>
          <w:rFonts w:eastAsia="Calibri"/>
          <w:i/>
          <w:iCs/>
          <w:sz w:val="28"/>
          <w:szCs w:val="28"/>
          <w:lang w:val="nl-NL"/>
        </w:rPr>
        <w:t xml:space="preserve">TH </w:t>
      </w:r>
      <w:r w:rsidR="00366613" w:rsidRPr="000C548B">
        <w:rPr>
          <w:rFonts w:eastAsia="Calibri"/>
          <w:i/>
          <w:iCs/>
          <w:sz w:val="28"/>
          <w:szCs w:val="28"/>
          <w:lang w:val="vi-VN"/>
        </w:rPr>
        <w:t xml:space="preserve">mức độ </w:t>
      </w:r>
      <w:r w:rsidR="00366613" w:rsidRPr="000C548B">
        <w:rPr>
          <w:rFonts w:eastAsia="Calibri"/>
          <w:i/>
          <w:iCs/>
          <w:sz w:val="28"/>
          <w:szCs w:val="28"/>
          <w:lang w:val="nl-NL"/>
        </w:rPr>
        <w:t>3</w:t>
      </w:r>
      <w:r w:rsidR="00366613" w:rsidRPr="000C548B">
        <w:rPr>
          <w:i/>
          <w:iCs/>
          <w:sz w:val="28"/>
          <w:szCs w:val="28"/>
          <w:lang w:val="nl-NL"/>
        </w:rPr>
        <w:t>)</w:t>
      </w:r>
      <w:r w:rsidR="001F7A41" w:rsidRPr="000C548B">
        <w:rPr>
          <w:sz w:val="28"/>
          <w:szCs w:val="28"/>
          <w:lang w:val="nl-NL"/>
        </w:rPr>
        <w:t>,</w:t>
      </w:r>
      <w:r w:rsidR="00366613" w:rsidRPr="000C548B">
        <w:rPr>
          <w:sz w:val="28"/>
          <w:szCs w:val="28"/>
          <w:lang w:val="nl-NL"/>
        </w:rPr>
        <w:t xml:space="preserve"> </w:t>
      </w:r>
      <w:r w:rsidR="00366613" w:rsidRPr="000C548B">
        <w:rPr>
          <w:rFonts w:eastAsia="Calibri"/>
          <w:spacing w:val="-4"/>
          <w:sz w:val="28"/>
          <w:szCs w:val="28"/>
          <w:lang w:val="vi-VN"/>
        </w:rPr>
        <w:t xml:space="preserve">PCGD THCS </w:t>
      </w:r>
      <w:r w:rsidR="00366613" w:rsidRPr="000C548B">
        <w:rPr>
          <w:rFonts w:eastAsia="Calibri"/>
          <w:spacing w:val="-4"/>
          <w:sz w:val="28"/>
          <w:szCs w:val="28"/>
          <w:lang w:val="nl-NL"/>
        </w:rPr>
        <w:t>mức độ 1</w:t>
      </w:r>
      <w:r w:rsidR="00366613" w:rsidRPr="000C548B">
        <w:rPr>
          <w:spacing w:val="-4"/>
          <w:sz w:val="28"/>
          <w:szCs w:val="28"/>
          <w:lang w:val="nl-NL"/>
        </w:rPr>
        <w:t xml:space="preserve"> </w:t>
      </w:r>
      <w:r w:rsidR="00366613" w:rsidRPr="000C548B">
        <w:rPr>
          <w:i/>
          <w:iCs/>
          <w:spacing w:val="-4"/>
          <w:sz w:val="28"/>
          <w:szCs w:val="28"/>
          <w:lang w:val="nl-NL"/>
        </w:rPr>
        <w:t>(</w:t>
      </w:r>
      <w:r w:rsidR="00366613" w:rsidRPr="000C548B">
        <w:rPr>
          <w:rFonts w:eastAsia="Calibri"/>
          <w:i/>
          <w:iCs/>
          <w:spacing w:val="-4"/>
          <w:sz w:val="28"/>
          <w:szCs w:val="28"/>
          <w:lang w:val="nl-NL"/>
        </w:rPr>
        <w:t>7/14 xã đạt mức độ 3; 6/14 xã đạt mức độ 2; 1/14 xã đạt mức độ 1</w:t>
      </w:r>
      <w:r w:rsidR="00366613" w:rsidRPr="000C548B">
        <w:rPr>
          <w:i/>
          <w:iCs/>
          <w:spacing w:val="-4"/>
          <w:sz w:val="28"/>
          <w:szCs w:val="28"/>
          <w:lang w:val="nl-NL"/>
        </w:rPr>
        <w:t>)</w:t>
      </w:r>
      <w:r w:rsidR="00366613" w:rsidRPr="000C548B">
        <w:rPr>
          <w:spacing w:val="-4"/>
          <w:sz w:val="28"/>
          <w:szCs w:val="28"/>
          <w:lang w:val="nl-NL"/>
        </w:rPr>
        <w:t xml:space="preserve">; </w:t>
      </w:r>
      <w:r w:rsidR="00366613" w:rsidRPr="000C548B">
        <w:rPr>
          <w:rFonts w:eastAsia="Calibri"/>
          <w:sz w:val="28"/>
          <w:szCs w:val="28"/>
          <w:lang w:val="sv-SE"/>
        </w:rPr>
        <w:t>đạt chuẩn XMC mức độ 1</w:t>
      </w:r>
      <w:r w:rsidR="00366613" w:rsidRPr="000C548B">
        <w:rPr>
          <w:sz w:val="28"/>
          <w:szCs w:val="28"/>
          <w:lang w:val="sv-SE"/>
        </w:rPr>
        <w:t xml:space="preserve"> </w:t>
      </w:r>
      <w:r w:rsidR="00366613" w:rsidRPr="000C548B">
        <w:rPr>
          <w:i/>
          <w:iCs/>
          <w:sz w:val="28"/>
          <w:szCs w:val="28"/>
          <w:lang w:val="sv-SE"/>
        </w:rPr>
        <w:t>(5</w:t>
      </w:r>
      <w:r w:rsidR="00366613" w:rsidRPr="000C548B">
        <w:rPr>
          <w:rFonts w:eastAsia="Calibri"/>
          <w:i/>
          <w:iCs/>
          <w:sz w:val="28"/>
          <w:szCs w:val="28"/>
          <w:lang w:val="sv-SE"/>
        </w:rPr>
        <w:t>/14 đơn vị</w:t>
      </w:r>
      <w:r w:rsidR="00366613" w:rsidRPr="000C548B">
        <w:rPr>
          <w:i/>
          <w:iCs/>
          <w:sz w:val="28"/>
          <w:szCs w:val="28"/>
          <w:lang w:val="sv-SE"/>
        </w:rPr>
        <w:t xml:space="preserve"> xã </w:t>
      </w:r>
      <w:r w:rsidR="00366613" w:rsidRPr="000C548B">
        <w:rPr>
          <w:rFonts w:eastAsia="Calibri"/>
          <w:i/>
          <w:iCs/>
          <w:sz w:val="28"/>
          <w:szCs w:val="28"/>
          <w:lang w:val="sv-SE"/>
        </w:rPr>
        <w:t xml:space="preserve">đạt XMC mức độ </w:t>
      </w:r>
      <w:r w:rsidR="00366613" w:rsidRPr="000C548B">
        <w:rPr>
          <w:i/>
          <w:iCs/>
          <w:sz w:val="28"/>
          <w:szCs w:val="28"/>
          <w:lang w:val="sv-SE"/>
        </w:rPr>
        <w:t xml:space="preserve">1 và </w:t>
      </w:r>
      <w:r w:rsidR="00366613" w:rsidRPr="000C548B">
        <w:rPr>
          <w:rFonts w:eastAsia="Calibri"/>
          <w:i/>
          <w:iCs/>
          <w:sz w:val="28"/>
          <w:szCs w:val="28"/>
          <w:lang w:val="sv-SE"/>
        </w:rPr>
        <w:t>9/14 đơn vị xã, thị trấn đạt XMC mức độ 2</w:t>
      </w:r>
      <w:r w:rsidR="00366613" w:rsidRPr="000C548B">
        <w:rPr>
          <w:i/>
          <w:iCs/>
          <w:sz w:val="28"/>
          <w:szCs w:val="28"/>
          <w:lang w:val="sv-SE"/>
        </w:rPr>
        <w:t>)</w:t>
      </w:r>
      <w:r w:rsidR="00366613" w:rsidRPr="000C548B">
        <w:rPr>
          <w:sz w:val="28"/>
          <w:szCs w:val="28"/>
          <w:lang w:val="sv-SE"/>
        </w:rPr>
        <w:t>.</w:t>
      </w:r>
    </w:p>
    <w:p w:rsidR="00366613" w:rsidRPr="000C548B" w:rsidRDefault="00366613" w:rsidP="00B65969">
      <w:pPr>
        <w:spacing w:before="120" w:after="120" w:line="264" w:lineRule="auto"/>
        <w:ind w:firstLine="720"/>
        <w:jc w:val="both"/>
        <w:rPr>
          <w:lang w:val="nl-NL"/>
        </w:rPr>
      </w:pPr>
      <w:r w:rsidRPr="000C548B">
        <w:rPr>
          <w:lang w:val="nl-NL"/>
        </w:rPr>
        <w:t>Năm 2022</w:t>
      </w:r>
      <w:r w:rsidR="00C3504F" w:rsidRPr="000C548B">
        <w:rPr>
          <w:lang w:val="nl-NL"/>
        </w:rPr>
        <w:t>,</w:t>
      </w:r>
      <w:r w:rsidRPr="000C548B">
        <w:rPr>
          <w:lang w:val="nl-NL"/>
        </w:rPr>
        <w:t xml:space="preserve"> đã mở được 15 lớp, 326 học viên, có 313/326 học viên hoàn thành </w:t>
      </w:r>
      <w:r w:rsidR="00960EBA">
        <w:rPr>
          <w:lang w:val="nl-NL"/>
        </w:rPr>
        <w:t>c</w:t>
      </w:r>
      <w:r w:rsidRPr="000C548B">
        <w:rPr>
          <w:lang w:val="nl-NL"/>
        </w:rPr>
        <w:t xml:space="preserve">hương trình xóa mù chữ. Năm 2023 đang </w:t>
      </w:r>
      <w:r w:rsidR="00C3504F" w:rsidRPr="000C548B">
        <w:rPr>
          <w:lang w:val="nl-NL"/>
        </w:rPr>
        <w:t xml:space="preserve">thực hiện </w:t>
      </w:r>
      <w:r w:rsidRPr="000C548B">
        <w:rPr>
          <w:lang w:val="nl-NL"/>
        </w:rPr>
        <w:t>mở 17 lớp, 370 học viên tham gia theo học.</w:t>
      </w:r>
    </w:p>
    <w:p w:rsidR="00366613" w:rsidRPr="000C548B" w:rsidRDefault="00366613" w:rsidP="00B65969">
      <w:pPr>
        <w:spacing w:before="120" w:after="120" w:line="264" w:lineRule="auto"/>
        <w:ind w:firstLine="720"/>
        <w:jc w:val="both"/>
        <w:rPr>
          <w:lang w:val="nl-NL"/>
        </w:rPr>
      </w:pPr>
      <w:r w:rsidRPr="000C548B">
        <w:rPr>
          <w:lang w:val="nl-NL"/>
        </w:rPr>
        <w:t>Việc thực hiện hoàn thành mục tiêu phổ cập giáo dục, xóa mù chữ đã góp phần nâng cao chất lượng cho công tác xây dựng trường đạt chuẩn quốc gia và xây dựng nông thôn mới ở các xã</w:t>
      </w:r>
      <w:r w:rsidR="00960EBA">
        <w:rPr>
          <w:vertAlign w:val="superscript"/>
          <w:lang w:val="nl-NL"/>
        </w:rPr>
        <w:t>(</w:t>
      </w:r>
      <w:r w:rsidRPr="000C548B">
        <w:rPr>
          <w:rStyle w:val="FootnoteReference"/>
          <w:lang w:val="nl-NL"/>
        </w:rPr>
        <w:footnoteReference w:id="12"/>
      </w:r>
      <w:r w:rsidR="00960EBA">
        <w:rPr>
          <w:vertAlign w:val="superscript"/>
          <w:lang w:val="nl-NL"/>
        </w:rPr>
        <w:t>)</w:t>
      </w:r>
      <w:r w:rsidRPr="000C548B">
        <w:rPr>
          <w:lang w:val="nl-NL"/>
        </w:rPr>
        <w:t>.</w:t>
      </w:r>
    </w:p>
    <w:p w:rsidR="007623CE" w:rsidRPr="000C548B" w:rsidRDefault="007B77FA" w:rsidP="00B65969">
      <w:pPr>
        <w:spacing w:before="120" w:after="120" w:line="264" w:lineRule="auto"/>
        <w:ind w:firstLine="720"/>
        <w:jc w:val="both"/>
        <w:rPr>
          <w:b/>
          <w:i/>
          <w:iCs/>
          <w:spacing w:val="-4"/>
          <w:shd w:val="clear" w:color="auto" w:fill="FFFFFF"/>
          <w:lang w:val="nl-NL"/>
        </w:rPr>
      </w:pPr>
      <w:r w:rsidRPr="000C548B">
        <w:rPr>
          <w:b/>
          <w:i/>
          <w:iCs/>
          <w:spacing w:val="-4"/>
          <w:shd w:val="clear" w:color="auto" w:fill="FFFFFF"/>
          <w:lang w:val="nl-NL"/>
        </w:rPr>
        <w:t>2.9.</w:t>
      </w:r>
      <w:r w:rsidR="00F803FC" w:rsidRPr="000C548B">
        <w:rPr>
          <w:b/>
          <w:i/>
          <w:iCs/>
          <w:spacing w:val="-4"/>
          <w:shd w:val="clear" w:color="auto" w:fill="FFFFFF"/>
          <w:lang w:val="nl-NL"/>
        </w:rPr>
        <w:t xml:space="preserve"> </w:t>
      </w:r>
      <w:r w:rsidR="007623CE" w:rsidRPr="000C548B">
        <w:rPr>
          <w:b/>
          <w:i/>
          <w:iCs/>
          <w:spacing w:val="-4"/>
          <w:shd w:val="clear" w:color="auto" w:fill="FFFFFF"/>
          <w:lang w:val="nl-NL"/>
        </w:rPr>
        <w:t>Tiếp tục đổi mới công tác quản lý; đẩy mạnh công tác kiểm tra, giám sát; ngăn chặn, xử lý nghiêm những tiêu cực trong hoạt động giáo dục, đào tạo</w:t>
      </w:r>
    </w:p>
    <w:p w:rsidR="008B3933" w:rsidRPr="00960EBA" w:rsidRDefault="000C090F" w:rsidP="00B65969">
      <w:pPr>
        <w:spacing w:before="120" w:after="120" w:line="264" w:lineRule="auto"/>
        <w:ind w:firstLine="720"/>
        <w:jc w:val="both"/>
        <w:rPr>
          <w:u w:val="single"/>
          <w:lang w:val="pt-BR"/>
        </w:rPr>
      </w:pPr>
      <w:r w:rsidRPr="00960EBA">
        <w:rPr>
          <w:shd w:val="clear" w:color="auto" w:fill="FFFFFF"/>
          <w:lang w:val="nl-NL"/>
        </w:rPr>
        <w:t>T</w:t>
      </w:r>
      <w:r w:rsidR="008B3933" w:rsidRPr="00960EBA">
        <w:rPr>
          <w:shd w:val="clear" w:color="auto" w:fill="FFFFFF"/>
          <w:lang w:val="nl-NL"/>
        </w:rPr>
        <w:t>riển khai kịp thời các văn bản hướng dẫn thực hiện công tác kiểm tra</w:t>
      </w:r>
      <w:r w:rsidR="009A2AC5" w:rsidRPr="00960EBA">
        <w:rPr>
          <w:shd w:val="clear" w:color="auto" w:fill="FFFFFF"/>
          <w:lang w:val="nl-NL"/>
        </w:rPr>
        <w:t>,</w:t>
      </w:r>
      <w:r w:rsidR="008B3933" w:rsidRPr="00960EBA">
        <w:rPr>
          <w:shd w:val="clear" w:color="auto" w:fill="FFFFFF"/>
          <w:lang w:val="nl-NL"/>
        </w:rPr>
        <w:t xml:space="preserve"> giám sát của các cấp đến các đơn vị trường</w:t>
      </w:r>
      <w:r w:rsidR="00960EBA">
        <w:rPr>
          <w:shd w:val="clear" w:color="auto" w:fill="FFFFFF"/>
          <w:vertAlign w:val="superscript"/>
          <w:lang w:val="nl-NL"/>
        </w:rPr>
        <w:t>(</w:t>
      </w:r>
      <w:r w:rsidR="00EB7A3A" w:rsidRPr="00960EBA">
        <w:rPr>
          <w:rStyle w:val="FootnoteReference"/>
          <w:shd w:val="clear" w:color="auto" w:fill="FFFFFF"/>
          <w:lang w:val="nl-NL"/>
        </w:rPr>
        <w:footnoteReference w:id="13"/>
      </w:r>
      <w:r w:rsidR="00960EBA">
        <w:rPr>
          <w:shd w:val="clear" w:color="auto" w:fill="FFFFFF"/>
          <w:vertAlign w:val="superscript"/>
          <w:lang w:val="nl-NL"/>
        </w:rPr>
        <w:t>)</w:t>
      </w:r>
      <w:r w:rsidR="008B3933" w:rsidRPr="00960EBA">
        <w:rPr>
          <w:shd w:val="clear" w:color="auto" w:fill="FFFFFF"/>
          <w:lang w:val="nl-NL"/>
        </w:rPr>
        <w:t>.</w:t>
      </w:r>
      <w:r w:rsidR="006A2AB3" w:rsidRPr="00960EBA">
        <w:rPr>
          <w:shd w:val="clear" w:color="auto" w:fill="FFFFFF"/>
          <w:lang w:val="nl-NL"/>
        </w:rPr>
        <w:t xml:space="preserve"> </w:t>
      </w:r>
      <w:r w:rsidR="00053C38" w:rsidRPr="00960EBA">
        <w:rPr>
          <w:shd w:val="clear" w:color="auto" w:fill="FFFFFF"/>
          <w:lang w:val="nl-NL"/>
        </w:rPr>
        <w:t>Chỉ đạo cơ quan chuyên môn xây dựng</w:t>
      </w:r>
      <w:r w:rsidR="008B3933" w:rsidRPr="00960EBA">
        <w:rPr>
          <w:shd w:val="clear" w:color="auto" w:fill="FFFFFF"/>
          <w:lang w:val="nl-NL"/>
        </w:rPr>
        <w:t xml:space="preserve"> kế hoạch kiểm tra, giám sát; thực hiện công tác kiểm tra, giám sát theo kế hoạch, tăng cường kiểm tra đột xuất việc thực hiện nhiệm vụ của các đơn vị. Xử lý, đề nghị xử lý nghiêm các cá nhân, tổ chức vi phạm quy chế, cố tình thực hiện nhiệm vụ sai với quy định. Kết quả: Từ năm học 2019</w:t>
      </w:r>
      <w:r w:rsidR="00960EBA">
        <w:rPr>
          <w:shd w:val="clear" w:color="auto" w:fill="FFFFFF"/>
          <w:lang w:val="nl-NL"/>
        </w:rPr>
        <w:t xml:space="preserve"> </w:t>
      </w:r>
      <w:r w:rsidR="008B3933" w:rsidRPr="00960EBA">
        <w:rPr>
          <w:shd w:val="clear" w:color="auto" w:fill="FFFFFF"/>
          <w:lang w:val="nl-NL"/>
        </w:rPr>
        <w:t>-</w:t>
      </w:r>
      <w:r w:rsidR="00960EBA">
        <w:rPr>
          <w:shd w:val="clear" w:color="auto" w:fill="FFFFFF"/>
          <w:lang w:val="nl-NL"/>
        </w:rPr>
        <w:t xml:space="preserve"> </w:t>
      </w:r>
      <w:r w:rsidR="008B3933" w:rsidRPr="00960EBA">
        <w:rPr>
          <w:shd w:val="clear" w:color="auto" w:fill="FFFFFF"/>
          <w:lang w:val="nl-NL"/>
        </w:rPr>
        <w:t>2020</w:t>
      </w:r>
      <w:r w:rsidR="006A2AB3" w:rsidRPr="00960EBA">
        <w:rPr>
          <w:shd w:val="clear" w:color="auto" w:fill="FFFFFF"/>
          <w:lang w:val="nl-NL"/>
        </w:rPr>
        <w:t xml:space="preserve"> đến nay đã</w:t>
      </w:r>
      <w:r w:rsidR="008B3933" w:rsidRPr="00960EBA">
        <w:rPr>
          <w:shd w:val="clear" w:color="auto" w:fill="FFFFFF"/>
          <w:lang w:val="nl-NL"/>
        </w:rPr>
        <w:t xml:space="preserve"> kiểm tra</w:t>
      </w:r>
      <w:r w:rsidR="000D6A1D" w:rsidRPr="00960EBA">
        <w:rPr>
          <w:shd w:val="clear" w:color="auto" w:fill="FFFFFF"/>
          <w:lang w:val="nl-NL"/>
        </w:rPr>
        <w:t xml:space="preserve"> </w:t>
      </w:r>
      <w:r w:rsidR="008B3933" w:rsidRPr="00960EBA">
        <w:rPr>
          <w:shd w:val="clear" w:color="auto" w:fill="FFFFFF"/>
          <w:lang w:val="nl-NL"/>
        </w:rPr>
        <w:t xml:space="preserve">19 cuộc; giám sát </w:t>
      </w:r>
      <w:r w:rsidR="006A2AB3" w:rsidRPr="00960EBA">
        <w:rPr>
          <w:shd w:val="clear" w:color="auto" w:fill="FFFFFF"/>
          <w:lang w:val="nl-NL"/>
        </w:rPr>
        <w:t>0</w:t>
      </w:r>
      <w:r w:rsidR="008B3933" w:rsidRPr="00960EBA">
        <w:rPr>
          <w:shd w:val="clear" w:color="auto" w:fill="FFFFFF"/>
          <w:lang w:val="nl-NL"/>
        </w:rPr>
        <w:t>6 cuộc.</w:t>
      </w:r>
    </w:p>
    <w:p w:rsidR="000F0266" w:rsidRPr="000C548B" w:rsidRDefault="007B77FA" w:rsidP="00B65969">
      <w:pPr>
        <w:spacing w:before="120" w:after="120" w:line="264" w:lineRule="auto"/>
        <w:ind w:firstLine="720"/>
        <w:jc w:val="both"/>
        <w:rPr>
          <w:b/>
          <w:i/>
          <w:iCs/>
          <w:shd w:val="clear" w:color="auto" w:fill="FFFFFF"/>
          <w:lang w:val="nl-NL"/>
        </w:rPr>
      </w:pPr>
      <w:r w:rsidRPr="000C548B">
        <w:rPr>
          <w:b/>
          <w:i/>
          <w:iCs/>
          <w:shd w:val="clear" w:color="auto" w:fill="FFFFFF"/>
          <w:lang w:val="nl-NL"/>
        </w:rPr>
        <w:t>2.10.</w:t>
      </w:r>
      <w:r w:rsidR="007623CE" w:rsidRPr="000C548B">
        <w:rPr>
          <w:b/>
          <w:i/>
          <w:iCs/>
          <w:shd w:val="clear" w:color="auto" w:fill="FFFFFF"/>
          <w:lang w:val="nl-NL"/>
        </w:rPr>
        <w:t xml:space="preserve"> Đẩy mạnh và nâng cao chất lượng, hiệu quả nghiên cứu khoa học và chuyển giao công nghệ trong các cơ sở giáo dục và đào tạo</w:t>
      </w:r>
    </w:p>
    <w:p w:rsidR="00531C91" w:rsidRDefault="00272E48" w:rsidP="00B65969">
      <w:pPr>
        <w:spacing w:before="120" w:after="120" w:line="264" w:lineRule="auto"/>
        <w:ind w:firstLine="720"/>
        <w:jc w:val="both"/>
        <w:rPr>
          <w:bCs/>
          <w:lang w:val="nl-NL"/>
        </w:rPr>
      </w:pPr>
      <w:r w:rsidRPr="000C548B">
        <w:rPr>
          <w:lang w:val="nl-NL"/>
        </w:rPr>
        <w:t>Hàng năm</w:t>
      </w:r>
      <w:r w:rsidR="00940B55" w:rsidRPr="000C548B">
        <w:rPr>
          <w:lang w:val="nl-NL"/>
        </w:rPr>
        <w:t>,</w:t>
      </w:r>
      <w:r w:rsidRPr="000C548B">
        <w:rPr>
          <w:lang w:val="nl-NL"/>
        </w:rPr>
        <w:t xml:space="preserve"> triển khai đầy đủ</w:t>
      </w:r>
      <w:r w:rsidR="00940B55" w:rsidRPr="000C548B">
        <w:rPr>
          <w:lang w:val="nl-NL"/>
        </w:rPr>
        <w:t>, kịp thời</w:t>
      </w:r>
      <w:r w:rsidRPr="000C548B">
        <w:rPr>
          <w:lang w:val="nl-NL"/>
        </w:rPr>
        <w:t xml:space="preserve"> các văn bản hướng dẫn của các cấp tới các đơn vị trên địa bàn</w:t>
      </w:r>
      <w:r w:rsidR="00075C36" w:rsidRPr="000C548B">
        <w:rPr>
          <w:lang w:val="nl-NL"/>
        </w:rPr>
        <w:t xml:space="preserve"> huyện</w:t>
      </w:r>
      <w:r w:rsidR="00960EBA">
        <w:rPr>
          <w:vertAlign w:val="superscript"/>
          <w:lang w:val="nl-NL"/>
        </w:rPr>
        <w:t>(</w:t>
      </w:r>
      <w:r w:rsidR="0072348B" w:rsidRPr="000C548B">
        <w:rPr>
          <w:rStyle w:val="FootnoteReference"/>
          <w:lang w:val="nl-NL"/>
        </w:rPr>
        <w:footnoteReference w:id="14"/>
      </w:r>
      <w:r w:rsidR="00960EBA">
        <w:rPr>
          <w:vertAlign w:val="superscript"/>
          <w:lang w:val="nl-NL"/>
        </w:rPr>
        <w:t>)</w:t>
      </w:r>
      <w:r w:rsidRPr="000C548B">
        <w:rPr>
          <w:lang w:val="nl-NL"/>
        </w:rPr>
        <w:t xml:space="preserve">. Các dự án thể hiện chiều sâu nghiên cứu của học sinh, sự đầu tư của nhà </w:t>
      </w:r>
      <w:r w:rsidR="007510E1" w:rsidRPr="000C548B">
        <w:rPr>
          <w:lang w:val="nl-NL"/>
        </w:rPr>
        <w:t>trường</w:t>
      </w:r>
      <w:r w:rsidRPr="000C548B">
        <w:rPr>
          <w:lang w:val="nl-NL"/>
        </w:rPr>
        <w:t xml:space="preserve"> khẳng định không chỉ ở số lượng dự án mà khẳng định sự đầu tư, tính chủ động, sự say mê nghiên cứu khoa học của các </w:t>
      </w:r>
      <w:r w:rsidRPr="000C548B">
        <w:rPr>
          <w:lang w:val="nl-NL"/>
        </w:rPr>
        <w:lastRenderedPageBreak/>
        <w:t xml:space="preserve">em học sinh và sự nhiệt tình hướng dẫn của các thầy giáo, cô giáo tạo ra sân chơi bổ ích, trí tuệ và khoa học cho học sinh trung học; tìm kiếm những ý tưởng khoa học, mới lạ, độc đáo, những sáng kiến và giải pháp cụ thể, thiết thực, phù hợp với điều kiện sản xuất và phong tục tập quán của địa phương, đồng thời học sinh cũng </w:t>
      </w:r>
      <w:r w:rsidRPr="000C548B">
        <w:rPr>
          <w:bCs/>
          <w:lang w:val="nl-NL"/>
        </w:rPr>
        <w:t>thể hiện tài năng của mình trong các lĩnh vực khoa họ</w:t>
      </w:r>
      <w:r w:rsidR="00940B55" w:rsidRPr="000C548B">
        <w:rPr>
          <w:bCs/>
          <w:lang w:val="nl-NL"/>
        </w:rPr>
        <w:t>c.</w:t>
      </w:r>
      <w:r w:rsidR="00F84B2F" w:rsidRPr="000C548B">
        <w:rPr>
          <w:bCs/>
          <w:lang w:val="nl-NL"/>
        </w:rPr>
        <w:t xml:space="preserve"> Kết quả: </w:t>
      </w:r>
    </w:p>
    <w:p w:rsidR="00EA7640" w:rsidRPr="000C548B" w:rsidRDefault="00531C91" w:rsidP="00B65969">
      <w:pPr>
        <w:spacing w:before="120" w:after="120" w:line="264" w:lineRule="auto"/>
        <w:ind w:firstLine="720"/>
        <w:jc w:val="both"/>
        <w:rPr>
          <w:bCs/>
          <w:lang w:val="nl-NL"/>
        </w:rPr>
      </w:pPr>
      <w:r>
        <w:rPr>
          <w:bCs/>
          <w:lang w:val="nl-NL"/>
        </w:rPr>
        <w:t xml:space="preserve">- </w:t>
      </w:r>
      <w:r w:rsidR="00EA7640" w:rsidRPr="000C548B">
        <w:rPr>
          <w:bCs/>
          <w:lang w:val="nl-NL"/>
        </w:rPr>
        <w:t>Năm học 2020</w:t>
      </w:r>
      <w:r w:rsidR="008C3650">
        <w:rPr>
          <w:bCs/>
          <w:lang w:val="nl-NL"/>
        </w:rPr>
        <w:t xml:space="preserve"> </w:t>
      </w:r>
      <w:r w:rsidR="00EA7640" w:rsidRPr="000C548B">
        <w:rPr>
          <w:bCs/>
          <w:lang w:val="nl-NL"/>
        </w:rPr>
        <w:t>-</w:t>
      </w:r>
      <w:r w:rsidR="008C3650">
        <w:rPr>
          <w:bCs/>
          <w:lang w:val="nl-NL"/>
        </w:rPr>
        <w:t xml:space="preserve"> </w:t>
      </w:r>
      <w:r w:rsidR="00EA7640" w:rsidRPr="000C548B">
        <w:rPr>
          <w:bCs/>
          <w:lang w:val="nl-NL"/>
        </w:rPr>
        <w:t>2021</w:t>
      </w:r>
      <w:r>
        <w:rPr>
          <w:bCs/>
          <w:lang w:val="nl-NL"/>
        </w:rPr>
        <w:t>:</w:t>
      </w:r>
      <w:r w:rsidR="00EA7640" w:rsidRPr="000C548B">
        <w:rPr>
          <w:bCs/>
          <w:lang w:val="nl-NL"/>
        </w:rPr>
        <w:t xml:space="preserve"> </w:t>
      </w:r>
      <w:r>
        <w:rPr>
          <w:bCs/>
          <w:lang w:val="nl-NL"/>
        </w:rPr>
        <w:t xml:space="preserve">Có </w:t>
      </w:r>
      <w:r w:rsidR="00EA7640" w:rsidRPr="000C548B">
        <w:rPr>
          <w:bCs/>
          <w:lang w:val="nl-NL"/>
        </w:rPr>
        <w:t>22 dự án tham gia thi cấp huyện có 11 dự án đạt giải; tham gia thi cấp tỉnh 04 dự án</w:t>
      </w:r>
      <w:r w:rsidR="00832A63">
        <w:rPr>
          <w:bCs/>
          <w:lang w:val="nl-NL"/>
        </w:rPr>
        <w:t>,</w:t>
      </w:r>
      <w:r w:rsidR="00EA7640" w:rsidRPr="000C548B">
        <w:rPr>
          <w:bCs/>
          <w:lang w:val="nl-NL"/>
        </w:rPr>
        <w:t xml:space="preserve"> đạt 4/4 dự án</w:t>
      </w:r>
      <w:r>
        <w:rPr>
          <w:bCs/>
          <w:lang w:val="nl-NL"/>
        </w:rPr>
        <w:t>.</w:t>
      </w:r>
    </w:p>
    <w:p w:rsidR="00EA7640" w:rsidRPr="000C548B" w:rsidRDefault="00531C91" w:rsidP="00B65969">
      <w:pPr>
        <w:spacing w:before="120" w:after="120" w:line="264" w:lineRule="auto"/>
        <w:ind w:firstLine="720"/>
        <w:jc w:val="both"/>
        <w:rPr>
          <w:bCs/>
          <w:lang w:val="nl-NL"/>
        </w:rPr>
      </w:pPr>
      <w:r>
        <w:rPr>
          <w:bCs/>
          <w:lang w:val="nl-NL"/>
        </w:rPr>
        <w:t xml:space="preserve">- </w:t>
      </w:r>
      <w:r w:rsidR="005842E2" w:rsidRPr="000C548B">
        <w:rPr>
          <w:bCs/>
          <w:lang w:val="nl-NL"/>
        </w:rPr>
        <w:t>Năm học 202</w:t>
      </w:r>
      <w:r w:rsidR="00EA7640" w:rsidRPr="000C548B">
        <w:rPr>
          <w:bCs/>
          <w:lang w:val="nl-NL"/>
        </w:rPr>
        <w:t>1</w:t>
      </w:r>
      <w:r w:rsidR="008C3650">
        <w:rPr>
          <w:bCs/>
          <w:lang w:val="nl-NL"/>
        </w:rPr>
        <w:t xml:space="preserve"> </w:t>
      </w:r>
      <w:r w:rsidR="005842E2" w:rsidRPr="000C548B">
        <w:rPr>
          <w:bCs/>
          <w:lang w:val="nl-NL"/>
        </w:rPr>
        <w:t>-</w:t>
      </w:r>
      <w:r w:rsidR="008C3650">
        <w:rPr>
          <w:bCs/>
          <w:lang w:val="nl-NL"/>
        </w:rPr>
        <w:t xml:space="preserve"> </w:t>
      </w:r>
      <w:r w:rsidR="005842E2" w:rsidRPr="000C548B">
        <w:rPr>
          <w:bCs/>
          <w:lang w:val="nl-NL"/>
        </w:rPr>
        <w:t>202</w:t>
      </w:r>
      <w:r w:rsidR="00EA7640" w:rsidRPr="000C548B">
        <w:rPr>
          <w:bCs/>
          <w:lang w:val="nl-NL"/>
        </w:rPr>
        <w:t>2</w:t>
      </w:r>
      <w:r>
        <w:rPr>
          <w:bCs/>
          <w:lang w:val="nl-NL"/>
        </w:rPr>
        <w:t>:</w:t>
      </w:r>
      <w:r w:rsidR="005842E2" w:rsidRPr="000C548B">
        <w:rPr>
          <w:bCs/>
          <w:lang w:val="nl-NL"/>
        </w:rPr>
        <w:t xml:space="preserve"> </w:t>
      </w:r>
      <w:r>
        <w:rPr>
          <w:bCs/>
          <w:lang w:val="nl-NL"/>
        </w:rPr>
        <w:t>C</w:t>
      </w:r>
      <w:r w:rsidR="00E16BBA" w:rsidRPr="000C548B">
        <w:rPr>
          <w:bCs/>
          <w:lang w:val="nl-NL"/>
        </w:rPr>
        <w:t xml:space="preserve">ó 22 dự án tham gia thi cấp huyện có 13 dự án đạt giải; </w:t>
      </w:r>
      <w:r w:rsidR="0041703D" w:rsidRPr="000C548B">
        <w:rPr>
          <w:bCs/>
          <w:lang w:val="nl-NL"/>
        </w:rPr>
        <w:t>tham gia thi cấp tỉnh 0</w:t>
      </w:r>
      <w:r w:rsidR="002268DC" w:rsidRPr="000C548B">
        <w:rPr>
          <w:bCs/>
          <w:lang w:val="nl-NL"/>
        </w:rPr>
        <w:t>3</w:t>
      </w:r>
      <w:r w:rsidR="0041703D" w:rsidRPr="000C548B">
        <w:rPr>
          <w:bCs/>
          <w:lang w:val="nl-NL"/>
        </w:rPr>
        <w:t xml:space="preserve"> dự án</w:t>
      </w:r>
      <w:r w:rsidR="00832A63">
        <w:rPr>
          <w:bCs/>
          <w:lang w:val="nl-NL"/>
        </w:rPr>
        <w:t>,</w:t>
      </w:r>
      <w:r w:rsidR="0041703D" w:rsidRPr="000C548B">
        <w:rPr>
          <w:bCs/>
          <w:lang w:val="nl-NL"/>
        </w:rPr>
        <w:t xml:space="preserve"> đạt </w:t>
      </w:r>
      <w:r w:rsidR="002268DC" w:rsidRPr="000C548B">
        <w:rPr>
          <w:bCs/>
          <w:lang w:val="nl-NL"/>
        </w:rPr>
        <w:t>3/3</w:t>
      </w:r>
      <w:r w:rsidR="0041703D" w:rsidRPr="000C548B">
        <w:rPr>
          <w:bCs/>
          <w:lang w:val="nl-NL"/>
        </w:rPr>
        <w:t xml:space="preserve"> dự án; </w:t>
      </w:r>
    </w:p>
    <w:p w:rsidR="007A6E05" w:rsidRPr="000C548B" w:rsidRDefault="00531C91" w:rsidP="00B65969">
      <w:pPr>
        <w:spacing w:before="120" w:after="120" w:line="264" w:lineRule="auto"/>
        <w:ind w:firstLine="720"/>
        <w:jc w:val="both"/>
        <w:rPr>
          <w:shd w:val="clear" w:color="auto" w:fill="FFFFFF"/>
          <w:lang w:val="nl-NL"/>
        </w:rPr>
      </w:pPr>
      <w:r>
        <w:rPr>
          <w:bCs/>
          <w:lang w:val="nl-NL"/>
        </w:rPr>
        <w:t xml:space="preserve">- </w:t>
      </w:r>
      <w:r w:rsidR="0041703D" w:rsidRPr="000C548B">
        <w:rPr>
          <w:bCs/>
          <w:lang w:val="nl-NL"/>
        </w:rPr>
        <w:t>Năm học 202</w:t>
      </w:r>
      <w:r w:rsidR="00EA7640" w:rsidRPr="000C548B">
        <w:rPr>
          <w:bCs/>
          <w:lang w:val="nl-NL"/>
        </w:rPr>
        <w:t>2</w:t>
      </w:r>
      <w:r w:rsidR="008C3650">
        <w:rPr>
          <w:bCs/>
          <w:lang w:val="nl-NL"/>
        </w:rPr>
        <w:t xml:space="preserve"> </w:t>
      </w:r>
      <w:r w:rsidR="0041703D" w:rsidRPr="000C548B">
        <w:rPr>
          <w:bCs/>
          <w:lang w:val="nl-NL"/>
        </w:rPr>
        <w:t>-</w:t>
      </w:r>
      <w:r w:rsidR="008C3650">
        <w:rPr>
          <w:bCs/>
          <w:lang w:val="nl-NL"/>
        </w:rPr>
        <w:t xml:space="preserve"> </w:t>
      </w:r>
      <w:r w:rsidR="0041703D" w:rsidRPr="000C548B">
        <w:rPr>
          <w:bCs/>
          <w:lang w:val="nl-NL"/>
        </w:rPr>
        <w:t>202</w:t>
      </w:r>
      <w:r w:rsidR="00EA7640" w:rsidRPr="000C548B">
        <w:rPr>
          <w:bCs/>
          <w:lang w:val="nl-NL"/>
        </w:rPr>
        <w:t>3</w:t>
      </w:r>
      <w:r>
        <w:rPr>
          <w:bCs/>
          <w:lang w:val="nl-NL"/>
        </w:rPr>
        <w:t>:</w:t>
      </w:r>
      <w:r w:rsidR="0041703D" w:rsidRPr="000C548B">
        <w:rPr>
          <w:bCs/>
          <w:lang w:val="nl-NL"/>
        </w:rPr>
        <w:t xml:space="preserve"> </w:t>
      </w:r>
      <w:r w:rsidR="008C3650">
        <w:rPr>
          <w:bCs/>
          <w:lang w:val="nl-NL"/>
        </w:rPr>
        <w:t>C</w:t>
      </w:r>
      <w:r w:rsidR="0041703D" w:rsidRPr="000C548B">
        <w:rPr>
          <w:bCs/>
          <w:lang w:val="nl-NL"/>
        </w:rPr>
        <w:t>ó</w:t>
      </w:r>
      <w:r w:rsidR="000F6F00">
        <w:rPr>
          <w:bCs/>
          <w:lang w:val="nl-NL"/>
        </w:rPr>
        <w:t xml:space="preserve"> </w:t>
      </w:r>
      <w:r w:rsidR="0041703D" w:rsidRPr="000C548B">
        <w:rPr>
          <w:bCs/>
          <w:lang w:val="nl-NL"/>
        </w:rPr>
        <w:t>22 dự án thi cấp huyện, có</w:t>
      </w:r>
      <w:r w:rsidR="002268DC" w:rsidRPr="000C548B">
        <w:rPr>
          <w:bCs/>
          <w:lang w:val="nl-NL"/>
        </w:rPr>
        <w:t xml:space="preserve"> 13 dự án đạt giải, tham gia thi cấp tỉnh 05 dự án</w:t>
      </w:r>
      <w:r w:rsidR="00832A63">
        <w:rPr>
          <w:bCs/>
          <w:lang w:val="nl-NL"/>
        </w:rPr>
        <w:t>,</w:t>
      </w:r>
      <w:r w:rsidR="002268DC" w:rsidRPr="000C548B">
        <w:rPr>
          <w:bCs/>
          <w:lang w:val="nl-NL"/>
        </w:rPr>
        <w:t xml:space="preserve"> đạt 4/5 dự án.</w:t>
      </w:r>
    </w:p>
    <w:p w:rsidR="00366613" w:rsidRPr="000C548B" w:rsidRDefault="00270658" w:rsidP="00B65969">
      <w:pPr>
        <w:spacing w:before="120" w:after="120" w:line="264" w:lineRule="auto"/>
        <w:ind w:firstLine="720"/>
        <w:jc w:val="both"/>
        <w:rPr>
          <w:shd w:val="clear" w:color="auto" w:fill="FFFFFF"/>
          <w:lang w:val="nl-NL"/>
        </w:rPr>
      </w:pPr>
      <w:r w:rsidRPr="000C548B">
        <w:rPr>
          <w:shd w:val="clear" w:color="auto" w:fill="FFFFFF"/>
          <w:lang w:val="nl-NL"/>
        </w:rPr>
        <w:t>Từng bước triển khai C</w:t>
      </w:r>
      <w:r w:rsidR="007623CE" w:rsidRPr="000C548B">
        <w:rPr>
          <w:shd w:val="clear" w:color="auto" w:fill="FFFFFF"/>
          <w:lang w:val="nl-NL"/>
        </w:rPr>
        <w:t xml:space="preserve">hương trình </w:t>
      </w:r>
      <w:r w:rsidRPr="000C548B">
        <w:rPr>
          <w:shd w:val="clear" w:color="auto" w:fill="FFFFFF"/>
          <w:lang w:val="nl-NL"/>
        </w:rPr>
        <w:t>GDPT</w:t>
      </w:r>
      <w:r w:rsidR="007623CE" w:rsidRPr="000C548B">
        <w:rPr>
          <w:shd w:val="clear" w:color="auto" w:fill="FFFFFF"/>
          <w:lang w:val="nl-NL"/>
        </w:rPr>
        <w:t xml:space="preserve"> 2018 trong các trường phổ thông nhằm trang bị cho học sinh kiến thức, kỹ năng để làm việc và phát triển trong thế giới công nghệ hiện đại.</w:t>
      </w:r>
      <w:r w:rsidRPr="000C548B">
        <w:rPr>
          <w:shd w:val="clear" w:color="auto" w:fill="FFFFFF"/>
          <w:lang w:val="nl-NL"/>
        </w:rPr>
        <w:t xml:space="preserve"> </w:t>
      </w:r>
      <w:r w:rsidR="00366613" w:rsidRPr="000C548B">
        <w:rPr>
          <w:rFonts w:eastAsia="Calibri"/>
          <w:lang w:val="nl-NL"/>
        </w:rPr>
        <w:t xml:space="preserve">Thực hiện </w:t>
      </w:r>
      <w:r w:rsidR="00366613" w:rsidRPr="000C548B">
        <w:rPr>
          <w:spacing w:val="-4"/>
          <w:lang w:val="nl-NL"/>
        </w:rPr>
        <w:t xml:space="preserve">đề xuất </w:t>
      </w:r>
      <w:r w:rsidR="00366613" w:rsidRPr="000C548B">
        <w:rPr>
          <w:rFonts w:eastAsia="Calibri"/>
          <w:spacing w:val="-4"/>
          <w:lang w:val="nl-NL"/>
        </w:rPr>
        <w:t>lựa chọn sách giáo khoa lớp 1, 2, 3</w:t>
      </w:r>
      <w:r w:rsidR="00550B61" w:rsidRPr="000C548B">
        <w:rPr>
          <w:rFonts w:eastAsia="Calibri"/>
          <w:spacing w:val="-4"/>
          <w:lang w:val="nl-NL"/>
        </w:rPr>
        <w:t xml:space="preserve">, </w:t>
      </w:r>
      <w:r w:rsidR="00366613" w:rsidRPr="000C548B">
        <w:rPr>
          <w:rFonts w:eastAsia="Calibri"/>
          <w:spacing w:val="-4"/>
          <w:lang w:val="nl-NL"/>
        </w:rPr>
        <w:t>6, 7</w:t>
      </w:r>
      <w:r w:rsidR="00550B61" w:rsidRPr="000C548B">
        <w:rPr>
          <w:rFonts w:eastAsia="Calibri"/>
          <w:spacing w:val="-4"/>
          <w:lang w:val="nl-NL"/>
        </w:rPr>
        <w:t xml:space="preserve">, </w:t>
      </w:r>
      <w:r w:rsidR="00366613" w:rsidRPr="000C548B">
        <w:rPr>
          <w:rFonts w:eastAsia="Calibri"/>
          <w:spacing w:val="-4"/>
          <w:lang w:val="nl-NL"/>
        </w:rPr>
        <w:t>10 đảm bảo đúng quy trình, thủ tục hồ sơ theo quy định. Tổ chức cho 100%</w:t>
      </w:r>
      <w:r w:rsidR="000F6F00">
        <w:rPr>
          <w:rFonts w:eastAsia="Calibri"/>
          <w:spacing w:val="-4"/>
          <w:lang w:val="nl-NL"/>
        </w:rPr>
        <w:t xml:space="preserve"> </w:t>
      </w:r>
      <w:r w:rsidR="00F16621">
        <w:rPr>
          <w:rFonts w:eastAsia="Calibri"/>
          <w:spacing w:val="-4"/>
          <w:lang w:val="pt-BR"/>
        </w:rPr>
        <w:t>CBQL</w:t>
      </w:r>
      <w:r w:rsidR="00366613" w:rsidRPr="000C548B">
        <w:rPr>
          <w:rFonts w:eastAsia="Calibri"/>
          <w:spacing w:val="-4"/>
          <w:lang w:val="nl-NL"/>
        </w:rPr>
        <w:t xml:space="preserve">, giáo viên dạy lớp </w:t>
      </w:r>
      <w:r w:rsidR="00550B61" w:rsidRPr="000C548B">
        <w:rPr>
          <w:rFonts w:eastAsia="Calibri"/>
          <w:spacing w:val="-4"/>
          <w:lang w:val="nl-NL"/>
        </w:rPr>
        <w:t xml:space="preserve">1, 2, 3, 6, 7, 10 </w:t>
      </w:r>
      <w:r w:rsidR="00366613" w:rsidRPr="000C548B">
        <w:rPr>
          <w:rFonts w:eastAsia="Calibri"/>
          <w:spacing w:val="-4"/>
          <w:lang w:val="nl-NL"/>
        </w:rPr>
        <w:t>đều được tập huấn và nắm bắt chương trình trước khi bắt đầu năm học mới.</w:t>
      </w:r>
      <w:r w:rsidR="00366613" w:rsidRPr="000C548B">
        <w:rPr>
          <w:spacing w:val="-4"/>
          <w:lang w:val="nl-NL"/>
        </w:rPr>
        <w:t xml:space="preserve"> Đồng thời</w:t>
      </w:r>
      <w:r w:rsidR="00550B61" w:rsidRPr="000C548B">
        <w:rPr>
          <w:spacing w:val="-4"/>
          <w:lang w:val="nl-NL"/>
        </w:rPr>
        <w:t>,</w:t>
      </w:r>
      <w:r w:rsidR="00366613" w:rsidRPr="000C548B">
        <w:rPr>
          <w:spacing w:val="-4"/>
          <w:lang w:val="nl-NL"/>
        </w:rPr>
        <w:t xml:space="preserve"> chuẩn bị tốt các điều kiện để đề xuất </w:t>
      </w:r>
      <w:r w:rsidR="00366613" w:rsidRPr="000C548B">
        <w:rPr>
          <w:rFonts w:eastAsia="Calibri"/>
          <w:spacing w:val="-4"/>
          <w:lang w:val="nl-NL"/>
        </w:rPr>
        <w:t>lựa chọn sách giáo khoa lớ</w:t>
      </w:r>
      <w:r w:rsidR="00366613" w:rsidRPr="000C548B">
        <w:rPr>
          <w:spacing w:val="-4"/>
          <w:lang w:val="nl-NL"/>
        </w:rPr>
        <w:t>p 4</w:t>
      </w:r>
      <w:r w:rsidR="00366613" w:rsidRPr="000C548B">
        <w:rPr>
          <w:rFonts w:eastAsia="Calibri"/>
          <w:spacing w:val="-4"/>
          <w:lang w:val="nl-NL"/>
        </w:rPr>
        <w:t xml:space="preserve">, lớp </w:t>
      </w:r>
      <w:r w:rsidR="00366613" w:rsidRPr="000C548B">
        <w:rPr>
          <w:spacing w:val="-4"/>
          <w:lang w:val="nl-NL"/>
        </w:rPr>
        <w:t>8</w:t>
      </w:r>
      <w:r w:rsidR="00366613" w:rsidRPr="000C548B">
        <w:rPr>
          <w:rFonts w:eastAsia="Calibri"/>
          <w:spacing w:val="-4"/>
          <w:lang w:val="nl-NL"/>
        </w:rPr>
        <w:t xml:space="preserve"> và lớp 1</w:t>
      </w:r>
      <w:r w:rsidR="00177AB9" w:rsidRPr="000C548B">
        <w:rPr>
          <w:rFonts w:eastAsia="Calibri"/>
          <w:spacing w:val="-4"/>
          <w:lang w:val="nl-NL"/>
        </w:rPr>
        <w:t>1</w:t>
      </w:r>
      <w:r w:rsidR="00366613" w:rsidRPr="000C548B">
        <w:rPr>
          <w:rFonts w:eastAsia="Calibri"/>
          <w:spacing w:val="-4"/>
          <w:lang w:val="nl-NL"/>
        </w:rPr>
        <w:t xml:space="preserve"> cho năm họ</w:t>
      </w:r>
      <w:r w:rsidR="00366613" w:rsidRPr="000C548B">
        <w:rPr>
          <w:spacing w:val="-4"/>
          <w:lang w:val="nl-NL"/>
        </w:rPr>
        <w:t>c 2023</w:t>
      </w:r>
      <w:r w:rsidR="008C3650">
        <w:rPr>
          <w:spacing w:val="-4"/>
          <w:lang w:val="nl-NL"/>
        </w:rPr>
        <w:t xml:space="preserve"> </w:t>
      </w:r>
      <w:r w:rsidR="00366613" w:rsidRPr="000C548B">
        <w:rPr>
          <w:spacing w:val="-4"/>
          <w:lang w:val="nl-NL"/>
        </w:rPr>
        <w:t>-</w:t>
      </w:r>
      <w:r w:rsidR="008C3650">
        <w:rPr>
          <w:spacing w:val="-4"/>
          <w:lang w:val="nl-NL"/>
        </w:rPr>
        <w:t xml:space="preserve"> </w:t>
      </w:r>
      <w:r w:rsidR="00366613" w:rsidRPr="000C548B">
        <w:rPr>
          <w:spacing w:val="-4"/>
          <w:lang w:val="nl-NL"/>
        </w:rPr>
        <w:t>2024.</w:t>
      </w:r>
    </w:p>
    <w:p w:rsidR="00435842" w:rsidRPr="000C548B" w:rsidRDefault="007B77FA" w:rsidP="00B65969">
      <w:pPr>
        <w:shd w:val="clear" w:color="auto" w:fill="FFFFFF"/>
        <w:spacing w:before="120" w:after="120" w:line="264" w:lineRule="auto"/>
        <w:ind w:firstLine="720"/>
        <w:jc w:val="both"/>
        <w:rPr>
          <w:i/>
          <w:spacing w:val="-4"/>
          <w:lang w:val="nl-NL"/>
        </w:rPr>
      </w:pPr>
      <w:r w:rsidRPr="000C548B">
        <w:rPr>
          <w:b/>
          <w:i/>
          <w:iCs/>
          <w:spacing w:val="-4"/>
          <w:lang w:val="da-DK"/>
        </w:rPr>
        <w:t>2.11.</w:t>
      </w:r>
      <w:r w:rsidR="00435842" w:rsidRPr="000C548B">
        <w:rPr>
          <w:b/>
          <w:i/>
          <w:iCs/>
          <w:spacing w:val="-4"/>
          <w:lang w:val="da-DK"/>
        </w:rPr>
        <w:t xml:space="preserve"> Kinh phí</w:t>
      </w:r>
      <w:r w:rsidR="008F7E11" w:rsidRPr="000C548B">
        <w:rPr>
          <w:i/>
          <w:spacing w:val="-4"/>
          <w:lang w:val="da-DK"/>
        </w:rPr>
        <w:t xml:space="preserve"> </w:t>
      </w:r>
    </w:p>
    <w:p w:rsidR="00EE2728" w:rsidRPr="006D3DE5" w:rsidRDefault="00EE2728" w:rsidP="00B65969">
      <w:pPr>
        <w:shd w:val="clear" w:color="auto" w:fill="FFFFFF"/>
        <w:spacing w:before="120" w:after="120" w:line="264" w:lineRule="auto"/>
        <w:ind w:firstLine="720"/>
        <w:jc w:val="both"/>
        <w:rPr>
          <w:lang w:val="da-DK"/>
        </w:rPr>
      </w:pPr>
      <w:r w:rsidRPr="006D3DE5">
        <w:rPr>
          <w:lang w:val="da-DK"/>
        </w:rPr>
        <w:t xml:space="preserve">Theo nguồn vốn cân đối ngân sách địa phương </w:t>
      </w:r>
      <w:r w:rsidRPr="006D3DE5">
        <w:rPr>
          <w:i/>
          <w:lang w:val="da-DK"/>
        </w:rPr>
        <w:t xml:space="preserve">(Tổng nhu cầu kinh phí; </w:t>
      </w:r>
      <w:r w:rsidR="00A02FF5" w:rsidRPr="006D3DE5">
        <w:rPr>
          <w:i/>
          <w:lang w:val="da-DK"/>
        </w:rPr>
        <w:t>t</w:t>
      </w:r>
      <w:r w:rsidRPr="006D3DE5">
        <w:rPr>
          <w:i/>
          <w:lang w:val="da-DK"/>
        </w:rPr>
        <w:t>ổng kinh phí được giao và thực hiện)</w:t>
      </w:r>
      <w:r w:rsidRPr="006D3DE5">
        <w:rPr>
          <w:lang w:val="da-DK"/>
        </w:rPr>
        <w:t>. Trong đó:</w:t>
      </w:r>
    </w:p>
    <w:p w:rsidR="00EE2728" w:rsidRPr="000C548B" w:rsidRDefault="000D6A1D" w:rsidP="00B65969">
      <w:pPr>
        <w:spacing w:before="120" w:after="120" w:line="264" w:lineRule="auto"/>
        <w:ind w:firstLine="720"/>
        <w:jc w:val="both"/>
        <w:rPr>
          <w:bCs/>
          <w:lang w:val="da-DK"/>
        </w:rPr>
      </w:pPr>
      <w:r w:rsidRPr="000C548B">
        <w:rPr>
          <w:bCs/>
          <w:lang w:val="it-IT"/>
        </w:rPr>
        <w:t xml:space="preserve">- </w:t>
      </w:r>
      <w:r w:rsidR="00EE2728" w:rsidRPr="000C548B">
        <w:rPr>
          <w:bCs/>
          <w:lang w:val="it-IT"/>
        </w:rPr>
        <w:t>Xóa mù chữ</w:t>
      </w:r>
      <w:r w:rsidR="00EE2728" w:rsidRPr="000C548B">
        <w:rPr>
          <w:bCs/>
          <w:lang w:val="vi-VN"/>
        </w:rPr>
        <w:t>:</w:t>
      </w:r>
      <w:r w:rsidR="000F6F00">
        <w:rPr>
          <w:bCs/>
          <w:lang w:val="vi-VN"/>
        </w:rPr>
        <w:t xml:space="preserve"> </w:t>
      </w:r>
      <w:r w:rsidR="00EE2728" w:rsidRPr="000C548B">
        <w:rPr>
          <w:bCs/>
          <w:lang w:val="vi-VN"/>
        </w:rPr>
        <w:t>8.036 triệu đồng.</w:t>
      </w:r>
    </w:p>
    <w:p w:rsidR="00EE2728" w:rsidRPr="000C548B" w:rsidRDefault="000D6A1D" w:rsidP="00B65969">
      <w:pPr>
        <w:spacing w:before="120" w:after="120" w:line="264" w:lineRule="auto"/>
        <w:ind w:firstLine="720"/>
        <w:jc w:val="both"/>
        <w:rPr>
          <w:bCs/>
          <w:lang w:val="da-DK"/>
        </w:rPr>
      </w:pPr>
      <w:r w:rsidRPr="000C548B">
        <w:rPr>
          <w:bCs/>
          <w:lang w:val="da-DK"/>
        </w:rPr>
        <w:t xml:space="preserve">- </w:t>
      </w:r>
      <w:r w:rsidR="00EE2728" w:rsidRPr="000C548B">
        <w:rPr>
          <w:bCs/>
          <w:lang w:val="da-DK"/>
        </w:rPr>
        <w:t>Kinh phí đầu tư sửa chữa CSVC</w:t>
      </w:r>
      <w:r w:rsidR="00EE2728" w:rsidRPr="000C548B">
        <w:rPr>
          <w:bCs/>
          <w:lang w:val="vi-VN"/>
        </w:rPr>
        <w:t>: 14.966 triệu đồng</w:t>
      </w:r>
      <w:r w:rsidRPr="000C548B">
        <w:rPr>
          <w:bCs/>
          <w:lang w:val="da-DK"/>
        </w:rPr>
        <w:t>.</w:t>
      </w:r>
    </w:p>
    <w:p w:rsidR="00EE2728" w:rsidRDefault="000D6A1D" w:rsidP="00B65969">
      <w:pPr>
        <w:spacing w:before="120" w:after="120" w:line="264" w:lineRule="auto"/>
        <w:ind w:firstLine="720"/>
        <w:jc w:val="both"/>
        <w:rPr>
          <w:bCs/>
          <w:lang w:val="vi-VN"/>
        </w:rPr>
      </w:pPr>
      <w:r w:rsidRPr="000C548B">
        <w:rPr>
          <w:bCs/>
          <w:lang w:val="da-DK"/>
        </w:rPr>
        <w:t xml:space="preserve">- </w:t>
      </w:r>
      <w:r w:rsidR="00EE2728" w:rsidRPr="000C548B">
        <w:rPr>
          <w:bCs/>
          <w:lang w:val="da-DK"/>
        </w:rPr>
        <w:t xml:space="preserve">Thiết bị dạy học tối thiểu thực hiện Chương trình </w:t>
      </w:r>
      <w:r w:rsidR="006B3965" w:rsidRPr="000C548B">
        <w:rPr>
          <w:bCs/>
          <w:lang w:val="da-DK"/>
        </w:rPr>
        <w:t>GDPT 2018</w:t>
      </w:r>
      <w:r w:rsidR="00EE2728" w:rsidRPr="000C548B">
        <w:rPr>
          <w:bCs/>
          <w:lang w:val="da-DK"/>
        </w:rPr>
        <w:t xml:space="preserve"> </w:t>
      </w:r>
      <w:r w:rsidR="00EE2728" w:rsidRPr="000C548B">
        <w:rPr>
          <w:bCs/>
          <w:i/>
          <w:iCs/>
          <w:lang w:val="da-DK"/>
        </w:rPr>
        <w:t>(bộ)</w:t>
      </w:r>
      <w:r w:rsidR="00EE2728" w:rsidRPr="000C548B">
        <w:rPr>
          <w:bCs/>
          <w:lang w:val="vi-VN"/>
        </w:rPr>
        <w:t>: 11.024 triệu đồng.</w:t>
      </w:r>
    </w:p>
    <w:p w:rsidR="006D3DE5" w:rsidRPr="000C548B" w:rsidRDefault="006D3DE5" w:rsidP="006D3DE5">
      <w:pPr>
        <w:spacing w:before="120" w:after="120" w:line="264" w:lineRule="auto"/>
        <w:jc w:val="center"/>
        <w:rPr>
          <w:bCs/>
          <w:lang w:val="vi-VN"/>
        </w:rPr>
      </w:pPr>
      <w:r w:rsidRPr="000C548B">
        <w:rPr>
          <w:i/>
          <w:lang w:val="vi-VN"/>
        </w:rPr>
        <w:t>(</w:t>
      </w:r>
      <w:r>
        <w:rPr>
          <w:i/>
        </w:rPr>
        <w:t>C</w:t>
      </w:r>
      <w:r w:rsidRPr="000C548B">
        <w:rPr>
          <w:i/>
          <w:lang w:val="vi-VN"/>
        </w:rPr>
        <w:t xml:space="preserve">ó phụ lục </w:t>
      </w:r>
      <w:r w:rsidRPr="000C548B">
        <w:rPr>
          <w:i/>
          <w:lang w:val="nl-NL"/>
        </w:rPr>
        <w:t>IV</w:t>
      </w:r>
      <w:r w:rsidRPr="000C548B">
        <w:rPr>
          <w:i/>
          <w:lang w:val="vi-VN"/>
        </w:rPr>
        <w:t xml:space="preserve"> kèm theo)</w:t>
      </w:r>
    </w:p>
    <w:p w:rsidR="0045694D" w:rsidRPr="000C548B" w:rsidRDefault="00ED6D10" w:rsidP="00B65969">
      <w:pPr>
        <w:spacing w:before="120" w:after="120" w:line="264" w:lineRule="auto"/>
        <w:ind w:firstLine="720"/>
        <w:jc w:val="both"/>
        <w:rPr>
          <w:b/>
          <w:lang w:val="nl-NL"/>
        </w:rPr>
      </w:pPr>
      <w:r w:rsidRPr="000C548B">
        <w:rPr>
          <w:b/>
          <w:lang w:val="nl-NL"/>
        </w:rPr>
        <w:t>I</w:t>
      </w:r>
      <w:r w:rsidR="008C7303" w:rsidRPr="000C548B">
        <w:rPr>
          <w:b/>
          <w:lang w:val="nl-NL"/>
        </w:rPr>
        <w:t>V</w:t>
      </w:r>
      <w:r w:rsidRPr="000C548B">
        <w:rPr>
          <w:b/>
          <w:lang w:val="nl-NL"/>
        </w:rPr>
        <w:t xml:space="preserve">. </w:t>
      </w:r>
      <w:r w:rsidR="0045694D" w:rsidRPr="000C548B">
        <w:rPr>
          <w:b/>
          <w:lang w:val="nl-NL"/>
        </w:rPr>
        <w:t>ĐÁNH GIÁ CHUNG</w:t>
      </w:r>
    </w:p>
    <w:p w:rsidR="0045694D" w:rsidRPr="000C548B" w:rsidRDefault="0045694D" w:rsidP="00B65969">
      <w:pPr>
        <w:spacing w:before="120" w:after="120" w:line="264" w:lineRule="auto"/>
        <w:ind w:firstLine="720"/>
        <w:jc w:val="both"/>
        <w:rPr>
          <w:b/>
          <w:iCs/>
          <w:szCs w:val="20"/>
          <w:lang w:val="de-DE"/>
        </w:rPr>
      </w:pPr>
      <w:r w:rsidRPr="000C548B">
        <w:rPr>
          <w:b/>
          <w:iCs/>
          <w:szCs w:val="20"/>
          <w:lang w:val="de-DE"/>
        </w:rPr>
        <w:t xml:space="preserve">1. </w:t>
      </w:r>
      <w:r w:rsidR="00435842" w:rsidRPr="000C548B">
        <w:rPr>
          <w:b/>
          <w:iCs/>
          <w:szCs w:val="20"/>
          <w:lang w:val="de-DE"/>
        </w:rPr>
        <w:t>Kết quả đạt được</w:t>
      </w:r>
    </w:p>
    <w:p w:rsidR="00586871" w:rsidRPr="007140C2" w:rsidRDefault="007140C2" w:rsidP="00B65969">
      <w:pPr>
        <w:spacing w:before="120" w:after="120" w:line="264" w:lineRule="auto"/>
        <w:ind w:firstLine="720"/>
        <w:jc w:val="both"/>
        <w:rPr>
          <w:bCs/>
          <w:lang w:val="nl-NL"/>
        </w:rPr>
      </w:pPr>
      <w:r w:rsidRPr="007140C2">
        <w:rPr>
          <w:bCs/>
          <w:iCs/>
          <w:bdr w:val="none" w:sz="0" w:space="0" w:color="auto" w:frame="1"/>
          <w:lang w:val="it-IT"/>
        </w:rPr>
        <w:t>UBND</w:t>
      </w:r>
      <w:r w:rsidR="00586871" w:rsidRPr="007140C2">
        <w:rPr>
          <w:bCs/>
          <w:iCs/>
          <w:bdr w:val="none" w:sz="0" w:space="0" w:color="auto" w:frame="1"/>
          <w:lang w:val="it-IT"/>
        </w:rPr>
        <w:t xml:space="preserve"> huyện </w:t>
      </w:r>
      <w:r w:rsidR="004E6855" w:rsidRPr="007140C2">
        <w:rPr>
          <w:bCs/>
          <w:iCs/>
          <w:bdr w:val="none" w:sz="0" w:space="0" w:color="auto" w:frame="1"/>
          <w:lang w:val="it-IT"/>
        </w:rPr>
        <w:t xml:space="preserve">đã chỉ đạo </w:t>
      </w:r>
      <w:r w:rsidR="00586871" w:rsidRPr="007140C2">
        <w:rPr>
          <w:bCs/>
          <w:iCs/>
          <w:bdr w:val="none" w:sz="0" w:space="0" w:color="auto" w:frame="1"/>
          <w:lang w:val="it-IT"/>
        </w:rPr>
        <w:t>t</w:t>
      </w:r>
      <w:r w:rsidR="00586871" w:rsidRPr="007140C2">
        <w:rPr>
          <w:bCs/>
          <w:lang w:val="nl-NL"/>
        </w:rPr>
        <w:t xml:space="preserve">hực hiện tốt các </w:t>
      </w:r>
      <w:r w:rsidR="004E6855" w:rsidRPr="007140C2">
        <w:rPr>
          <w:bCs/>
          <w:lang w:val="nl-NL"/>
        </w:rPr>
        <w:t>c</w:t>
      </w:r>
      <w:r w:rsidR="00586871" w:rsidRPr="007140C2">
        <w:rPr>
          <w:bCs/>
          <w:lang w:val="nl-NL"/>
        </w:rPr>
        <w:t xml:space="preserve">hỉ thị, </w:t>
      </w:r>
      <w:r w:rsidR="004E6855" w:rsidRPr="007140C2">
        <w:rPr>
          <w:bCs/>
          <w:lang w:val="nl-NL"/>
        </w:rPr>
        <w:t>n</w:t>
      </w:r>
      <w:r w:rsidR="00586871" w:rsidRPr="007140C2">
        <w:rPr>
          <w:bCs/>
          <w:lang w:val="nl-NL"/>
        </w:rPr>
        <w:t>ghị quyết về công tác đổi mới và nâng cao chất lượng giáo dục và đào tạo, nâng cao chất lượng xóa mù chữ phù hợp với tình hình thực tế, công tác phối hợp giữa các ban, ngành trong việc đầu tư, huy động mọi nguồn lực cho giáo dục đạt hiệu quả cao.</w:t>
      </w:r>
    </w:p>
    <w:p w:rsidR="00586871" w:rsidRPr="000C548B" w:rsidRDefault="00586871" w:rsidP="00B65969">
      <w:pPr>
        <w:tabs>
          <w:tab w:val="left" w:pos="709"/>
        </w:tabs>
        <w:spacing w:before="120" w:after="120" w:line="264" w:lineRule="auto"/>
        <w:ind w:firstLine="720"/>
        <w:jc w:val="both"/>
        <w:rPr>
          <w:lang w:val="it-IT"/>
        </w:rPr>
      </w:pPr>
      <w:r w:rsidRPr="000C548B">
        <w:rPr>
          <w:rFonts w:eastAsia="Calibri"/>
          <w:lang w:val="nl-NL"/>
        </w:rPr>
        <w:t>Chỉ đạo công tác giáo dục vùng khó có sự chuyển biến tích cực</w:t>
      </w:r>
      <w:r w:rsidRPr="000C548B">
        <w:rPr>
          <w:lang w:val="nl-NL"/>
        </w:rPr>
        <w:t>;</w:t>
      </w:r>
      <w:r w:rsidRPr="000C548B">
        <w:rPr>
          <w:rFonts w:eastAsia="Calibri"/>
          <w:lang w:val="it-IT"/>
        </w:rPr>
        <w:t xml:space="preserve"> huy động học sinh ra lớp, học sinh hoàn thành </w:t>
      </w:r>
      <w:r w:rsidRPr="000C548B">
        <w:rPr>
          <w:rFonts w:eastAsia="Calibri"/>
          <w:lang w:val="nl-NL"/>
        </w:rPr>
        <w:t xml:space="preserve">chương trình giáo dục </w:t>
      </w:r>
      <w:r w:rsidRPr="000C548B">
        <w:rPr>
          <w:rFonts w:eastAsia="Calibri"/>
          <w:lang w:val="it-IT"/>
        </w:rPr>
        <w:t xml:space="preserve">cuối cấp tiếp tục theo học các cấp học đảm </w:t>
      </w:r>
      <w:r w:rsidR="004E6855" w:rsidRPr="000C548B">
        <w:rPr>
          <w:rFonts w:eastAsia="Calibri"/>
          <w:lang w:val="it-IT"/>
        </w:rPr>
        <w:t xml:space="preserve">bảo </w:t>
      </w:r>
      <w:r w:rsidRPr="000C548B">
        <w:rPr>
          <w:rFonts w:eastAsia="Calibri"/>
          <w:lang w:val="it-IT"/>
        </w:rPr>
        <w:t>về số lượng, chỉ tiêu so với kế hoạch giao</w:t>
      </w:r>
      <w:r w:rsidRPr="000C548B">
        <w:rPr>
          <w:lang w:val="it-IT"/>
        </w:rPr>
        <w:t xml:space="preserve">. </w:t>
      </w:r>
    </w:p>
    <w:p w:rsidR="00586871" w:rsidRPr="007140C2" w:rsidRDefault="007140C2" w:rsidP="00B65969">
      <w:pPr>
        <w:spacing w:before="120" w:after="120" w:line="264" w:lineRule="auto"/>
        <w:ind w:firstLine="720"/>
        <w:jc w:val="both"/>
        <w:rPr>
          <w:rFonts w:eastAsia="Calibri"/>
          <w:bCs/>
          <w:iCs/>
          <w:spacing w:val="-2"/>
          <w:bdr w:val="none" w:sz="0" w:space="0" w:color="auto" w:frame="1"/>
          <w:lang w:val="it-IT"/>
        </w:rPr>
      </w:pPr>
      <w:r>
        <w:rPr>
          <w:rFonts w:eastAsia="Calibri"/>
          <w:bCs/>
          <w:iCs/>
          <w:spacing w:val="-2"/>
          <w:bdr w:val="none" w:sz="0" w:space="0" w:color="auto" w:frame="1"/>
          <w:lang w:val="it-IT"/>
        </w:rPr>
        <w:lastRenderedPageBreak/>
        <w:t>C</w:t>
      </w:r>
      <w:r w:rsidR="00586871" w:rsidRPr="007140C2">
        <w:rPr>
          <w:rFonts w:eastAsia="Calibri"/>
          <w:bCs/>
          <w:iCs/>
          <w:spacing w:val="-2"/>
          <w:bdr w:val="none" w:sz="0" w:space="0" w:color="auto" w:frame="1"/>
          <w:lang w:val="it-IT"/>
        </w:rPr>
        <w:t xml:space="preserve">hỉ đạo </w:t>
      </w:r>
      <w:r w:rsidR="00586871" w:rsidRPr="007140C2">
        <w:rPr>
          <w:rFonts w:eastAsia="Calibri"/>
          <w:spacing w:val="-2"/>
          <w:lang w:val="da-DK"/>
        </w:rPr>
        <w:t>các đơn vị trường t</w:t>
      </w:r>
      <w:r w:rsidR="00586871" w:rsidRPr="007140C2">
        <w:rPr>
          <w:rFonts w:eastAsia="Calibri"/>
          <w:spacing w:val="-2"/>
          <w:lang w:val="it-IT"/>
        </w:rPr>
        <w:t xml:space="preserve">hực hiện đổi mới phương pháp, hình thức tổ chức dạy học theo hướng phát triển phẩm chất, năng lực của học sinh theo quy định của </w:t>
      </w:r>
      <w:r w:rsidR="006B3965" w:rsidRPr="007140C2">
        <w:rPr>
          <w:bCs/>
          <w:spacing w:val="-2"/>
          <w:lang w:val="da-DK"/>
        </w:rPr>
        <w:t>Chương trình GDPT 2018</w:t>
      </w:r>
      <w:r w:rsidR="00586871" w:rsidRPr="007140C2">
        <w:rPr>
          <w:rFonts w:eastAsia="Calibri"/>
          <w:spacing w:val="-2"/>
          <w:lang w:val="it-IT"/>
        </w:rPr>
        <w:t xml:space="preserve">. Tổ chức dạy học lồng ghép nội dung giáo dục địa phương để học sinh được tìm hiểu, phát huy bản sắc văn hóa của địa phương. Triển khai xây dựng mô hình </w:t>
      </w:r>
      <w:r w:rsidR="00C60A82" w:rsidRPr="007140C2">
        <w:rPr>
          <w:rFonts w:eastAsia="Calibri"/>
          <w:spacing w:val="-2"/>
          <w:lang w:val="it-IT"/>
        </w:rPr>
        <w:t>“</w:t>
      </w:r>
      <w:r w:rsidR="00586871" w:rsidRPr="007140C2">
        <w:rPr>
          <w:rFonts w:eastAsia="Calibri"/>
          <w:spacing w:val="-2"/>
          <w:lang w:val="it-IT"/>
        </w:rPr>
        <w:t>thư viện thân thiện</w:t>
      </w:r>
      <w:r w:rsidR="00C60A82" w:rsidRPr="007140C2">
        <w:rPr>
          <w:rFonts w:eastAsia="Calibri"/>
          <w:spacing w:val="-2"/>
          <w:lang w:val="it-IT"/>
        </w:rPr>
        <w:t xml:space="preserve">”; </w:t>
      </w:r>
      <w:r w:rsidR="00C60A82" w:rsidRPr="007140C2">
        <w:rPr>
          <w:rFonts w:eastAsia="Calibri"/>
          <w:bCs/>
          <w:iCs/>
          <w:spacing w:val="-2"/>
          <w:bdr w:val="none" w:sz="0" w:space="0" w:color="auto" w:frame="1"/>
          <w:lang w:val="it-IT"/>
        </w:rPr>
        <w:t>t</w:t>
      </w:r>
      <w:r w:rsidR="00586871" w:rsidRPr="007140C2">
        <w:rPr>
          <w:rFonts w:eastAsia="Calibri"/>
          <w:bCs/>
          <w:iCs/>
          <w:spacing w:val="-2"/>
          <w:bdr w:val="none" w:sz="0" w:space="0" w:color="auto" w:frame="1"/>
          <w:lang w:val="it-IT"/>
        </w:rPr>
        <w:t>iếp tục thực hiện đổi mới đánh giá học sinh; tăng cường hoạt động giáo dục ngoài giờ lên lớp, giáo dục kỹ năng sống cho học sin</w:t>
      </w:r>
      <w:r w:rsidR="00586871" w:rsidRPr="007140C2">
        <w:rPr>
          <w:bCs/>
          <w:iCs/>
          <w:spacing w:val="-2"/>
          <w:bdr w:val="none" w:sz="0" w:space="0" w:color="auto" w:frame="1"/>
          <w:lang w:val="it-IT"/>
        </w:rPr>
        <w:t>h.</w:t>
      </w:r>
    </w:p>
    <w:p w:rsidR="0060523C" w:rsidRPr="000C548B" w:rsidRDefault="0060523C" w:rsidP="00B65969">
      <w:pPr>
        <w:spacing w:before="120" w:after="120" w:line="264" w:lineRule="auto"/>
        <w:ind w:firstLine="720"/>
        <w:jc w:val="both"/>
        <w:rPr>
          <w:lang w:val="da-DK"/>
        </w:rPr>
      </w:pPr>
      <w:r w:rsidRPr="000C548B">
        <w:rPr>
          <w:szCs w:val="20"/>
          <w:lang w:val="da-DK"/>
        </w:rPr>
        <w:t xml:space="preserve">100% các chỉ tiêu </w:t>
      </w:r>
      <w:r w:rsidRPr="000C548B">
        <w:rPr>
          <w:lang w:val="da-DK"/>
        </w:rPr>
        <w:t>năm học 2021</w:t>
      </w:r>
      <w:r w:rsidR="007140C2">
        <w:rPr>
          <w:lang w:val="da-DK"/>
        </w:rPr>
        <w:t xml:space="preserve"> </w:t>
      </w:r>
      <w:r w:rsidRPr="000C548B">
        <w:rPr>
          <w:lang w:val="da-DK"/>
        </w:rPr>
        <w:t>-</w:t>
      </w:r>
      <w:r w:rsidR="007140C2">
        <w:rPr>
          <w:lang w:val="da-DK"/>
        </w:rPr>
        <w:t xml:space="preserve"> </w:t>
      </w:r>
      <w:r w:rsidRPr="000C548B">
        <w:rPr>
          <w:lang w:val="da-DK"/>
        </w:rPr>
        <w:t xml:space="preserve">2022 </w:t>
      </w:r>
      <w:r w:rsidRPr="000C548B">
        <w:rPr>
          <w:spacing w:val="-4"/>
          <w:lang w:val="da-DK"/>
        </w:rPr>
        <w:t xml:space="preserve">so với </w:t>
      </w:r>
      <w:r w:rsidRPr="000C548B">
        <w:rPr>
          <w:lang w:val="da-DK"/>
        </w:rPr>
        <w:t>năm học 2019</w:t>
      </w:r>
      <w:r w:rsidR="007140C2">
        <w:rPr>
          <w:lang w:val="da-DK"/>
        </w:rPr>
        <w:t xml:space="preserve"> </w:t>
      </w:r>
      <w:r w:rsidRPr="000C548B">
        <w:rPr>
          <w:lang w:val="da-DK"/>
        </w:rPr>
        <w:t>-</w:t>
      </w:r>
      <w:r w:rsidR="007140C2">
        <w:rPr>
          <w:lang w:val="da-DK"/>
        </w:rPr>
        <w:t xml:space="preserve"> </w:t>
      </w:r>
      <w:r w:rsidRPr="000C548B">
        <w:rPr>
          <w:lang w:val="da-DK"/>
        </w:rPr>
        <w:t xml:space="preserve">2020 </w:t>
      </w:r>
      <w:r w:rsidRPr="000C548B">
        <w:rPr>
          <w:szCs w:val="20"/>
          <w:lang w:val="da-DK"/>
        </w:rPr>
        <w:t>đã đạt và vượt</w:t>
      </w:r>
      <w:r w:rsidR="00C60A82" w:rsidRPr="000C548B">
        <w:rPr>
          <w:szCs w:val="20"/>
          <w:lang w:val="da-DK"/>
        </w:rPr>
        <w:t>,</w:t>
      </w:r>
      <w:r w:rsidRPr="000C548B">
        <w:rPr>
          <w:szCs w:val="20"/>
          <w:lang w:val="da-DK"/>
        </w:rPr>
        <w:t xml:space="preserve"> cụ thể: </w:t>
      </w:r>
      <w:r w:rsidR="00C60A82" w:rsidRPr="000C548B">
        <w:rPr>
          <w:szCs w:val="20"/>
          <w:lang w:val="da-DK"/>
        </w:rPr>
        <w:t>N</w:t>
      </w:r>
      <w:r w:rsidRPr="000C548B">
        <w:rPr>
          <w:szCs w:val="20"/>
          <w:lang w:val="vi-VN"/>
        </w:rPr>
        <w:t>âng cao tỷ lệ huy động dân số trong độ tuổi đến trường</w:t>
      </w:r>
      <w:r w:rsidRPr="000C548B">
        <w:rPr>
          <w:szCs w:val="20"/>
          <w:lang w:val="da-DK"/>
        </w:rPr>
        <w:t>; n</w:t>
      </w:r>
      <w:r w:rsidRPr="000C548B">
        <w:rPr>
          <w:szCs w:val="20"/>
          <w:lang w:val="vi-VN"/>
        </w:rPr>
        <w:t>âng cao chất lượng giáo dục và đào tạo</w:t>
      </w:r>
      <w:r w:rsidRPr="000C548B">
        <w:rPr>
          <w:szCs w:val="20"/>
          <w:lang w:val="da-DK"/>
        </w:rPr>
        <w:t>; x</w:t>
      </w:r>
      <w:r w:rsidRPr="000C548B">
        <w:rPr>
          <w:lang w:val="da-DK"/>
        </w:rPr>
        <w:t>ây dựng t</w:t>
      </w:r>
      <w:r w:rsidRPr="000C548B">
        <w:rPr>
          <w:lang w:val="vi-VN"/>
        </w:rPr>
        <w:t>rường chuẩn quốc gia</w:t>
      </w:r>
      <w:r w:rsidRPr="000C548B">
        <w:rPr>
          <w:lang w:val="da-DK"/>
        </w:rPr>
        <w:t>; đội ngũ CBQL, giáo viên đạt chuẩn theo Luật Giáo dục 2019; d</w:t>
      </w:r>
      <w:r w:rsidRPr="000C548B">
        <w:rPr>
          <w:lang w:val="vi-VN"/>
        </w:rPr>
        <w:t>uy trì và nâng cao kết quả phổ cập giáo dục</w:t>
      </w:r>
      <w:r w:rsidRPr="000C548B">
        <w:rPr>
          <w:lang w:val="da-DK"/>
        </w:rPr>
        <w:t xml:space="preserve">, xóa mù chữ. </w:t>
      </w:r>
    </w:p>
    <w:p w:rsidR="0060523C" w:rsidRPr="00DB6C34" w:rsidRDefault="0060523C" w:rsidP="00B65969">
      <w:pPr>
        <w:spacing w:before="120" w:after="120" w:line="264" w:lineRule="auto"/>
        <w:ind w:firstLine="720"/>
        <w:jc w:val="both"/>
        <w:rPr>
          <w:lang w:val="da-DK"/>
        </w:rPr>
      </w:pPr>
      <w:r w:rsidRPr="00DB6C34">
        <w:rPr>
          <w:szCs w:val="20"/>
          <w:lang w:val="da-DK"/>
        </w:rPr>
        <w:t xml:space="preserve">Có </w:t>
      </w:r>
      <w:r w:rsidR="006C0D78" w:rsidRPr="00DB6C34">
        <w:rPr>
          <w:szCs w:val="20"/>
          <w:lang w:val="da-DK"/>
        </w:rPr>
        <w:t>0</w:t>
      </w:r>
      <w:r w:rsidR="00F935F8" w:rsidRPr="00DB6C34">
        <w:rPr>
          <w:szCs w:val="20"/>
          <w:lang w:val="da-DK"/>
        </w:rPr>
        <w:t>6</w:t>
      </w:r>
      <w:r w:rsidRPr="00DB6C34">
        <w:rPr>
          <w:szCs w:val="20"/>
          <w:lang w:val="da-DK"/>
        </w:rPr>
        <w:t xml:space="preserve"> chỉ tiêu </w:t>
      </w:r>
      <w:r w:rsidRPr="00DB6C34">
        <w:rPr>
          <w:lang w:val="da-DK"/>
        </w:rPr>
        <w:t>năm học 2021</w:t>
      </w:r>
      <w:r w:rsidR="007140C2" w:rsidRPr="00DB6C34">
        <w:rPr>
          <w:lang w:val="da-DK"/>
        </w:rPr>
        <w:t xml:space="preserve"> </w:t>
      </w:r>
      <w:r w:rsidRPr="00DB6C34">
        <w:rPr>
          <w:lang w:val="da-DK"/>
        </w:rPr>
        <w:t>-</w:t>
      </w:r>
      <w:r w:rsidR="007140C2" w:rsidRPr="00DB6C34">
        <w:rPr>
          <w:lang w:val="da-DK"/>
        </w:rPr>
        <w:t xml:space="preserve"> </w:t>
      </w:r>
      <w:r w:rsidRPr="00DB6C34">
        <w:rPr>
          <w:lang w:val="da-DK"/>
        </w:rPr>
        <w:t xml:space="preserve">2022 so với mục tiêu </w:t>
      </w:r>
      <w:r w:rsidR="005C7D81" w:rsidRPr="00DB6C34">
        <w:rPr>
          <w:lang w:val="da-DK"/>
        </w:rPr>
        <w:t xml:space="preserve">NQ </w:t>
      </w:r>
      <w:r w:rsidR="005C7D81" w:rsidRPr="00DB6C34">
        <w:rPr>
          <w:i/>
          <w:iCs/>
          <w:lang w:val="da-DK"/>
        </w:rPr>
        <w:t>(</w:t>
      </w:r>
      <w:r w:rsidRPr="00DB6C34">
        <w:rPr>
          <w:i/>
          <w:iCs/>
          <w:lang w:val="da-DK"/>
        </w:rPr>
        <w:t>đến hết năm học 2024</w:t>
      </w:r>
      <w:r w:rsidR="007140C2" w:rsidRPr="00DB6C34">
        <w:rPr>
          <w:i/>
          <w:iCs/>
          <w:lang w:val="da-DK"/>
        </w:rPr>
        <w:t xml:space="preserve"> </w:t>
      </w:r>
      <w:r w:rsidRPr="00DB6C34">
        <w:rPr>
          <w:i/>
          <w:iCs/>
          <w:lang w:val="da-DK"/>
        </w:rPr>
        <w:t>-</w:t>
      </w:r>
      <w:r w:rsidR="007140C2" w:rsidRPr="00DB6C34">
        <w:rPr>
          <w:i/>
          <w:iCs/>
          <w:lang w:val="da-DK"/>
        </w:rPr>
        <w:t xml:space="preserve"> </w:t>
      </w:r>
      <w:r w:rsidRPr="00DB6C34">
        <w:rPr>
          <w:i/>
          <w:iCs/>
          <w:lang w:val="da-DK"/>
        </w:rPr>
        <w:t>2025</w:t>
      </w:r>
      <w:r w:rsidR="005C7D81" w:rsidRPr="00DB6C34">
        <w:rPr>
          <w:i/>
          <w:iCs/>
          <w:lang w:val="da-DK"/>
        </w:rPr>
        <w:t>)</w:t>
      </w:r>
      <w:r w:rsidRPr="00DB6C34">
        <w:rPr>
          <w:lang w:val="da-DK"/>
        </w:rPr>
        <w:t xml:space="preserve"> </w:t>
      </w:r>
      <w:r w:rsidRPr="00DB6C34">
        <w:rPr>
          <w:szCs w:val="20"/>
          <w:lang w:val="da-DK"/>
        </w:rPr>
        <w:t>đã đạt và vượt: N</w:t>
      </w:r>
      <w:r w:rsidRPr="00DB6C34">
        <w:rPr>
          <w:szCs w:val="20"/>
          <w:lang w:val="vi-VN"/>
        </w:rPr>
        <w:t>âng cao tỷ lệ huy động dân số trong độ tuổi đến trường</w:t>
      </w:r>
      <w:r w:rsidRPr="00DB6C34">
        <w:rPr>
          <w:szCs w:val="20"/>
          <w:lang w:val="da-DK"/>
        </w:rPr>
        <w:t xml:space="preserve">; học sinh hoàn thành chương trình </w:t>
      </w:r>
      <w:r w:rsidR="007140C2" w:rsidRPr="00DB6C34">
        <w:rPr>
          <w:szCs w:val="20"/>
          <w:lang w:val="da-DK"/>
        </w:rPr>
        <w:t>T</w:t>
      </w:r>
      <w:r w:rsidRPr="00DB6C34">
        <w:rPr>
          <w:szCs w:val="20"/>
          <w:lang w:val="da-DK"/>
        </w:rPr>
        <w:t xml:space="preserve">iểu học </w:t>
      </w:r>
      <w:r w:rsidRPr="00DB6C34">
        <w:rPr>
          <w:lang w:val="da-DK"/>
        </w:rPr>
        <w:t>1.085/1.085 = 100</w:t>
      </w:r>
      <w:r w:rsidRPr="00DB6C34">
        <w:rPr>
          <w:lang w:val="vi-VN"/>
        </w:rPr>
        <w:t>%</w:t>
      </w:r>
      <w:r w:rsidRPr="00DB6C34">
        <w:rPr>
          <w:lang w:val="da-DK"/>
        </w:rPr>
        <w:t xml:space="preserve"> </w:t>
      </w:r>
      <w:r w:rsidRPr="00DB6C34">
        <w:rPr>
          <w:i/>
          <w:iCs/>
          <w:lang w:val="da-DK"/>
        </w:rPr>
        <w:t>(vượt 0,1%)</w:t>
      </w:r>
      <w:r w:rsidRPr="00DB6C34">
        <w:rPr>
          <w:lang w:val="da-DK"/>
        </w:rPr>
        <w:t>; phổ cập giáo d</w:t>
      </w:r>
      <w:r w:rsidR="00B5230E" w:rsidRPr="00DB6C34">
        <w:rPr>
          <w:lang w:val="da-DK"/>
        </w:rPr>
        <w:t>ục mầm non cho trẻ 5 tuổi</w:t>
      </w:r>
      <w:r w:rsidRPr="00DB6C34">
        <w:rPr>
          <w:lang w:val="da-DK"/>
        </w:rPr>
        <w:t xml:space="preserve"> phổ cập giáo dục tiểu học mức độ 1, mức độ 2, mức độ 3 </w:t>
      </w:r>
      <w:r w:rsidRPr="00DB6C34">
        <w:rPr>
          <w:i/>
          <w:iCs/>
          <w:lang w:val="da-DK"/>
        </w:rPr>
        <w:t>(vượt 01 xã mức độ 3)</w:t>
      </w:r>
      <w:r w:rsidRPr="00DB6C34">
        <w:rPr>
          <w:lang w:val="da-DK"/>
        </w:rPr>
        <w:t>; phổ cập giáo dục THCS mức độ 3: 7/14 = 50%</w:t>
      </w:r>
      <w:r w:rsidR="001D5DD9" w:rsidRPr="00DB6C34">
        <w:rPr>
          <w:lang w:val="da-DK"/>
        </w:rPr>
        <w:t>;</w:t>
      </w:r>
      <w:r w:rsidRPr="00DB6C34">
        <w:rPr>
          <w:lang w:val="da-DK"/>
        </w:rPr>
        <w:t xml:space="preserve"> xóa mù chữ mức độ 1: 14/14 = 100%; xóa mù chữ mức độ 2: 9/14 = 64,3%</w:t>
      </w:r>
      <w:r w:rsidR="006C0D78" w:rsidRPr="00DB6C34">
        <w:rPr>
          <w:lang w:val="da-DK"/>
        </w:rPr>
        <w:t>.</w:t>
      </w:r>
      <w:r w:rsidRPr="00DB6C34">
        <w:rPr>
          <w:lang w:val="da-DK"/>
        </w:rPr>
        <w:t xml:space="preserve"> </w:t>
      </w:r>
    </w:p>
    <w:p w:rsidR="00FB32CD" w:rsidRPr="000C548B" w:rsidRDefault="00FB32CD" w:rsidP="00B65969">
      <w:pPr>
        <w:spacing w:before="120" w:after="120" w:line="264" w:lineRule="auto"/>
        <w:ind w:firstLine="720"/>
        <w:jc w:val="both"/>
        <w:rPr>
          <w:spacing w:val="-4"/>
          <w:u w:val="single"/>
          <w:lang w:val="da-DK"/>
        </w:rPr>
      </w:pPr>
      <w:r>
        <w:rPr>
          <w:rFonts w:eastAsia="Calibri"/>
          <w:lang w:val="da-DK"/>
        </w:rPr>
        <w:t>Đã</w:t>
      </w:r>
      <w:r w:rsidRPr="000C548B">
        <w:rPr>
          <w:rFonts w:eastAsia="Calibri"/>
          <w:lang w:val="da-DK"/>
        </w:rPr>
        <w:t xml:space="preserve"> </w:t>
      </w:r>
      <w:r w:rsidR="0033059D">
        <w:rPr>
          <w:rFonts w:eastAsia="Calibri"/>
          <w:lang w:val="da-DK"/>
        </w:rPr>
        <w:t xml:space="preserve">chỉ đạo </w:t>
      </w:r>
      <w:r w:rsidRPr="000C548B">
        <w:rPr>
          <w:rFonts w:eastAsia="Calibri"/>
          <w:lang w:val="da-DK"/>
        </w:rPr>
        <w:t>thực hiện tốt các phong trào thi đua dạy tốt, học tốt; Hội STEM, thực hành trải nghiệm; giữ g</w:t>
      </w:r>
      <w:r>
        <w:rPr>
          <w:rFonts w:eastAsia="Calibri"/>
          <w:lang w:val="da-DK"/>
        </w:rPr>
        <w:t>ì</w:t>
      </w:r>
      <w:r w:rsidRPr="000C548B">
        <w:rPr>
          <w:rFonts w:eastAsia="Calibri"/>
          <w:lang w:val="da-DK"/>
        </w:rPr>
        <w:t>n và phát triển bản sắc văn hóa địa phương; mô hình thư viện thân thiện trường tiểu học</w:t>
      </w:r>
      <w:r>
        <w:rPr>
          <w:rFonts w:eastAsia="Calibri"/>
          <w:lang w:val="da-DK"/>
        </w:rPr>
        <w:t xml:space="preserve">; </w:t>
      </w:r>
      <w:r w:rsidRPr="000C548B">
        <w:rPr>
          <w:rFonts w:eastAsia="Calibri"/>
          <w:spacing w:val="-2"/>
          <w:lang w:val="it-IT"/>
        </w:rPr>
        <w:t>“</w:t>
      </w:r>
      <w:r>
        <w:rPr>
          <w:rFonts w:eastAsia="Calibri"/>
          <w:spacing w:val="-2"/>
          <w:lang w:val="it-IT"/>
        </w:rPr>
        <w:t>Nông trại trường học”...</w:t>
      </w:r>
      <w:r w:rsidRPr="000C548B">
        <w:rPr>
          <w:rFonts w:eastAsia="Calibri"/>
          <w:lang w:val="da-DK"/>
        </w:rPr>
        <w:t>.</w:t>
      </w:r>
    </w:p>
    <w:p w:rsidR="00FA58AE" w:rsidRPr="00DB6C34" w:rsidRDefault="007406B7" w:rsidP="00B65969">
      <w:pPr>
        <w:spacing w:before="120" w:after="120" w:line="264" w:lineRule="auto"/>
        <w:ind w:firstLine="720"/>
        <w:jc w:val="both"/>
        <w:rPr>
          <w:rFonts w:eastAsia="Calibri"/>
          <w:lang w:val="da-DK"/>
        </w:rPr>
      </w:pPr>
      <w:r w:rsidRPr="00DB6C34">
        <w:rPr>
          <w:lang w:val="da-DK"/>
        </w:rPr>
        <w:t>T</w:t>
      </w:r>
      <w:r w:rsidR="00D52709" w:rsidRPr="00DB6C34">
        <w:rPr>
          <w:lang w:val="da-DK"/>
        </w:rPr>
        <w:t>ừ năm 2</w:t>
      </w:r>
      <w:r w:rsidR="00C7621B" w:rsidRPr="00DB6C34">
        <w:rPr>
          <w:lang w:val="da-DK"/>
        </w:rPr>
        <w:t>020 đến tháng 4/2023</w:t>
      </w:r>
      <w:r w:rsidRPr="00DB6C34">
        <w:rPr>
          <w:lang w:val="da-DK"/>
        </w:rPr>
        <w:t>, ngành Giáo dục huyện đã đạt được những kết quả nổi bật</w:t>
      </w:r>
      <w:r w:rsidR="00F776AA" w:rsidRPr="00DB6C34">
        <w:rPr>
          <w:lang w:val="da-DK"/>
        </w:rPr>
        <w:t>, cơ bản hoàn thành mục tiêu</w:t>
      </w:r>
      <w:r w:rsidR="000012E0" w:rsidRPr="00DB6C34">
        <w:rPr>
          <w:lang w:val="da-DK"/>
        </w:rPr>
        <w:t xml:space="preserve"> </w:t>
      </w:r>
      <w:r w:rsidR="000012E0" w:rsidRPr="00DB6C34">
        <w:rPr>
          <w:rFonts w:eastAsia="Calibri"/>
          <w:bCs/>
          <w:i/>
          <w:iCs/>
          <w:lang w:val="it-IT"/>
        </w:rPr>
        <w:t>“</w:t>
      </w:r>
      <w:r w:rsidR="000012E0" w:rsidRPr="00DB6C34">
        <w:rPr>
          <w:bCs/>
          <w:i/>
          <w:iCs/>
        </w:rPr>
        <w:t>đưa chất lượng giáo dục và xóa mù chữ của huyện đứng trong tốp 5 các huyện, thành phố trong tỉnh”</w:t>
      </w:r>
      <w:r w:rsidR="00DB6C34" w:rsidRPr="00DB6C34">
        <w:rPr>
          <w:rStyle w:val="FootnoteReference"/>
          <w:lang w:val="nl-NL"/>
        </w:rPr>
        <w:t>(</w:t>
      </w:r>
      <w:r w:rsidR="004777A4" w:rsidRPr="00DB6C34">
        <w:rPr>
          <w:rStyle w:val="FootnoteReference"/>
          <w:lang w:val="nl-NL"/>
        </w:rPr>
        <w:footnoteReference w:id="15"/>
      </w:r>
      <w:r w:rsidR="00DB6C34" w:rsidRPr="00DB6C34">
        <w:rPr>
          <w:rStyle w:val="FootnoteReference"/>
          <w:lang w:val="nl-NL"/>
        </w:rPr>
        <w:t>)</w:t>
      </w:r>
      <w:r w:rsidR="004777A4" w:rsidRPr="00DB6C34">
        <w:t>.</w:t>
      </w:r>
      <w:r w:rsidR="00FA58AE" w:rsidRPr="00DB6C34">
        <w:rPr>
          <w:rFonts w:eastAsia="Calibri"/>
          <w:lang w:val="da-DK"/>
        </w:rPr>
        <w:t xml:space="preserve"> </w:t>
      </w:r>
    </w:p>
    <w:p w:rsidR="0045694D" w:rsidRPr="000C548B" w:rsidRDefault="0045694D" w:rsidP="00B65969">
      <w:pPr>
        <w:spacing w:before="120" w:after="120" w:line="264" w:lineRule="auto"/>
        <w:ind w:firstLine="720"/>
        <w:jc w:val="both"/>
        <w:rPr>
          <w:b/>
          <w:lang w:val="de-DE"/>
        </w:rPr>
      </w:pPr>
      <w:r w:rsidRPr="000C548B">
        <w:rPr>
          <w:b/>
          <w:lang w:val="de-DE"/>
        </w:rPr>
        <w:t>2.</w:t>
      </w:r>
      <w:r w:rsidR="006C0D78" w:rsidRPr="000C548B">
        <w:rPr>
          <w:b/>
          <w:lang w:val="de-DE"/>
        </w:rPr>
        <w:t xml:space="preserve"> </w:t>
      </w:r>
      <w:r w:rsidRPr="000C548B">
        <w:rPr>
          <w:b/>
          <w:lang w:val="de-DE"/>
        </w:rPr>
        <w:t>Hạn chế, yếu kém</w:t>
      </w:r>
    </w:p>
    <w:p w:rsidR="0060523C" w:rsidRPr="000C548B" w:rsidRDefault="0060523C" w:rsidP="00B65969">
      <w:pPr>
        <w:widowControl w:val="0"/>
        <w:spacing w:before="120" w:after="120" w:line="264" w:lineRule="auto"/>
        <w:ind w:firstLine="720"/>
        <w:jc w:val="both"/>
        <w:rPr>
          <w:rFonts w:eastAsia="Calibri"/>
          <w:lang w:val="nb-NO"/>
        </w:rPr>
      </w:pPr>
      <w:r w:rsidRPr="000C548B">
        <w:rPr>
          <w:lang w:val="nb-NO"/>
        </w:rPr>
        <w:t>Một số đơn vị trường t</w:t>
      </w:r>
      <w:r w:rsidRPr="000C548B">
        <w:rPr>
          <w:rFonts w:eastAsia="Calibri"/>
          <w:lang w:val="nb-NO"/>
        </w:rPr>
        <w:t xml:space="preserve">ỷ lệ chuyên cần có những thời điểm </w:t>
      </w:r>
      <w:r w:rsidRPr="000C548B">
        <w:rPr>
          <w:lang w:val="nb-NO"/>
        </w:rPr>
        <w:t>chưa</w:t>
      </w:r>
      <w:r w:rsidRPr="000C548B">
        <w:rPr>
          <w:rFonts w:eastAsia="Calibri"/>
          <w:lang w:val="nb-NO"/>
        </w:rPr>
        <w:t xml:space="preserve"> đạt theo kế hoạch năm học vẫn còn học sinh tiểu học, THCS bỏ học</w:t>
      </w:r>
      <w:r w:rsidR="00DB6C34">
        <w:rPr>
          <w:rFonts w:eastAsia="Calibri"/>
          <w:vertAlign w:val="superscript"/>
          <w:lang w:val="nb-NO"/>
        </w:rPr>
        <w:t>(</w:t>
      </w:r>
      <w:r w:rsidRPr="000C548B">
        <w:rPr>
          <w:rFonts w:eastAsia="Calibri"/>
          <w:vertAlign w:val="superscript"/>
          <w:lang w:val="nb-NO"/>
        </w:rPr>
        <w:footnoteReference w:id="16"/>
      </w:r>
      <w:r w:rsidR="00DB6C34">
        <w:rPr>
          <w:rFonts w:eastAsia="Calibri"/>
          <w:vertAlign w:val="superscript"/>
          <w:lang w:val="nb-NO"/>
        </w:rPr>
        <w:t>)</w:t>
      </w:r>
      <w:r w:rsidRPr="000C548B">
        <w:rPr>
          <w:rFonts w:eastAsia="Calibri"/>
          <w:lang w:val="nb-NO"/>
        </w:rPr>
        <w:t>.</w:t>
      </w:r>
    </w:p>
    <w:p w:rsidR="0060523C" w:rsidRPr="000C548B" w:rsidRDefault="0060523C" w:rsidP="00B65969">
      <w:pPr>
        <w:widowControl w:val="0"/>
        <w:spacing w:before="120" w:after="120" w:line="264" w:lineRule="auto"/>
        <w:ind w:firstLine="720"/>
        <w:jc w:val="both"/>
        <w:rPr>
          <w:rFonts w:eastAsia="Calibri"/>
          <w:lang w:val="nb-NO"/>
        </w:rPr>
      </w:pPr>
      <w:r w:rsidRPr="000C548B">
        <w:rPr>
          <w:rFonts w:eastAsia="Calibri"/>
          <w:lang w:val="nb-NO"/>
        </w:rPr>
        <w:lastRenderedPageBreak/>
        <w:t xml:space="preserve">Công tác chuyển đổi từ quản lý trường học sang quản trị trường học chậm. </w:t>
      </w:r>
      <w:r w:rsidRPr="000C548B">
        <w:rPr>
          <w:lang w:val="nb-NO"/>
        </w:rPr>
        <w:t xml:space="preserve">Công tác đổi mới Chương trình GDPT 2018 đối với lớp 1, 2, 3, 6, 7 có lúc còn lúng túng </w:t>
      </w:r>
      <w:r w:rsidRPr="000C548B">
        <w:rPr>
          <w:i/>
          <w:iCs/>
          <w:lang w:val="nb-NO"/>
        </w:rPr>
        <w:t>(khâu đề xuất lựa chọn sách)</w:t>
      </w:r>
      <w:r w:rsidRPr="000C548B">
        <w:rPr>
          <w:lang w:val="nb-NO"/>
        </w:rPr>
        <w:t xml:space="preserve">. Khả năng áp dụng CNTT trong dạy học ở một số điểm trường lẻ gặp nhiều bất lợi về điều kiện mạng, thiết bị dạy học. </w:t>
      </w:r>
    </w:p>
    <w:p w:rsidR="0060523C" w:rsidRPr="000C548B" w:rsidRDefault="0060523C" w:rsidP="00B65969">
      <w:pPr>
        <w:spacing w:before="120" w:after="120" w:line="264" w:lineRule="auto"/>
        <w:ind w:firstLine="720"/>
        <w:jc w:val="both"/>
        <w:rPr>
          <w:lang w:val="nb-NO"/>
        </w:rPr>
      </w:pPr>
      <w:r w:rsidRPr="000C548B">
        <w:rPr>
          <w:lang w:val="nb-NO"/>
        </w:rPr>
        <w:t xml:space="preserve">Chất lượng đội ngũ </w:t>
      </w:r>
      <w:r w:rsidR="00F16621">
        <w:rPr>
          <w:rFonts w:eastAsia="Calibri"/>
          <w:spacing w:val="-4"/>
          <w:lang w:val="pt-BR"/>
        </w:rPr>
        <w:t>CBQL</w:t>
      </w:r>
      <w:r w:rsidRPr="000C548B">
        <w:rPr>
          <w:lang w:val="nb-NO"/>
        </w:rPr>
        <w:t xml:space="preserve">, giáo viên không đồng đều, một số giáo viên hoàn thành mô đun tập huấn chậm, vận dụng các mô đun dạy học tích cực vào thực tiễn chưa thường xuyên, còn lúng túng. Khả năng tự học, tự bồi dưỡng thường xuyên ở một số giáo viên chưa chủ động, hiệu quả chưa cao. </w:t>
      </w:r>
    </w:p>
    <w:p w:rsidR="00266A5B" w:rsidRDefault="00767EDA" w:rsidP="00B65969">
      <w:pPr>
        <w:spacing w:before="120" w:after="120" w:line="264" w:lineRule="auto"/>
        <w:ind w:firstLine="720"/>
        <w:jc w:val="both"/>
        <w:rPr>
          <w:i/>
          <w:szCs w:val="20"/>
          <w:lang w:val="de-DE"/>
        </w:rPr>
      </w:pPr>
      <w:r w:rsidRPr="000C548B">
        <w:rPr>
          <w:iCs/>
          <w:szCs w:val="20"/>
          <w:lang w:val="de-DE"/>
        </w:rPr>
        <w:t>C</w:t>
      </w:r>
      <w:r w:rsidR="00266A5B" w:rsidRPr="000C548B">
        <w:rPr>
          <w:iCs/>
          <w:szCs w:val="20"/>
          <w:lang w:val="de-DE"/>
        </w:rPr>
        <w:t xml:space="preserve">ông tác duy trì sĩ số học sinh bán trú </w:t>
      </w:r>
      <w:r w:rsidR="00A51129" w:rsidRPr="000C548B">
        <w:rPr>
          <w:iCs/>
          <w:szCs w:val="20"/>
          <w:lang w:val="de-DE"/>
        </w:rPr>
        <w:t xml:space="preserve">của một số đơn vị trường </w:t>
      </w:r>
      <w:r w:rsidR="00266A5B" w:rsidRPr="000C548B">
        <w:rPr>
          <w:iCs/>
          <w:szCs w:val="20"/>
          <w:lang w:val="de-DE"/>
        </w:rPr>
        <w:t>còn hạn chế</w:t>
      </w:r>
      <w:r w:rsidR="005C7D81" w:rsidRPr="000C548B">
        <w:rPr>
          <w:iCs/>
          <w:szCs w:val="20"/>
          <w:lang w:val="de-DE"/>
        </w:rPr>
        <w:t xml:space="preserve"> </w:t>
      </w:r>
      <w:r w:rsidR="005C7D81" w:rsidRPr="004D2793">
        <w:rPr>
          <w:i/>
          <w:iCs/>
          <w:szCs w:val="20"/>
          <w:lang w:val="de-DE"/>
        </w:rPr>
        <w:t>(</w:t>
      </w:r>
      <w:r w:rsidR="00D0106E" w:rsidRPr="004D2793">
        <w:rPr>
          <w:i/>
          <w:iCs/>
          <w:szCs w:val="20"/>
          <w:lang w:val="de-DE"/>
        </w:rPr>
        <w:t>PTDTBT TH&amp;THCS Tá Bạ; PTDTBT TH&amp;THCS Bum Tở</w:t>
      </w:r>
      <w:r w:rsidR="00994303" w:rsidRPr="004D2793">
        <w:rPr>
          <w:i/>
          <w:iCs/>
          <w:szCs w:val="20"/>
          <w:lang w:val="de-DE"/>
        </w:rPr>
        <w:t>, PTDTBT TH Pa Ủ</w:t>
      </w:r>
      <w:r w:rsidR="00D0106E" w:rsidRPr="004D2793">
        <w:rPr>
          <w:i/>
          <w:iCs/>
          <w:szCs w:val="20"/>
          <w:lang w:val="de-DE"/>
        </w:rPr>
        <w:t>)</w:t>
      </w:r>
      <w:r w:rsidR="00266A5B" w:rsidRPr="004D2793">
        <w:rPr>
          <w:i/>
          <w:iCs/>
          <w:szCs w:val="20"/>
          <w:lang w:val="de-DE"/>
        </w:rPr>
        <w:t xml:space="preserve"> </w:t>
      </w:r>
      <w:r w:rsidR="00266A5B" w:rsidRPr="000C548B">
        <w:rPr>
          <w:iCs/>
          <w:szCs w:val="20"/>
          <w:lang w:val="de-DE"/>
        </w:rPr>
        <w:t>công tác nuôi dưỡng, chăm sóc học sinh khó khăn, phòng ở một số đơn vị chật hẹp</w:t>
      </w:r>
      <w:r w:rsidR="00CF5140" w:rsidRPr="000C548B">
        <w:rPr>
          <w:iCs/>
          <w:szCs w:val="20"/>
          <w:lang w:val="de-DE"/>
        </w:rPr>
        <w:t xml:space="preserve"> </w:t>
      </w:r>
      <w:r w:rsidR="004D2793" w:rsidRPr="008A18C2">
        <w:rPr>
          <w:i/>
          <w:szCs w:val="20"/>
          <w:lang w:val="de-DE"/>
        </w:rPr>
        <w:t>(</w:t>
      </w:r>
      <w:r w:rsidR="00CF5140" w:rsidRPr="008A18C2">
        <w:rPr>
          <w:i/>
          <w:szCs w:val="20"/>
          <w:lang w:val="de-DE"/>
        </w:rPr>
        <w:t>PTDTBT TH&amp;THCS Tà Tổng,</w:t>
      </w:r>
      <w:r w:rsidR="004D2793" w:rsidRPr="008A18C2">
        <w:rPr>
          <w:i/>
          <w:szCs w:val="20"/>
          <w:lang w:val="de-DE"/>
        </w:rPr>
        <w:t xml:space="preserve"> </w:t>
      </w:r>
      <w:r w:rsidR="00CF5140" w:rsidRPr="008A18C2">
        <w:rPr>
          <w:i/>
          <w:szCs w:val="20"/>
          <w:lang w:val="de-DE"/>
        </w:rPr>
        <w:t>PTDTBT TH&amp;THCS Nậm Ngà, PTDTBT TH&amp;THCS Nậm Khao</w:t>
      </w:r>
      <w:r w:rsidR="004D2793" w:rsidRPr="008A18C2">
        <w:rPr>
          <w:i/>
          <w:szCs w:val="20"/>
          <w:lang w:val="de-DE"/>
        </w:rPr>
        <w:t>)</w:t>
      </w:r>
      <w:r w:rsidR="00FA58AE" w:rsidRPr="000C548B">
        <w:rPr>
          <w:iCs/>
          <w:szCs w:val="20"/>
          <w:lang w:val="de-DE"/>
        </w:rPr>
        <w:t xml:space="preserve">. </w:t>
      </w:r>
      <w:r w:rsidR="00266A5B" w:rsidRPr="000C548B">
        <w:rPr>
          <w:iCs/>
          <w:szCs w:val="20"/>
          <w:lang w:val="de-DE"/>
        </w:rPr>
        <w:t>Một số đơn vị công tác kiểm tra chưa đảm bảo hồ sơ theo hướng dẫn</w:t>
      </w:r>
      <w:r w:rsidR="00A51129" w:rsidRPr="000C548B">
        <w:rPr>
          <w:iCs/>
          <w:szCs w:val="20"/>
          <w:lang w:val="de-DE"/>
        </w:rPr>
        <w:t xml:space="preserve"> </w:t>
      </w:r>
      <w:r w:rsidR="00CF5140" w:rsidRPr="000C548B">
        <w:rPr>
          <w:i/>
          <w:szCs w:val="20"/>
          <w:lang w:val="de-DE"/>
        </w:rPr>
        <w:t>(Trường Mầm non Tá Bạ)</w:t>
      </w:r>
      <w:r w:rsidR="00CC35F1">
        <w:rPr>
          <w:i/>
          <w:szCs w:val="20"/>
          <w:lang w:val="de-DE"/>
        </w:rPr>
        <w:t>.</w:t>
      </w:r>
    </w:p>
    <w:p w:rsidR="00293DDB" w:rsidRPr="000C548B" w:rsidRDefault="006E0DC7" w:rsidP="00B65969">
      <w:pPr>
        <w:spacing w:before="120" w:after="120" w:line="264" w:lineRule="auto"/>
        <w:ind w:firstLine="720"/>
        <w:jc w:val="both"/>
        <w:rPr>
          <w:lang w:val="da-DK"/>
        </w:rPr>
      </w:pPr>
      <w:r w:rsidRPr="006E0DC7">
        <w:rPr>
          <w:iCs/>
          <w:szCs w:val="20"/>
          <w:lang w:val="da-DK"/>
        </w:rPr>
        <w:t>Còn</w:t>
      </w:r>
      <w:r w:rsidR="00293DDB" w:rsidRPr="006E0DC7">
        <w:rPr>
          <w:iCs/>
          <w:szCs w:val="20"/>
          <w:lang w:val="da-DK"/>
        </w:rPr>
        <w:t xml:space="preserve"> 08</w:t>
      </w:r>
      <w:r w:rsidRPr="006E0DC7">
        <w:rPr>
          <w:iCs/>
          <w:szCs w:val="20"/>
          <w:lang w:val="da-DK"/>
        </w:rPr>
        <w:t>/22</w:t>
      </w:r>
      <w:r w:rsidR="00293DDB" w:rsidRPr="006E0DC7">
        <w:rPr>
          <w:iCs/>
          <w:szCs w:val="20"/>
          <w:lang w:val="da-DK"/>
        </w:rPr>
        <w:t xml:space="preserve"> chỉ tiêu </w:t>
      </w:r>
      <w:r w:rsidRPr="006E0DC7">
        <w:rPr>
          <w:iCs/>
          <w:szCs w:val="20"/>
          <w:lang w:val="da-DK"/>
        </w:rPr>
        <w:t>chưa đạt so</w:t>
      </w:r>
      <w:r>
        <w:rPr>
          <w:iCs/>
          <w:szCs w:val="20"/>
          <w:lang w:val="da-DK"/>
        </w:rPr>
        <w:t xml:space="preserve"> với Nghị quyết </w:t>
      </w:r>
      <w:r w:rsidR="00293DDB" w:rsidRPr="0089713E">
        <w:rPr>
          <w:i/>
          <w:szCs w:val="20"/>
          <w:lang w:val="da-DK"/>
        </w:rPr>
        <w:t>(</w:t>
      </w:r>
      <w:r w:rsidR="00293DDB" w:rsidRPr="0089713E">
        <w:rPr>
          <w:i/>
          <w:lang w:val="af-ZA"/>
        </w:rPr>
        <w:t>huy động dân số 11-14 tuổi; 15-18 tuổi đi học</w:t>
      </w:r>
      <w:r w:rsidR="00293DDB" w:rsidRPr="0089713E">
        <w:rPr>
          <w:i/>
          <w:lang w:val="da-DK"/>
        </w:rPr>
        <w:t xml:space="preserve">; trường chuẩn quốc gia cấp tiểu học; trường chuẩn quốc gia cấp THCS, đội ngũ </w:t>
      </w:r>
      <w:r w:rsidR="00F16621">
        <w:rPr>
          <w:i/>
          <w:lang w:val="da-DK"/>
        </w:rPr>
        <w:t>CBQL</w:t>
      </w:r>
      <w:r w:rsidR="00293DDB" w:rsidRPr="0089713E">
        <w:rPr>
          <w:i/>
          <w:lang w:val="da-DK"/>
        </w:rPr>
        <w:t>, giáo viên cấp mầm non, tiểu học, THCS đạt chuẩn theo Luật Giáo dục 2019; phổ cập giáo dục THCS mức độ 2)</w:t>
      </w:r>
      <w:r w:rsidR="00293DDB" w:rsidRPr="000C548B">
        <w:rPr>
          <w:lang w:val="da-DK"/>
        </w:rPr>
        <w:t>.</w:t>
      </w:r>
    </w:p>
    <w:p w:rsidR="00293DDB" w:rsidRPr="000C548B" w:rsidRDefault="00293DDB" w:rsidP="00DB6C34">
      <w:pPr>
        <w:spacing w:before="120" w:after="120" w:line="264" w:lineRule="auto"/>
        <w:jc w:val="center"/>
        <w:rPr>
          <w:b/>
          <w:szCs w:val="20"/>
          <w:lang w:val="vi-VN"/>
        </w:rPr>
      </w:pPr>
      <w:r w:rsidRPr="000C548B">
        <w:rPr>
          <w:i/>
          <w:szCs w:val="20"/>
          <w:lang w:val="vi-VN"/>
        </w:rPr>
        <w:t>(</w:t>
      </w:r>
      <w:r w:rsidR="00DB6C34">
        <w:rPr>
          <w:i/>
          <w:szCs w:val="20"/>
        </w:rPr>
        <w:t>C</w:t>
      </w:r>
      <w:r w:rsidRPr="000C548B">
        <w:rPr>
          <w:i/>
          <w:szCs w:val="20"/>
          <w:lang w:val="vi-VN"/>
        </w:rPr>
        <w:t>hi tiết có phụ lục II kèm theo)</w:t>
      </w:r>
    </w:p>
    <w:p w:rsidR="00AB78E4" w:rsidRPr="000C548B" w:rsidRDefault="00761E53" w:rsidP="00B65969">
      <w:pPr>
        <w:spacing w:before="120" w:after="120" w:line="264" w:lineRule="auto"/>
        <w:ind w:firstLine="720"/>
        <w:jc w:val="both"/>
        <w:rPr>
          <w:b/>
          <w:lang w:val="de-DE"/>
        </w:rPr>
      </w:pPr>
      <w:r w:rsidRPr="000C548B">
        <w:rPr>
          <w:b/>
          <w:lang w:val="de-DE"/>
        </w:rPr>
        <w:t>3. Ng</w:t>
      </w:r>
      <w:r w:rsidR="0045694D" w:rsidRPr="000C548B">
        <w:rPr>
          <w:b/>
          <w:lang w:val="de-DE"/>
        </w:rPr>
        <w:t>uyên nhân của hạn chế, yếu kém</w:t>
      </w:r>
    </w:p>
    <w:p w:rsidR="00FE6CCF" w:rsidRPr="000C548B" w:rsidRDefault="00FE6CCF" w:rsidP="00B65969">
      <w:pPr>
        <w:spacing w:before="120" w:after="120" w:line="264" w:lineRule="auto"/>
        <w:ind w:firstLine="720"/>
        <w:jc w:val="both"/>
        <w:rPr>
          <w:b/>
          <w:bCs/>
          <w:i/>
          <w:iCs/>
          <w:lang w:val="de-DE"/>
        </w:rPr>
      </w:pPr>
      <w:r w:rsidRPr="000C548B">
        <w:rPr>
          <w:b/>
          <w:bCs/>
          <w:i/>
          <w:iCs/>
          <w:lang w:val="de-DE"/>
        </w:rPr>
        <w:t>3.1.</w:t>
      </w:r>
      <w:r w:rsidR="001243F1" w:rsidRPr="000C548B">
        <w:rPr>
          <w:b/>
          <w:bCs/>
          <w:i/>
          <w:iCs/>
          <w:lang w:val="de-DE"/>
        </w:rPr>
        <w:t xml:space="preserve"> Nguyên nhân khách quan</w:t>
      </w:r>
    </w:p>
    <w:p w:rsidR="00167986" w:rsidRPr="00635A95" w:rsidRDefault="00167986" w:rsidP="00B65969">
      <w:pPr>
        <w:spacing w:before="120" w:after="120" w:line="264" w:lineRule="auto"/>
        <w:ind w:firstLine="720"/>
        <w:jc w:val="both"/>
        <w:rPr>
          <w:spacing w:val="-2"/>
          <w:lang w:val="de-DE"/>
        </w:rPr>
      </w:pPr>
      <w:r w:rsidRPr="00635A95">
        <w:rPr>
          <w:spacing w:val="-2"/>
          <w:lang w:val="de-DE"/>
        </w:rPr>
        <w:t>Do thời tiết và khoảng cách giữa các điểm bản về trung tâm xa, gia đình học sinh chưa có điều kiện đưa đón học sinh đi học, nên học sinh ở bán trú khi về thăm gia đình có tư tưởng ngại quay lại trường</w:t>
      </w:r>
      <w:r w:rsidRPr="00635A95">
        <w:rPr>
          <w:spacing w:val="-2"/>
          <w:lang w:val="vi-VN"/>
        </w:rPr>
        <w:t xml:space="preserve"> </w:t>
      </w:r>
      <w:r w:rsidRPr="00635A95">
        <w:rPr>
          <w:i/>
          <w:spacing w:val="-2"/>
          <w:szCs w:val="20"/>
          <w:lang w:val="vi-VN"/>
        </w:rPr>
        <w:t>(PTDTBT TH&amp;THCS Tá Bạ, PTDTBT TH Pa Ủ, PTDTBT THCS Pa Ủ, PTDTBT TH&amp;THCS Tà Tổng</w:t>
      </w:r>
      <w:r w:rsidRPr="00635A95">
        <w:rPr>
          <w:spacing w:val="-2"/>
          <w:lang w:val="vi-VN"/>
        </w:rPr>
        <w:t xml:space="preserve">). </w:t>
      </w:r>
      <w:r w:rsidRPr="00635A95">
        <w:rPr>
          <w:spacing w:val="-2"/>
          <w:lang w:val="de-DE"/>
        </w:rPr>
        <w:t>Một số học sinh theo phụ huynh đi làm ăn xa không đến trường học</w:t>
      </w:r>
      <w:r w:rsidRPr="00635A95">
        <w:rPr>
          <w:spacing w:val="-2"/>
          <w:lang w:val="vi-VN"/>
        </w:rPr>
        <w:t xml:space="preserve"> </w:t>
      </w:r>
      <w:r w:rsidRPr="00635A95">
        <w:rPr>
          <w:i/>
          <w:spacing w:val="-2"/>
          <w:szCs w:val="20"/>
          <w:lang w:val="vi-VN"/>
        </w:rPr>
        <w:t>(PTDTBT TH&amp;THCS Tá Bạ, PTDTBT TH Pa Ủ, PTDTBT THCS Pa Ủ, PTDTBT TH&amp;THCS Tà Tổng</w:t>
      </w:r>
      <w:r w:rsidRPr="00635A95">
        <w:rPr>
          <w:spacing w:val="-2"/>
          <w:lang w:val="vi-VN"/>
        </w:rPr>
        <w:t xml:space="preserve">). </w:t>
      </w:r>
      <w:r w:rsidRPr="00635A95">
        <w:rPr>
          <w:spacing w:val="-2"/>
          <w:lang w:val="pt-BR"/>
        </w:rPr>
        <w:t>Một số cấp ủy, chính quyền địa phương chưa thực sự quan tâm đến công tác giáo dục</w:t>
      </w:r>
      <w:r w:rsidRPr="00635A95">
        <w:rPr>
          <w:spacing w:val="-2"/>
          <w:lang w:val="vi-VN"/>
        </w:rPr>
        <w:t xml:space="preserve"> </w:t>
      </w:r>
      <w:r w:rsidRPr="00635A95">
        <w:rPr>
          <w:i/>
          <w:spacing w:val="-2"/>
          <w:szCs w:val="20"/>
          <w:lang w:val="de-DE"/>
        </w:rPr>
        <w:t>(</w:t>
      </w:r>
      <w:r w:rsidRPr="00635A95">
        <w:rPr>
          <w:i/>
          <w:spacing w:val="-2"/>
          <w:szCs w:val="20"/>
          <w:lang w:val="vi-VN"/>
        </w:rPr>
        <w:t>Tá Bạ</w:t>
      </w:r>
      <w:r w:rsidRPr="00635A95">
        <w:rPr>
          <w:i/>
          <w:spacing w:val="-2"/>
          <w:szCs w:val="20"/>
          <w:lang w:val="de-DE"/>
        </w:rPr>
        <w:t>)</w:t>
      </w:r>
      <w:r w:rsidRPr="00635A95">
        <w:rPr>
          <w:spacing w:val="-2"/>
          <w:lang w:val="pt-BR"/>
        </w:rPr>
        <w:t>,</w:t>
      </w:r>
      <w:r w:rsidRPr="00635A95">
        <w:rPr>
          <w:spacing w:val="-2"/>
          <w:lang w:val="vi-VN"/>
        </w:rPr>
        <w:t xml:space="preserve"> kinh tế gia đình </w:t>
      </w:r>
      <w:r w:rsidRPr="00635A95">
        <w:rPr>
          <w:spacing w:val="-2"/>
          <w:lang w:val="pt-BR"/>
        </w:rPr>
        <w:t>đa số học sinh còn</w:t>
      </w:r>
      <w:r w:rsidRPr="00635A95">
        <w:rPr>
          <w:spacing w:val="-2"/>
          <w:lang w:val="vi-VN"/>
        </w:rPr>
        <w:t xml:space="preserve"> khó khăn</w:t>
      </w:r>
      <w:r w:rsidRPr="00635A95">
        <w:rPr>
          <w:spacing w:val="-2"/>
          <w:lang w:val="pt-BR"/>
        </w:rPr>
        <w:t>.</w:t>
      </w:r>
    </w:p>
    <w:p w:rsidR="00167986" w:rsidRPr="00635A95" w:rsidRDefault="00220791" w:rsidP="00B65969">
      <w:pPr>
        <w:spacing w:before="120" w:after="120" w:line="264" w:lineRule="auto"/>
        <w:ind w:firstLine="720"/>
        <w:jc w:val="both"/>
        <w:rPr>
          <w:i/>
          <w:szCs w:val="20"/>
          <w:u w:val="single"/>
          <w:lang w:val="de-DE"/>
        </w:rPr>
      </w:pPr>
      <w:r w:rsidRPr="00635A95">
        <w:rPr>
          <w:lang w:val="vi-VN"/>
        </w:rPr>
        <w:t xml:space="preserve">Các cơ chế, chính sách chưa đủ mạnh để thu hút nguồn giáo viên chất lượng cao. Nguồn lực của nhà nước đầu tư cho giáo dục và đào tạo còn thấp và dàn trải. </w:t>
      </w:r>
    </w:p>
    <w:p w:rsidR="009E1C5D" w:rsidRPr="000C548B" w:rsidRDefault="009E1C5D" w:rsidP="00B65969">
      <w:pPr>
        <w:spacing w:before="120" w:after="120" w:line="264" w:lineRule="auto"/>
        <w:ind w:firstLine="720"/>
        <w:jc w:val="both"/>
        <w:rPr>
          <w:b/>
          <w:bCs/>
          <w:i/>
          <w:iCs/>
          <w:lang w:val="de-DE"/>
        </w:rPr>
      </w:pPr>
      <w:r w:rsidRPr="000C548B">
        <w:rPr>
          <w:b/>
          <w:bCs/>
          <w:i/>
          <w:iCs/>
          <w:lang w:val="de-DE"/>
        </w:rPr>
        <w:t>3.2.</w:t>
      </w:r>
      <w:r w:rsidR="001243F1" w:rsidRPr="000C548B">
        <w:rPr>
          <w:b/>
          <w:bCs/>
          <w:i/>
          <w:iCs/>
          <w:lang w:val="de-DE"/>
        </w:rPr>
        <w:t xml:space="preserve"> Nguyên nhân chủ quan</w:t>
      </w:r>
    </w:p>
    <w:p w:rsidR="00220791" w:rsidRPr="000C548B" w:rsidRDefault="00220791" w:rsidP="00B65969">
      <w:pPr>
        <w:spacing w:before="120" w:after="120" w:line="264" w:lineRule="auto"/>
        <w:ind w:firstLine="720"/>
        <w:jc w:val="both"/>
        <w:rPr>
          <w:i/>
          <w:lang w:val="it-IT"/>
        </w:rPr>
      </w:pPr>
      <w:r w:rsidRPr="000C548B">
        <w:rPr>
          <w:lang w:val="it-IT"/>
        </w:rPr>
        <w:lastRenderedPageBreak/>
        <w:t>Công tác tham mưu huy động học sinh đến trường</w:t>
      </w:r>
      <w:r w:rsidR="007C05FA" w:rsidRPr="000C548B">
        <w:rPr>
          <w:lang w:val="it-IT"/>
        </w:rPr>
        <w:t xml:space="preserve"> và việc</w:t>
      </w:r>
      <w:r w:rsidRPr="000C548B">
        <w:rPr>
          <w:lang w:val="it-IT"/>
        </w:rPr>
        <w:t xml:space="preserve"> phối hợp</w:t>
      </w:r>
      <w:r w:rsidR="007C05FA" w:rsidRPr="000C548B">
        <w:rPr>
          <w:lang w:val="it-IT"/>
        </w:rPr>
        <w:t>,</w:t>
      </w:r>
      <w:r w:rsidRPr="000C548B">
        <w:rPr>
          <w:lang w:val="it-IT"/>
        </w:rPr>
        <w:t xml:space="preserve"> xã hội hóa huy động các nguồn lực để đầu tư xây dựng, tạo cảnh quan của một số trường còn hạn chế</w:t>
      </w:r>
      <w:r w:rsidR="00FA7FA7" w:rsidRPr="000C548B">
        <w:rPr>
          <w:lang w:val="it-IT"/>
        </w:rPr>
        <w:t xml:space="preserve"> </w:t>
      </w:r>
      <w:r w:rsidR="00FA7FA7" w:rsidRPr="000C548B">
        <w:rPr>
          <w:i/>
          <w:iCs/>
          <w:szCs w:val="20"/>
          <w:lang w:val="de-DE"/>
        </w:rPr>
        <w:t xml:space="preserve">(PTDTBT TH&amp;THCS </w:t>
      </w:r>
      <w:r w:rsidR="001746F0">
        <w:rPr>
          <w:i/>
          <w:iCs/>
          <w:szCs w:val="20"/>
          <w:lang w:val="de-DE"/>
        </w:rPr>
        <w:t>Bum Tở</w:t>
      </w:r>
      <w:r w:rsidR="00FA7FA7" w:rsidRPr="000C548B">
        <w:rPr>
          <w:i/>
          <w:iCs/>
          <w:szCs w:val="20"/>
          <w:lang w:val="de-DE"/>
        </w:rPr>
        <w:t>, PTDTBT TH Pa Ủ</w:t>
      </w:r>
      <w:r w:rsidR="001746F0">
        <w:rPr>
          <w:i/>
          <w:iCs/>
          <w:szCs w:val="20"/>
          <w:lang w:val="de-DE"/>
        </w:rPr>
        <w:t>...</w:t>
      </w:r>
      <w:r w:rsidR="00FA7FA7" w:rsidRPr="000C548B">
        <w:rPr>
          <w:i/>
          <w:iCs/>
          <w:szCs w:val="20"/>
          <w:lang w:val="de-DE"/>
        </w:rPr>
        <w:t>).</w:t>
      </w:r>
    </w:p>
    <w:p w:rsidR="00220791" w:rsidRPr="000C548B" w:rsidRDefault="00220791" w:rsidP="00B65969">
      <w:pPr>
        <w:widowControl w:val="0"/>
        <w:spacing w:before="120" w:after="120" w:line="264" w:lineRule="auto"/>
        <w:ind w:firstLine="720"/>
        <w:jc w:val="both"/>
        <w:rPr>
          <w:rFonts w:eastAsia="Calibri"/>
          <w:lang w:val="nb-NO"/>
        </w:rPr>
      </w:pPr>
      <w:r w:rsidRPr="000C548B">
        <w:rPr>
          <w:rFonts w:eastAsia="Calibri"/>
          <w:lang w:val="it-IT"/>
        </w:rPr>
        <w:t xml:space="preserve">Xây dựng kế hoạch giáo dục của một số </w:t>
      </w:r>
      <w:r w:rsidR="00BA17CD" w:rsidRPr="000C548B">
        <w:rPr>
          <w:rFonts w:eastAsia="Calibri"/>
          <w:lang w:val="it-IT"/>
        </w:rPr>
        <w:t xml:space="preserve">đơn vị </w:t>
      </w:r>
      <w:r w:rsidRPr="000C548B">
        <w:rPr>
          <w:rFonts w:eastAsia="Calibri"/>
          <w:lang w:val="it-IT"/>
        </w:rPr>
        <w:t>trường ứng phó với dịch Covid-19 và dạy học theo vùng miền có lúc chưa đảm bảo, phụ thuộc vào chỉ đạo, tư vấn trực tiếp của Phòng GD&amp;ĐT.</w:t>
      </w:r>
    </w:p>
    <w:p w:rsidR="00C7621B" w:rsidRPr="00AA424F" w:rsidRDefault="00220791" w:rsidP="00B65969">
      <w:pPr>
        <w:pStyle w:val="NormalWeb"/>
        <w:spacing w:before="120" w:beforeAutospacing="0" w:after="120" w:afterAutospacing="0" w:line="264" w:lineRule="auto"/>
        <w:ind w:firstLine="720"/>
        <w:jc w:val="both"/>
        <w:rPr>
          <w:sz w:val="28"/>
          <w:szCs w:val="28"/>
          <w:lang w:val="nb-NO"/>
        </w:rPr>
      </w:pPr>
      <w:r w:rsidRPr="00AA424F">
        <w:rPr>
          <w:sz w:val="28"/>
          <w:szCs w:val="28"/>
          <w:lang w:val="nb-NO"/>
        </w:rPr>
        <w:t xml:space="preserve">Một số </w:t>
      </w:r>
      <w:r w:rsidR="009D02FE" w:rsidRPr="00AA424F">
        <w:rPr>
          <w:sz w:val="28"/>
          <w:szCs w:val="28"/>
          <w:lang w:val="nb-NO"/>
        </w:rPr>
        <w:t>CBQL</w:t>
      </w:r>
      <w:r w:rsidRPr="00AA424F">
        <w:rPr>
          <w:sz w:val="28"/>
          <w:szCs w:val="28"/>
          <w:lang w:val="nb-NO"/>
        </w:rPr>
        <w:t xml:space="preserve">, giáo viên chưa tích cực thực hiện </w:t>
      </w:r>
      <w:r w:rsidRPr="00AA424F">
        <w:rPr>
          <w:sz w:val="28"/>
          <w:szCs w:val="28"/>
          <w:lang w:val="vi-VN"/>
        </w:rPr>
        <w:t>đổi mới phương pháp</w:t>
      </w:r>
      <w:r w:rsidRPr="00AA424F">
        <w:rPr>
          <w:sz w:val="28"/>
          <w:szCs w:val="28"/>
          <w:lang w:val="nb-NO"/>
        </w:rPr>
        <w:t xml:space="preserve">, hình thức </w:t>
      </w:r>
      <w:r w:rsidRPr="00AA424F">
        <w:rPr>
          <w:sz w:val="28"/>
          <w:szCs w:val="28"/>
          <w:lang w:val="vi-VN"/>
        </w:rPr>
        <w:t>dạy học</w:t>
      </w:r>
      <w:r w:rsidRPr="00AA424F">
        <w:rPr>
          <w:sz w:val="28"/>
          <w:szCs w:val="28"/>
          <w:lang w:val="nb-NO"/>
        </w:rPr>
        <w:t>;</w:t>
      </w:r>
      <w:r w:rsidRPr="00AA424F">
        <w:rPr>
          <w:sz w:val="28"/>
          <w:szCs w:val="28"/>
          <w:lang w:val="vi-VN"/>
        </w:rPr>
        <w:t xml:space="preserve"> đổi mới sinh hoạt chuyên môn theo hướng </w:t>
      </w:r>
      <w:r w:rsidRPr="00AA424F">
        <w:rPr>
          <w:sz w:val="28"/>
          <w:szCs w:val="28"/>
          <w:lang w:val="nb-NO"/>
        </w:rPr>
        <w:t xml:space="preserve">nghiên cứu bài học chưa sâu, chưa coi trọng hoạt động thư viện trong trường học. Khả năng khắc phục những khó khăn trong thực hiện </w:t>
      </w:r>
      <w:r w:rsidR="006B3965" w:rsidRPr="00AA424F">
        <w:rPr>
          <w:bCs/>
          <w:sz w:val="28"/>
          <w:szCs w:val="28"/>
          <w:lang w:val="da-DK"/>
        </w:rPr>
        <w:t>Chương trình GDPT 2018</w:t>
      </w:r>
      <w:r w:rsidRPr="00AA424F">
        <w:rPr>
          <w:sz w:val="28"/>
          <w:szCs w:val="28"/>
          <w:lang w:val="nb-NO"/>
        </w:rPr>
        <w:t xml:space="preserve"> chưa linh hoạt, thực hiện điều chỉnh nội dung dạy học cốt lõi còn lúng túng</w:t>
      </w:r>
      <w:r w:rsidR="00F14592" w:rsidRPr="00AA424F">
        <w:rPr>
          <w:sz w:val="28"/>
          <w:szCs w:val="28"/>
          <w:lang w:val="nb-NO"/>
        </w:rPr>
        <w:t xml:space="preserve"> </w:t>
      </w:r>
      <w:r w:rsidR="00C7621B" w:rsidRPr="00AA424F">
        <w:rPr>
          <w:i/>
          <w:iCs/>
          <w:sz w:val="28"/>
          <w:szCs w:val="28"/>
          <w:lang w:val="de-DE"/>
        </w:rPr>
        <w:t>(PTDTBT TH&amp;THCS Tá Bạ, PTDTBT TH Pa Ủ, PTDTBT TH&amp;THCS Tà Tổng, PTDTBT TH&amp;THCS Bum Tở)</w:t>
      </w:r>
      <w:r w:rsidR="003E09BF" w:rsidRPr="00AA424F">
        <w:rPr>
          <w:sz w:val="28"/>
          <w:szCs w:val="28"/>
          <w:lang w:val="de-DE"/>
        </w:rPr>
        <w:t>.</w:t>
      </w:r>
    </w:p>
    <w:p w:rsidR="001353DB" w:rsidRPr="000C548B" w:rsidRDefault="00266A5B" w:rsidP="00B65969">
      <w:pPr>
        <w:spacing w:before="120" w:after="120" w:line="264" w:lineRule="auto"/>
        <w:ind w:firstLine="720"/>
        <w:jc w:val="both"/>
        <w:rPr>
          <w:spacing w:val="-4"/>
          <w:lang w:val="vi-VN"/>
        </w:rPr>
      </w:pPr>
      <w:r w:rsidRPr="000C548B">
        <w:rPr>
          <w:spacing w:val="-4"/>
          <w:lang w:val="de-DE"/>
        </w:rPr>
        <w:t xml:space="preserve">Ban </w:t>
      </w:r>
      <w:r w:rsidR="00AA424F">
        <w:rPr>
          <w:spacing w:val="-4"/>
          <w:lang w:val="de-DE"/>
        </w:rPr>
        <w:t>G</w:t>
      </w:r>
      <w:r w:rsidRPr="000C548B">
        <w:rPr>
          <w:spacing w:val="-4"/>
          <w:lang w:val="de-DE"/>
        </w:rPr>
        <w:t>iám hiệu một số trường chưa thực sự quan tâm, chủ động trong công tác huy động, nuôi dưỡng, tổ chức các hoạt động cho học sinh bán trú. Chưa nghiên cứu kỹ văn bản hướng dẫn của các cấp về công tác kiểm tra</w:t>
      </w:r>
      <w:r w:rsidR="001353DB" w:rsidRPr="000C548B">
        <w:rPr>
          <w:spacing w:val="-4"/>
          <w:lang w:val="de-DE"/>
        </w:rPr>
        <w:t xml:space="preserve"> </w:t>
      </w:r>
      <w:r w:rsidR="001353DB" w:rsidRPr="000C548B">
        <w:rPr>
          <w:i/>
          <w:spacing w:val="-4"/>
          <w:szCs w:val="20"/>
          <w:lang w:val="de-DE"/>
        </w:rPr>
        <w:t>(</w:t>
      </w:r>
      <w:r w:rsidR="001353DB" w:rsidRPr="000C548B">
        <w:rPr>
          <w:i/>
          <w:spacing w:val="-4"/>
          <w:szCs w:val="20"/>
          <w:lang w:val="vi-VN"/>
        </w:rPr>
        <w:t>Mầm non Tá Bạ</w:t>
      </w:r>
      <w:r w:rsidR="001353DB" w:rsidRPr="000C548B">
        <w:rPr>
          <w:i/>
          <w:spacing w:val="-4"/>
          <w:szCs w:val="20"/>
          <w:lang w:val="de-DE"/>
        </w:rPr>
        <w:t>)</w:t>
      </w:r>
      <w:r w:rsidR="001353DB" w:rsidRPr="000C548B">
        <w:rPr>
          <w:i/>
          <w:spacing w:val="-4"/>
          <w:szCs w:val="20"/>
          <w:lang w:val="vi-VN"/>
        </w:rPr>
        <w:t>.</w:t>
      </w:r>
    </w:p>
    <w:p w:rsidR="0045694D" w:rsidRPr="000C548B" w:rsidRDefault="008C7303" w:rsidP="00B65969">
      <w:pPr>
        <w:spacing w:before="120" w:after="120" w:line="264" w:lineRule="auto"/>
        <w:ind w:firstLine="720"/>
        <w:jc w:val="both"/>
        <w:rPr>
          <w:b/>
          <w:iCs/>
          <w:szCs w:val="20"/>
          <w:lang w:val="de-DE"/>
        </w:rPr>
      </w:pPr>
      <w:r w:rsidRPr="000C548B">
        <w:rPr>
          <w:b/>
          <w:szCs w:val="20"/>
          <w:lang w:val="de-DE"/>
        </w:rPr>
        <w:t>V. MỘT SỐ KINH NGHIỆM</w:t>
      </w:r>
    </w:p>
    <w:p w:rsidR="000426D9" w:rsidRPr="000C548B" w:rsidRDefault="009E2BA1" w:rsidP="00B65969">
      <w:pPr>
        <w:autoSpaceDE w:val="0"/>
        <w:autoSpaceDN w:val="0"/>
        <w:adjustRightInd w:val="0"/>
        <w:spacing w:before="120" w:after="120" w:line="264" w:lineRule="auto"/>
        <w:ind w:firstLine="720"/>
        <w:jc w:val="both"/>
        <w:rPr>
          <w:spacing w:val="-2"/>
          <w:lang w:val="de-DE" w:eastAsia="vi-VN"/>
        </w:rPr>
      </w:pPr>
      <w:r w:rsidRPr="000C548B">
        <w:rPr>
          <w:spacing w:val="-2"/>
          <w:lang w:val="de-DE" w:eastAsia="vi-VN"/>
        </w:rPr>
        <w:t>1</w:t>
      </w:r>
      <w:r w:rsidR="000426D9" w:rsidRPr="000C548B">
        <w:rPr>
          <w:spacing w:val="-2"/>
          <w:lang w:val="de-DE" w:eastAsia="vi-VN"/>
        </w:rPr>
        <w:t xml:space="preserve">. </w:t>
      </w:r>
      <w:r w:rsidRPr="000C548B">
        <w:rPr>
          <w:spacing w:val="-2"/>
          <w:lang w:val="de-DE" w:eastAsia="vi-VN"/>
        </w:rPr>
        <w:t>Thường xuyên c</w:t>
      </w:r>
      <w:r w:rsidR="00BD72E7" w:rsidRPr="000C548B">
        <w:rPr>
          <w:spacing w:val="-2"/>
          <w:lang w:val="de-DE" w:eastAsia="vi-VN"/>
        </w:rPr>
        <w:t xml:space="preserve">hỉ đạo </w:t>
      </w:r>
      <w:r w:rsidR="003E09BF">
        <w:rPr>
          <w:spacing w:val="-2"/>
          <w:lang w:val="de-DE" w:eastAsia="vi-VN"/>
        </w:rPr>
        <w:t>ngành Giáo dục</w:t>
      </w:r>
      <w:r w:rsidR="00BD72E7" w:rsidRPr="000C548B">
        <w:rPr>
          <w:spacing w:val="-2"/>
          <w:lang w:val="de-DE" w:eastAsia="vi-VN"/>
        </w:rPr>
        <w:t xml:space="preserve"> phát huy sức mạnh </w:t>
      </w:r>
      <w:r w:rsidR="000426D9" w:rsidRPr="000C548B">
        <w:rPr>
          <w:spacing w:val="-2"/>
          <w:lang w:val="de-DE" w:eastAsia="vi-VN"/>
        </w:rPr>
        <w:t xml:space="preserve">đoàn kết </w:t>
      </w:r>
      <w:r w:rsidR="00BD72E7" w:rsidRPr="000C548B">
        <w:rPr>
          <w:spacing w:val="-2"/>
          <w:lang w:val="de-DE" w:eastAsia="vi-VN"/>
        </w:rPr>
        <w:t>tập thể</w:t>
      </w:r>
      <w:r w:rsidR="000426D9" w:rsidRPr="000C548B">
        <w:rPr>
          <w:spacing w:val="-2"/>
          <w:lang w:val="de-DE" w:eastAsia="vi-VN"/>
        </w:rPr>
        <w:t>,</w:t>
      </w:r>
      <w:r w:rsidR="00BD72E7" w:rsidRPr="000C548B">
        <w:rPr>
          <w:spacing w:val="-2"/>
          <w:lang w:val="de-DE" w:eastAsia="vi-VN"/>
        </w:rPr>
        <w:t xml:space="preserve"> đồng thời nâng cao ý thức trách nhiệm, vai trò của người đứng đầu</w:t>
      </w:r>
      <w:r w:rsidR="003E09BF">
        <w:rPr>
          <w:spacing w:val="-2"/>
          <w:lang w:val="de-DE" w:eastAsia="vi-VN"/>
        </w:rPr>
        <w:t xml:space="preserve"> </w:t>
      </w:r>
      <w:r w:rsidR="0036442B">
        <w:rPr>
          <w:spacing w:val="-2"/>
          <w:lang w:val="de-DE" w:eastAsia="vi-VN"/>
        </w:rPr>
        <w:t>cơ quan Phòng GD&amp;ĐT</w:t>
      </w:r>
      <w:r w:rsidR="006968A9">
        <w:rPr>
          <w:spacing w:val="-2"/>
          <w:lang w:val="de-DE" w:eastAsia="vi-VN"/>
        </w:rPr>
        <w:t xml:space="preserve"> và các</w:t>
      </w:r>
      <w:r w:rsidR="003E09BF">
        <w:rPr>
          <w:spacing w:val="-2"/>
          <w:lang w:val="de-DE" w:eastAsia="vi-VN"/>
        </w:rPr>
        <w:t xml:space="preserve"> đơn vị</w:t>
      </w:r>
      <w:r w:rsidR="006968A9">
        <w:rPr>
          <w:spacing w:val="-2"/>
          <w:lang w:val="de-DE" w:eastAsia="vi-VN"/>
        </w:rPr>
        <w:t xml:space="preserve"> trường</w:t>
      </w:r>
      <w:r w:rsidR="00BD72E7" w:rsidRPr="000C548B">
        <w:rPr>
          <w:spacing w:val="-2"/>
          <w:lang w:val="de-DE" w:eastAsia="vi-VN"/>
        </w:rPr>
        <w:t>. Khuyến khích, kích thích sự chủ động, tự tin, sáng tạo của toàn đội ngũ CBQL, giáo viên</w:t>
      </w:r>
      <w:r w:rsidR="000426D9" w:rsidRPr="000C548B">
        <w:rPr>
          <w:spacing w:val="-2"/>
          <w:lang w:val="de-DE" w:eastAsia="vi-VN"/>
        </w:rPr>
        <w:t>, nhân viên và học sinh.</w:t>
      </w:r>
      <w:r w:rsidR="00BD72E7" w:rsidRPr="000C548B">
        <w:rPr>
          <w:spacing w:val="-2"/>
          <w:lang w:val="de-DE" w:eastAsia="vi-VN"/>
        </w:rPr>
        <w:t xml:space="preserve"> </w:t>
      </w:r>
    </w:p>
    <w:p w:rsidR="009E2BA1" w:rsidRPr="000C548B" w:rsidRDefault="009E2BA1" w:rsidP="00B65969">
      <w:pPr>
        <w:autoSpaceDE w:val="0"/>
        <w:autoSpaceDN w:val="0"/>
        <w:adjustRightInd w:val="0"/>
        <w:spacing w:before="120" w:after="120" w:line="264" w:lineRule="auto"/>
        <w:ind w:firstLine="720"/>
        <w:jc w:val="both"/>
        <w:rPr>
          <w:lang w:val="de-DE" w:eastAsia="vi-VN"/>
        </w:rPr>
      </w:pPr>
      <w:r w:rsidRPr="000C548B">
        <w:rPr>
          <w:lang w:val="de-DE" w:eastAsia="vi-VN"/>
        </w:rPr>
        <w:t xml:space="preserve">2. Phòng GD&amp;ĐT chủ động trong việc xây dựng kế hoạch, triển khai thực hiện tốt các nhiệm vụ, giải pháp; thường xuyên kiểm tra, đánh giá kết quả thực hiện các trường theo hướng trọng điểm. </w:t>
      </w:r>
    </w:p>
    <w:p w:rsidR="007371B8" w:rsidRPr="000C548B" w:rsidRDefault="000426D9" w:rsidP="00B65969">
      <w:pPr>
        <w:autoSpaceDE w:val="0"/>
        <w:autoSpaceDN w:val="0"/>
        <w:adjustRightInd w:val="0"/>
        <w:spacing w:before="120" w:after="120" w:line="264" w:lineRule="auto"/>
        <w:ind w:firstLine="720"/>
        <w:jc w:val="both"/>
        <w:rPr>
          <w:b/>
          <w:spacing w:val="-2"/>
          <w:szCs w:val="20"/>
          <w:lang w:val="de-DE"/>
        </w:rPr>
      </w:pPr>
      <w:r w:rsidRPr="000C548B">
        <w:rPr>
          <w:spacing w:val="-2"/>
          <w:lang w:val="de-DE" w:eastAsia="vi-VN"/>
        </w:rPr>
        <w:t>3. K</w:t>
      </w:r>
      <w:r w:rsidR="00BD72E7" w:rsidRPr="000C548B">
        <w:rPr>
          <w:spacing w:val="-2"/>
          <w:lang w:val="de-DE" w:eastAsia="vi-VN"/>
        </w:rPr>
        <w:t>ịp thời</w:t>
      </w:r>
      <w:r w:rsidRPr="000C548B">
        <w:rPr>
          <w:spacing w:val="-2"/>
          <w:lang w:val="de-DE" w:eastAsia="vi-VN"/>
        </w:rPr>
        <w:t xml:space="preserve"> uốn nắm,</w:t>
      </w:r>
      <w:r w:rsidR="00BD72E7" w:rsidRPr="000C548B">
        <w:rPr>
          <w:spacing w:val="-2"/>
          <w:lang w:val="de-DE" w:eastAsia="vi-VN"/>
        </w:rPr>
        <w:t xml:space="preserve"> chấn chỉnh những tồn tại, hạn chế của các </w:t>
      </w:r>
      <w:r w:rsidR="009E2BA1" w:rsidRPr="000C548B">
        <w:rPr>
          <w:spacing w:val="-2"/>
          <w:lang w:val="de-DE" w:eastAsia="vi-VN"/>
        </w:rPr>
        <w:t xml:space="preserve">đơn vị </w:t>
      </w:r>
      <w:r w:rsidR="00BD72E7" w:rsidRPr="000C548B">
        <w:rPr>
          <w:spacing w:val="-2"/>
          <w:lang w:val="de-DE" w:eastAsia="vi-VN"/>
        </w:rPr>
        <w:t xml:space="preserve">trường, cá nhân trong việc thực hiện nhiêm vụ. </w:t>
      </w:r>
    </w:p>
    <w:p w:rsidR="00AA424F" w:rsidRDefault="0045694D" w:rsidP="00AA424F">
      <w:pPr>
        <w:spacing w:before="120" w:after="120" w:line="264" w:lineRule="auto"/>
        <w:jc w:val="center"/>
        <w:rPr>
          <w:b/>
          <w:szCs w:val="20"/>
          <w:lang w:val="de-DE"/>
        </w:rPr>
      </w:pPr>
      <w:r w:rsidRPr="000C548B">
        <w:rPr>
          <w:b/>
          <w:szCs w:val="20"/>
          <w:lang w:val="de-DE"/>
        </w:rPr>
        <w:t xml:space="preserve">Phần thứ </w:t>
      </w:r>
      <w:r w:rsidR="00244959" w:rsidRPr="000C548B">
        <w:rPr>
          <w:b/>
          <w:szCs w:val="20"/>
          <w:lang w:val="de-DE"/>
        </w:rPr>
        <w:t>hai</w:t>
      </w:r>
    </w:p>
    <w:p w:rsidR="00AA424F" w:rsidRDefault="007920A7" w:rsidP="00AA424F">
      <w:pPr>
        <w:spacing w:line="264" w:lineRule="auto"/>
        <w:jc w:val="center"/>
        <w:rPr>
          <w:b/>
          <w:szCs w:val="20"/>
          <w:lang w:val="de-DE"/>
        </w:rPr>
      </w:pPr>
      <w:r w:rsidRPr="000C548B">
        <w:rPr>
          <w:b/>
          <w:szCs w:val="20"/>
          <w:lang w:val="de-DE"/>
        </w:rPr>
        <w:t>MỘT SỐ NHIỆM VỤ, GIẢI PHÁP TRỌNG TÂM</w:t>
      </w:r>
      <w:r w:rsidR="00AA424F">
        <w:rPr>
          <w:b/>
          <w:szCs w:val="20"/>
          <w:lang w:val="de-DE"/>
        </w:rPr>
        <w:t xml:space="preserve"> </w:t>
      </w:r>
    </w:p>
    <w:p w:rsidR="0045694D" w:rsidRPr="000C548B" w:rsidRDefault="007920A7" w:rsidP="00AA424F">
      <w:pPr>
        <w:spacing w:line="264" w:lineRule="auto"/>
        <w:jc w:val="center"/>
        <w:rPr>
          <w:b/>
          <w:szCs w:val="20"/>
          <w:lang w:val="de-DE"/>
        </w:rPr>
      </w:pPr>
      <w:r w:rsidRPr="000C548B">
        <w:rPr>
          <w:b/>
          <w:szCs w:val="20"/>
          <w:lang w:val="de-DE"/>
        </w:rPr>
        <w:t>TRONG THỜI GIAN TỚI</w:t>
      </w:r>
    </w:p>
    <w:p w:rsidR="00160067" w:rsidRPr="000C548B" w:rsidRDefault="00160067" w:rsidP="00B65969">
      <w:pPr>
        <w:spacing w:before="120" w:after="120" w:line="264" w:lineRule="auto"/>
        <w:ind w:firstLine="720"/>
        <w:jc w:val="both"/>
        <w:rPr>
          <w:b/>
          <w:shd w:val="clear" w:color="auto" w:fill="FFFFFF"/>
          <w:lang w:val="de-DE"/>
        </w:rPr>
      </w:pPr>
      <w:r w:rsidRPr="000C548B">
        <w:rPr>
          <w:b/>
          <w:shd w:val="clear" w:color="auto" w:fill="FFFFFF"/>
          <w:lang w:val="de-DE"/>
        </w:rPr>
        <w:t xml:space="preserve">1. Tăng cường sự lãnh đạo, chỉ đạo của các cấp ủy </w:t>
      </w:r>
      <w:r w:rsidR="00AA424F">
        <w:rPr>
          <w:b/>
          <w:shd w:val="clear" w:color="auto" w:fill="FFFFFF"/>
          <w:lang w:val="de-DE"/>
        </w:rPr>
        <w:t>đ</w:t>
      </w:r>
      <w:r w:rsidRPr="000C548B">
        <w:rPr>
          <w:b/>
          <w:shd w:val="clear" w:color="auto" w:fill="FFFFFF"/>
          <w:lang w:val="de-DE"/>
        </w:rPr>
        <w:t xml:space="preserve">ảng, sự quản lý của chính quyền các cấp; sự phối hợp chặt chẽ, hiệu quả và đồng bộ giữa các </w:t>
      </w:r>
      <w:r w:rsidR="00380F6D" w:rsidRPr="000C548B">
        <w:rPr>
          <w:b/>
          <w:shd w:val="clear" w:color="auto" w:fill="FFFFFF"/>
          <w:lang w:val="de-DE"/>
        </w:rPr>
        <w:t xml:space="preserve">cơ quan, </w:t>
      </w:r>
      <w:r w:rsidRPr="000C548B">
        <w:rPr>
          <w:b/>
          <w:shd w:val="clear" w:color="auto" w:fill="FFFFFF"/>
          <w:lang w:val="de-DE"/>
        </w:rPr>
        <w:t>ban, ngành, đoàn thể trong việc thực hiện Nghị quyết</w:t>
      </w:r>
    </w:p>
    <w:p w:rsidR="00160067" w:rsidRPr="000C548B" w:rsidRDefault="00160067" w:rsidP="00B65969">
      <w:pPr>
        <w:spacing w:before="120" w:after="120" w:line="264" w:lineRule="auto"/>
        <w:ind w:firstLine="720"/>
        <w:jc w:val="both"/>
        <w:rPr>
          <w:shd w:val="clear" w:color="auto" w:fill="FFFFFF"/>
          <w:lang w:val="de-DE"/>
        </w:rPr>
      </w:pPr>
      <w:r w:rsidRPr="000C548B">
        <w:rPr>
          <w:shd w:val="clear" w:color="auto" w:fill="FFFFFF"/>
          <w:lang w:val="de-DE"/>
        </w:rPr>
        <w:t>Tiếp tục tăng cường sự lãnh đạo, chỉ đạo của các cấp ủy, tổ chức đảng, sự quản lý của chính quyền các cấp trong việc đổi mới căn bản, toàn diện giáo dục và đào tạo, nâng cao chất lượng giáo dục vùng đặc biệt khó khăn giai đoạn 2020</w:t>
      </w:r>
      <w:r w:rsidR="00380F6D" w:rsidRPr="000C548B">
        <w:rPr>
          <w:shd w:val="clear" w:color="auto" w:fill="FFFFFF"/>
          <w:lang w:val="de-DE"/>
        </w:rPr>
        <w:t xml:space="preserve"> </w:t>
      </w:r>
      <w:r w:rsidR="00AA424F">
        <w:rPr>
          <w:shd w:val="clear" w:color="auto" w:fill="FFFFFF"/>
          <w:lang w:val="de-DE"/>
        </w:rPr>
        <w:t>-</w:t>
      </w:r>
      <w:r w:rsidR="00380F6D" w:rsidRPr="000C548B">
        <w:rPr>
          <w:shd w:val="clear" w:color="auto" w:fill="FFFFFF"/>
          <w:lang w:val="de-DE"/>
        </w:rPr>
        <w:t xml:space="preserve"> </w:t>
      </w:r>
      <w:r w:rsidRPr="000C548B">
        <w:rPr>
          <w:shd w:val="clear" w:color="auto" w:fill="FFFFFF"/>
          <w:lang w:val="de-DE"/>
        </w:rPr>
        <w:t>2025</w:t>
      </w:r>
      <w:r w:rsidR="00380F6D" w:rsidRPr="000C548B">
        <w:rPr>
          <w:shd w:val="clear" w:color="auto" w:fill="FFFFFF"/>
          <w:lang w:val="de-DE"/>
        </w:rPr>
        <w:t xml:space="preserve">, </w:t>
      </w:r>
      <w:r w:rsidRPr="000C548B">
        <w:rPr>
          <w:shd w:val="clear" w:color="auto" w:fill="FFFFFF"/>
          <w:lang w:val="de-DE"/>
        </w:rPr>
        <w:t>Đề án Xóa mù chữ giai đoạn 2020</w:t>
      </w:r>
      <w:r w:rsidR="00AA424F">
        <w:rPr>
          <w:shd w:val="clear" w:color="auto" w:fill="FFFFFF"/>
          <w:lang w:val="de-DE"/>
        </w:rPr>
        <w:t xml:space="preserve"> </w:t>
      </w:r>
      <w:r w:rsidRPr="000C548B">
        <w:rPr>
          <w:shd w:val="clear" w:color="auto" w:fill="FFFFFF"/>
          <w:lang w:val="de-DE"/>
        </w:rPr>
        <w:t>-</w:t>
      </w:r>
      <w:r w:rsidR="00AA424F">
        <w:rPr>
          <w:shd w:val="clear" w:color="auto" w:fill="FFFFFF"/>
          <w:lang w:val="de-DE"/>
        </w:rPr>
        <w:t xml:space="preserve"> </w:t>
      </w:r>
      <w:r w:rsidRPr="000C548B">
        <w:rPr>
          <w:shd w:val="clear" w:color="auto" w:fill="FFFFFF"/>
          <w:lang w:val="de-DE"/>
        </w:rPr>
        <w:t>2025.</w:t>
      </w:r>
    </w:p>
    <w:p w:rsidR="00160067" w:rsidRPr="000C548B" w:rsidRDefault="00160067" w:rsidP="00B65969">
      <w:pPr>
        <w:shd w:val="clear" w:color="auto" w:fill="FFFFFF"/>
        <w:spacing w:before="120" w:after="120" w:line="264" w:lineRule="auto"/>
        <w:ind w:firstLine="720"/>
        <w:jc w:val="both"/>
        <w:rPr>
          <w:lang w:val="de-DE"/>
        </w:rPr>
      </w:pPr>
      <w:r w:rsidRPr="000C548B">
        <w:rPr>
          <w:lang w:val="de-DE"/>
        </w:rPr>
        <w:lastRenderedPageBreak/>
        <w:t>Tiếp tục nâng cao năng lực hoạt động của Ban Chỉ đạo phổ cập giáo dục,</w:t>
      </w:r>
      <w:r w:rsidR="00624223" w:rsidRPr="000C548B">
        <w:rPr>
          <w:lang w:val="de-DE"/>
        </w:rPr>
        <w:t xml:space="preserve"> </w:t>
      </w:r>
      <w:r w:rsidRPr="000C548B">
        <w:rPr>
          <w:lang w:val="de-DE"/>
        </w:rPr>
        <w:t xml:space="preserve">xóa mù chữ của </w:t>
      </w:r>
      <w:r w:rsidR="00380F6D" w:rsidRPr="000C548B">
        <w:rPr>
          <w:lang w:val="de-DE"/>
        </w:rPr>
        <w:t>huyện và các xã, thị trấn</w:t>
      </w:r>
      <w:r w:rsidRPr="000C548B">
        <w:rPr>
          <w:lang w:val="de-DE"/>
        </w:rPr>
        <w:t xml:space="preserve">; phối hợp chặt chẽ giữa ngành </w:t>
      </w:r>
      <w:r w:rsidR="00AA424F">
        <w:rPr>
          <w:lang w:val="de-DE"/>
        </w:rPr>
        <w:t>G</w:t>
      </w:r>
      <w:r w:rsidRPr="000C548B">
        <w:rPr>
          <w:lang w:val="de-DE"/>
        </w:rPr>
        <w:t>iáo dục với các ngành, các tổ chức có liên quan trong công tác xóa mù chữ; tăng cường công tác điều tra, có kế hoạch xóa mù chữ cho từng xã, bản; phân công cán bộ chủ chốt của các xã, bản vận động từng người mù chữ ra lớp học; duy trì và nâng cao hiệu quả hoạt động của Trung tâm học tập cộng đồng của các xã.</w:t>
      </w:r>
    </w:p>
    <w:p w:rsidR="00160067" w:rsidRPr="000C548B" w:rsidRDefault="00160067" w:rsidP="00B65969">
      <w:pPr>
        <w:shd w:val="clear" w:color="auto" w:fill="FFFFFF"/>
        <w:spacing w:before="120" w:after="120" w:line="264" w:lineRule="auto"/>
        <w:ind w:firstLine="720"/>
        <w:jc w:val="both"/>
        <w:rPr>
          <w:lang w:val="de-DE"/>
        </w:rPr>
      </w:pPr>
      <w:r w:rsidRPr="000C548B">
        <w:rPr>
          <w:lang w:val="de-DE"/>
        </w:rPr>
        <w:t xml:space="preserve">Chỉ đạo các xã, thị trấn tiếp tục gắn công tác xây dựng kế hoạch PCGD, XMC của đơn vị với các chỉ tiêu, tiêu chí trong lộ trình thực hiện PCGD, XMC và các đề án, kế hoạch phát triển kinh tế - xã hội của huyện giai đoạn 2021 - 2025 </w:t>
      </w:r>
      <w:r w:rsidRPr="000C548B">
        <w:rPr>
          <w:i/>
          <w:iCs/>
          <w:lang w:val="de-DE"/>
        </w:rPr>
        <w:t>(hàng năm mở đủ các lớp xóa mù chữ theo đề án đã ban hành)</w:t>
      </w:r>
      <w:r w:rsidRPr="000C548B">
        <w:rPr>
          <w:lang w:val="de-DE"/>
        </w:rPr>
        <w:t xml:space="preserve">. </w:t>
      </w:r>
    </w:p>
    <w:p w:rsidR="00160067" w:rsidRPr="000C548B" w:rsidRDefault="00160067" w:rsidP="00B65969">
      <w:pPr>
        <w:shd w:val="clear" w:color="auto" w:fill="FFFFFF"/>
        <w:spacing w:before="120" w:after="120" w:line="264" w:lineRule="auto"/>
        <w:ind w:firstLine="720"/>
        <w:jc w:val="both"/>
        <w:rPr>
          <w:lang w:val="de-DE"/>
        </w:rPr>
      </w:pPr>
      <w:r w:rsidRPr="000C548B">
        <w:rPr>
          <w:b/>
          <w:shd w:val="clear" w:color="auto" w:fill="FFFFFF"/>
          <w:lang w:val="de-DE"/>
        </w:rPr>
        <w:t>2. Đẩy mạnh công tác giáo dục lý tưởng cách mạng, chú trọng giáo dục nhân cách, đạo đức, lối sống, kỹ năng sống cho học sinh</w:t>
      </w:r>
    </w:p>
    <w:p w:rsidR="00160067" w:rsidRPr="000C548B" w:rsidRDefault="00160067" w:rsidP="00B65969">
      <w:pPr>
        <w:spacing w:before="120" w:after="120" w:line="264" w:lineRule="auto"/>
        <w:ind w:firstLine="720"/>
        <w:jc w:val="both"/>
        <w:rPr>
          <w:shd w:val="clear" w:color="auto" w:fill="FFFFFF"/>
          <w:lang w:val="de-DE"/>
        </w:rPr>
      </w:pPr>
      <w:r w:rsidRPr="000C548B">
        <w:rPr>
          <w:shd w:val="clear" w:color="auto" w:fill="FFFFFF"/>
          <w:lang w:val="de-DE"/>
        </w:rPr>
        <w:t>Đẩy mạnh học tập và làm theo tư tưởng, đạo đức, phong cách Hồ Chí Minh; tăng cường sự lãnh đạo của Đảng đối với công tác giáo dục lý tưởng cách mạng, đạo đức, lối sống văn hóa cho thế hệ trẻ</w:t>
      </w:r>
      <w:r w:rsidR="00285D97" w:rsidRPr="000C548B">
        <w:rPr>
          <w:shd w:val="clear" w:color="auto" w:fill="FFFFFF"/>
          <w:lang w:val="de-DE"/>
        </w:rPr>
        <w:t xml:space="preserve"> trong các đơn vị trường</w:t>
      </w:r>
      <w:r w:rsidRPr="000C548B">
        <w:rPr>
          <w:shd w:val="clear" w:color="auto" w:fill="FFFFFF"/>
          <w:lang w:val="de-DE"/>
        </w:rPr>
        <w:t>.</w:t>
      </w:r>
    </w:p>
    <w:p w:rsidR="00160067" w:rsidRPr="00AA424F" w:rsidRDefault="00160067" w:rsidP="00B65969">
      <w:pPr>
        <w:spacing w:before="120" w:after="120" w:line="264" w:lineRule="auto"/>
        <w:ind w:firstLine="720"/>
        <w:jc w:val="both"/>
        <w:rPr>
          <w:spacing w:val="-2"/>
          <w:shd w:val="clear" w:color="auto" w:fill="FFFFFF"/>
          <w:lang w:val="de-DE"/>
        </w:rPr>
      </w:pPr>
      <w:r w:rsidRPr="00AA424F">
        <w:rPr>
          <w:spacing w:val="-2"/>
          <w:shd w:val="clear" w:color="auto" w:fill="FFFFFF"/>
          <w:lang w:val="de-DE"/>
        </w:rPr>
        <w:t xml:space="preserve">Thường xuyên đổi mới, nâng cao chất lượng việc giảng dạy, học tập, kiểm tra, đánh giá các môn giáo dục công dân, lịch sử, lịch sử cách mạng và văn hóa theo hướng thiết thực, hiệu quả, phù hợp với từng cấp học. Đặc biệt, chú trọng xây dựng môi trường văn hóa học đường ngày càng tốt đẹp, gắn với tăng cường giáo dục đạo đức, trách nhiệm nghề nghiệp cho đội ngũ nhà giáo và </w:t>
      </w:r>
      <w:r w:rsidR="00F16621" w:rsidRPr="00AA424F">
        <w:rPr>
          <w:rFonts w:eastAsia="Calibri"/>
          <w:spacing w:val="-2"/>
          <w:lang w:val="pt-BR"/>
        </w:rPr>
        <w:t>CBQL</w:t>
      </w:r>
      <w:r w:rsidRPr="00AA424F">
        <w:rPr>
          <w:spacing w:val="-2"/>
          <w:shd w:val="clear" w:color="auto" w:fill="FFFFFF"/>
          <w:lang w:val="de-DE"/>
        </w:rPr>
        <w:t xml:space="preserve"> giáo dục. Phát huy vai trò của Đội Thiếu niên tiền phong Hồ Chí Minh, Đoàn thanh niên Cộng sản Hồ Chí Minh, Hội Liên hiệp thanh niên trong việc giáo dục, rèn luyện học sinh. Xử lý nghiêm các trường hợp có hành vi bạo lực học đường.</w:t>
      </w:r>
    </w:p>
    <w:p w:rsidR="00160067" w:rsidRPr="000C548B" w:rsidRDefault="00160067" w:rsidP="00B65969">
      <w:pPr>
        <w:spacing w:before="120" w:after="120" w:line="264" w:lineRule="auto"/>
        <w:ind w:firstLine="720"/>
        <w:jc w:val="both"/>
        <w:rPr>
          <w:b/>
          <w:shd w:val="clear" w:color="auto" w:fill="FFFFFF"/>
          <w:lang w:val="de-DE"/>
        </w:rPr>
      </w:pPr>
      <w:bookmarkStart w:id="2" w:name="bookmark0"/>
      <w:r w:rsidRPr="000C548B">
        <w:rPr>
          <w:b/>
          <w:shd w:val="clear" w:color="auto" w:fill="FFFFFF"/>
          <w:lang w:val="de-DE"/>
        </w:rPr>
        <w:t>3. </w:t>
      </w:r>
      <w:bookmarkEnd w:id="2"/>
      <w:r w:rsidRPr="000C548B">
        <w:rPr>
          <w:b/>
          <w:shd w:val="clear" w:color="auto" w:fill="FFFFFF"/>
          <w:lang w:val="de-DE"/>
        </w:rPr>
        <w:t>Nâng cao chất lượng đào tạo nguồn nhân lực</w:t>
      </w:r>
      <w:r w:rsidR="00384B4C" w:rsidRPr="000C548B">
        <w:rPr>
          <w:b/>
          <w:shd w:val="clear" w:color="auto" w:fill="FFFFFF"/>
          <w:lang w:val="de-DE"/>
        </w:rPr>
        <w:t>;</w:t>
      </w:r>
      <w:r w:rsidRPr="000C548B">
        <w:rPr>
          <w:b/>
          <w:shd w:val="clear" w:color="auto" w:fill="FFFFFF"/>
          <w:lang w:val="de-DE"/>
        </w:rPr>
        <w:t xml:space="preserve"> củng cố, nâng cao chất lượng phổ cập giáo dục, xoá mù chữ</w:t>
      </w:r>
      <w:r w:rsidR="00384B4C" w:rsidRPr="000C548B">
        <w:rPr>
          <w:b/>
          <w:shd w:val="clear" w:color="auto" w:fill="FFFFFF"/>
          <w:lang w:val="de-DE"/>
        </w:rPr>
        <w:t>;</w:t>
      </w:r>
      <w:r w:rsidRPr="000C548B">
        <w:rPr>
          <w:b/>
          <w:shd w:val="clear" w:color="auto" w:fill="FFFFFF"/>
          <w:lang w:val="de-DE"/>
        </w:rPr>
        <w:t xml:space="preserve"> xây dựng xã hội học tập</w:t>
      </w:r>
    </w:p>
    <w:p w:rsidR="00160067" w:rsidRPr="00AA424F" w:rsidRDefault="00160067" w:rsidP="00B65969">
      <w:pPr>
        <w:spacing w:before="120" w:after="120" w:line="264" w:lineRule="auto"/>
        <w:ind w:firstLine="720"/>
        <w:jc w:val="both"/>
        <w:rPr>
          <w:spacing w:val="-2"/>
          <w:shd w:val="clear" w:color="auto" w:fill="FFFFFF"/>
          <w:lang w:val="de-DE"/>
        </w:rPr>
      </w:pPr>
      <w:r w:rsidRPr="00AA424F">
        <w:rPr>
          <w:spacing w:val="-2"/>
          <w:shd w:val="clear" w:color="auto" w:fill="FFFFFF"/>
          <w:lang w:val="de-DE"/>
        </w:rPr>
        <w:t xml:space="preserve">Tiếp tục đổi mới mạnh mẽ và đồng bộ các yếu tố cơ bản của giáo dục, đào tạo theo hướng coi trọng phát triển phẩm chất, năng lực của người học, hài hòa đức, trí, thể, mỹ; dạy người, dạy chữ và dạy nghề theo </w:t>
      </w:r>
      <w:r w:rsidR="006B3965" w:rsidRPr="00AA424F">
        <w:rPr>
          <w:bCs/>
          <w:spacing w:val="-2"/>
          <w:lang w:val="da-DK"/>
        </w:rPr>
        <w:t>Chương trình GDPT 2018</w:t>
      </w:r>
      <w:r w:rsidRPr="00AA424F">
        <w:rPr>
          <w:spacing w:val="-2"/>
          <w:shd w:val="clear" w:color="auto" w:fill="FFFFFF"/>
          <w:lang w:val="de-DE"/>
        </w:rPr>
        <w:t xml:space="preserve">. </w:t>
      </w:r>
    </w:p>
    <w:p w:rsidR="00160067" w:rsidRPr="000C548B" w:rsidRDefault="00160067" w:rsidP="00B65969">
      <w:pPr>
        <w:spacing w:before="120" w:after="120" w:line="264" w:lineRule="auto"/>
        <w:ind w:firstLine="720"/>
        <w:jc w:val="both"/>
        <w:rPr>
          <w:shd w:val="clear" w:color="auto" w:fill="FFFFFF"/>
          <w:lang w:val="de-DE"/>
        </w:rPr>
      </w:pPr>
      <w:r w:rsidRPr="000C548B">
        <w:rPr>
          <w:shd w:val="clear" w:color="auto" w:fill="FFFFFF"/>
          <w:lang w:val="de-DE"/>
        </w:rPr>
        <w:t>Thực hiện hiệu quả việc tăng cường tiếng Việt cho trẻ mầm non, tiểu học giai đoạn 2020</w:t>
      </w:r>
      <w:r w:rsidR="003C3528" w:rsidRPr="000C548B">
        <w:rPr>
          <w:shd w:val="clear" w:color="auto" w:fill="FFFFFF"/>
          <w:lang w:val="de-DE"/>
        </w:rPr>
        <w:t xml:space="preserve"> </w:t>
      </w:r>
      <w:r w:rsidRPr="000C548B">
        <w:rPr>
          <w:shd w:val="clear" w:color="auto" w:fill="FFFFFF"/>
          <w:lang w:val="de-DE"/>
        </w:rPr>
        <w:t>-</w:t>
      </w:r>
      <w:r w:rsidR="003C3528" w:rsidRPr="000C548B">
        <w:rPr>
          <w:shd w:val="clear" w:color="auto" w:fill="FFFFFF"/>
          <w:lang w:val="de-DE"/>
        </w:rPr>
        <w:t xml:space="preserve"> </w:t>
      </w:r>
      <w:r w:rsidRPr="000C548B">
        <w:rPr>
          <w:shd w:val="clear" w:color="auto" w:fill="FFFFFF"/>
          <w:lang w:val="de-DE"/>
        </w:rPr>
        <w:t>2025. Quan tâm đầu tư hỗ trợ phát triển giáo dục phổ thông và các ngành nghề đào tạo phù hợp với phát triển kinh tế - xã hội của huyện. Khuyến khích các doanh nghiệp và xã hội đầu tư phát triển giáo dục và đào tạo; thu hút các nguồn lực thông qua hợp tác, liên kết trên cơ sở đảm bảo quản lý, giám sát chặt chẽ chất lượng giáo dục.</w:t>
      </w:r>
    </w:p>
    <w:p w:rsidR="00160067" w:rsidRPr="000C548B" w:rsidRDefault="00160067" w:rsidP="00B65969">
      <w:pPr>
        <w:spacing w:before="120" w:after="120" w:line="264" w:lineRule="auto"/>
        <w:ind w:firstLine="720"/>
        <w:jc w:val="both"/>
        <w:rPr>
          <w:shd w:val="clear" w:color="auto" w:fill="FFFFFF"/>
          <w:lang w:val="nl-NL"/>
        </w:rPr>
      </w:pPr>
      <w:r w:rsidRPr="000C548B">
        <w:rPr>
          <w:shd w:val="clear" w:color="auto" w:fill="FFFFFF"/>
          <w:lang w:val="de-DE"/>
        </w:rPr>
        <w:t>Củng cố và nâng cao chất lượng phổ cập giáo dục và xoá mù chữ. N</w:t>
      </w:r>
      <w:r w:rsidRPr="000C548B">
        <w:rPr>
          <w:iCs/>
          <w:lang w:val="nl-NL"/>
        </w:rPr>
        <w:t xml:space="preserve">âng cao nhận thức các cấp ủy, chính quyền cơ sở và người dân về công tác XMC. </w:t>
      </w:r>
      <w:r w:rsidRPr="000C548B">
        <w:rPr>
          <w:shd w:val="clear" w:color="auto" w:fill="FFFFFF"/>
          <w:lang w:val="nl-NL"/>
        </w:rPr>
        <w:t xml:space="preserve">Tuyên truyền, vận động và tổ chức tốt việc học tập suốt đời cho người lớn, phấn </w:t>
      </w:r>
      <w:r w:rsidRPr="000C548B">
        <w:rPr>
          <w:shd w:val="clear" w:color="auto" w:fill="FFFFFF"/>
          <w:lang w:val="nl-NL"/>
        </w:rPr>
        <w:lastRenderedPageBreak/>
        <w:t>đấu mỗi tổ chức đảng, cán bộ, đảng viên và gia đình cán bộ, đảng viên trở thành đơn vị học tập, công dân học tập và gia đình học tập.</w:t>
      </w:r>
    </w:p>
    <w:p w:rsidR="00160067" w:rsidRPr="000C548B" w:rsidRDefault="00160067" w:rsidP="00B65969">
      <w:pPr>
        <w:spacing w:before="120" w:after="120" w:line="264" w:lineRule="auto"/>
        <w:ind w:firstLine="720"/>
        <w:jc w:val="both"/>
        <w:rPr>
          <w:shd w:val="clear" w:color="auto" w:fill="FFFFFF"/>
          <w:lang w:val="nl-NL"/>
        </w:rPr>
      </w:pPr>
      <w:r w:rsidRPr="000C548B">
        <w:rPr>
          <w:lang w:val="nl-NL"/>
        </w:rPr>
        <w:t>Chỉ đạo các đơn vị trường học huy động đảm bảo tỷ lệ học sinh ra lớp, chuyên cần</w:t>
      </w:r>
      <w:r w:rsidR="00006FD1" w:rsidRPr="000C548B">
        <w:rPr>
          <w:lang w:val="nl-NL"/>
        </w:rPr>
        <w:t xml:space="preserve"> theo kế hoạch </w:t>
      </w:r>
      <w:r w:rsidR="00006FD1" w:rsidRPr="000C548B">
        <w:rPr>
          <w:i/>
          <w:iCs/>
          <w:lang w:val="nl-NL"/>
        </w:rPr>
        <w:t>(</w:t>
      </w:r>
      <w:r w:rsidR="00907EBA">
        <w:rPr>
          <w:i/>
          <w:iCs/>
          <w:lang w:val="nl-NL"/>
        </w:rPr>
        <w:t>t</w:t>
      </w:r>
      <w:r w:rsidR="00006FD1" w:rsidRPr="000C548B">
        <w:rPr>
          <w:i/>
          <w:iCs/>
          <w:lang w:val="nl-NL"/>
        </w:rPr>
        <w:t>ối thiểu tỷ lệ chuyên cần các tháng giáp hạt trên 93%)</w:t>
      </w:r>
      <w:r w:rsidR="00006FD1" w:rsidRPr="000C548B">
        <w:rPr>
          <w:lang w:val="nl-NL"/>
        </w:rPr>
        <w:t>,</w:t>
      </w:r>
      <w:r w:rsidRPr="000C548B">
        <w:rPr>
          <w:lang w:val="nl-NL"/>
        </w:rPr>
        <w:t xml:space="preserve"> trọng tâm tại các trường thuộc </w:t>
      </w:r>
      <w:r w:rsidR="00C915D5" w:rsidRPr="000C548B">
        <w:rPr>
          <w:lang w:val="nl-NL"/>
        </w:rPr>
        <w:t xml:space="preserve">các </w:t>
      </w:r>
      <w:r w:rsidRPr="000C548B">
        <w:rPr>
          <w:lang w:val="nl-NL"/>
        </w:rPr>
        <w:t xml:space="preserve">xã Tá Bạ, Pa Ủ, Tà Tổng, Bum Tở, Pa Vệ Sủ. Chỉ đạo các trường vùng khó huy động học sinh lớp </w:t>
      </w:r>
      <w:r w:rsidR="00C915D5" w:rsidRPr="000C548B">
        <w:rPr>
          <w:lang w:val="nl-NL"/>
        </w:rPr>
        <w:t xml:space="preserve">1, 2 </w:t>
      </w:r>
      <w:r w:rsidRPr="000C548B">
        <w:rPr>
          <w:lang w:val="nl-NL"/>
        </w:rPr>
        <w:t>3, 4, 5 ở các điểm trường lẻ về học tại điểm trường chính.</w:t>
      </w:r>
    </w:p>
    <w:p w:rsidR="00160067" w:rsidRPr="000C548B" w:rsidRDefault="00160067" w:rsidP="00B65969">
      <w:pPr>
        <w:spacing w:before="120" w:after="120" w:line="264" w:lineRule="auto"/>
        <w:ind w:firstLine="720"/>
        <w:jc w:val="both"/>
        <w:rPr>
          <w:shd w:val="clear" w:color="auto" w:fill="FFFFFF"/>
          <w:lang w:val="nl-NL"/>
        </w:rPr>
      </w:pPr>
      <w:r w:rsidRPr="000C548B">
        <w:rPr>
          <w:shd w:val="clear" w:color="auto" w:fill="FFFFFF"/>
          <w:lang w:val="nl-NL"/>
        </w:rPr>
        <w:t xml:space="preserve">Đẩy mạnh việc rà soát, điều tra, cập nhật chính xác số lượng người mù chữ, tái mù chữ các độ tuổi nhất là các xã có người dân tộc Màng, La Hủ. Coi trọng việc xóa mù chữ </w:t>
      </w:r>
      <w:r w:rsidR="003016E1" w:rsidRPr="000C548B">
        <w:rPr>
          <w:shd w:val="clear" w:color="auto" w:fill="FFFFFF"/>
          <w:lang w:val="nl-NL"/>
        </w:rPr>
        <w:t xml:space="preserve">cho người dân là việc làm có ý </w:t>
      </w:r>
      <w:r w:rsidRPr="000C548B">
        <w:rPr>
          <w:shd w:val="clear" w:color="auto" w:fill="FFFFFF"/>
          <w:lang w:val="nl-NL"/>
        </w:rPr>
        <w:t xml:space="preserve">nghĩa chính trị to lớn mà các cấp ủy </w:t>
      </w:r>
      <w:r w:rsidR="00EC53D9" w:rsidRPr="000C548B">
        <w:rPr>
          <w:shd w:val="clear" w:color="auto" w:fill="FFFFFF"/>
          <w:lang w:val="nl-NL"/>
        </w:rPr>
        <w:t>đ</w:t>
      </w:r>
      <w:r w:rsidRPr="000C548B">
        <w:rPr>
          <w:shd w:val="clear" w:color="auto" w:fill="FFFFFF"/>
          <w:lang w:val="nl-NL"/>
        </w:rPr>
        <w:t>ảng, chính quyền cơ sở cần quan tâm đúng mức, đưa mục tiêu nâng cao tỉ lệ người dân biết chữ là một trong các mục tiêu quan trọng trong việc phát triển KT-XH của từng cơ sở.</w:t>
      </w:r>
    </w:p>
    <w:p w:rsidR="00160067" w:rsidRPr="000C548B" w:rsidRDefault="00160067" w:rsidP="00B65969">
      <w:pPr>
        <w:spacing w:before="120" w:after="120" w:line="264" w:lineRule="auto"/>
        <w:ind w:firstLine="720"/>
        <w:jc w:val="both"/>
        <w:rPr>
          <w:shd w:val="clear" w:color="auto" w:fill="FFFFFF"/>
          <w:lang w:val="nl-NL"/>
        </w:rPr>
      </w:pPr>
      <w:r w:rsidRPr="000C548B">
        <w:rPr>
          <w:shd w:val="clear" w:color="auto" w:fill="FFFFFF"/>
          <w:lang w:val="nl-NL"/>
        </w:rPr>
        <w:t>Việc tổ chức dạy học cho người lớn linh hoạt, thích hợp với nhu cầu của người học, bố trí thời gian dạy học hợp lý, hình thức dạy học hiệu quả. Thường xuyên kiểm tra, đánh giá dạy học các lớp xóa mù chữ đảm bảo chất lượng, tránh tình trạng học viên tái mù chữ trở lại sau một vài năm.</w:t>
      </w:r>
    </w:p>
    <w:p w:rsidR="00160067" w:rsidRPr="000C548B" w:rsidRDefault="00160067" w:rsidP="00B65969">
      <w:pPr>
        <w:spacing w:before="120" w:after="120" w:line="264" w:lineRule="auto"/>
        <w:ind w:firstLine="720"/>
        <w:jc w:val="both"/>
        <w:rPr>
          <w:shd w:val="clear" w:color="auto" w:fill="FFFFFF"/>
          <w:lang w:val="nl-NL"/>
        </w:rPr>
      </w:pPr>
      <w:r w:rsidRPr="000C548B">
        <w:rPr>
          <w:shd w:val="clear" w:color="auto" w:fill="FFFFFF"/>
          <w:lang w:val="nl-NL"/>
        </w:rPr>
        <w:t xml:space="preserve">Mở rộng các hình thức học tập cộng đồng như: </w:t>
      </w:r>
      <w:r w:rsidR="00EC53D9" w:rsidRPr="000C548B">
        <w:rPr>
          <w:shd w:val="clear" w:color="auto" w:fill="FFFFFF"/>
          <w:lang w:val="nl-NL"/>
        </w:rPr>
        <w:t>T</w:t>
      </w:r>
      <w:r w:rsidRPr="000C548B">
        <w:rPr>
          <w:shd w:val="clear" w:color="auto" w:fill="FFFFFF"/>
          <w:lang w:val="nl-NL"/>
        </w:rPr>
        <w:t>hư viện cộng đồng, ngày Sách Việt Nam, Tuần lễ học tập suốt đời, xây dựng xã hội học tập, gia đình, dòng họ hiếu học…</w:t>
      </w:r>
    </w:p>
    <w:p w:rsidR="00160067" w:rsidRPr="000C548B" w:rsidRDefault="00160067" w:rsidP="00B65969">
      <w:pPr>
        <w:spacing w:before="120" w:after="120" w:line="264" w:lineRule="auto"/>
        <w:ind w:firstLine="720"/>
        <w:jc w:val="both"/>
        <w:rPr>
          <w:b/>
          <w:shd w:val="clear" w:color="auto" w:fill="FFFFFF"/>
          <w:lang w:val="nl-NL"/>
        </w:rPr>
      </w:pPr>
      <w:r w:rsidRPr="000C548B">
        <w:rPr>
          <w:b/>
          <w:shd w:val="clear" w:color="auto" w:fill="FFFFFF"/>
          <w:lang w:val="nl-NL"/>
        </w:rPr>
        <w:t xml:space="preserve">4. Nâng cao chất lượng đội ngũ nhà giáo và </w:t>
      </w:r>
      <w:r w:rsidR="00F16621">
        <w:rPr>
          <w:b/>
          <w:shd w:val="clear" w:color="auto" w:fill="FFFFFF"/>
          <w:lang w:val="nl-NL"/>
        </w:rPr>
        <w:t>CBQL</w:t>
      </w:r>
      <w:r w:rsidRPr="000C548B">
        <w:rPr>
          <w:b/>
          <w:shd w:val="clear" w:color="auto" w:fill="FFFFFF"/>
          <w:lang w:val="nl-NL"/>
        </w:rPr>
        <w:t xml:space="preserve"> giáo dục</w:t>
      </w:r>
    </w:p>
    <w:p w:rsidR="00160067" w:rsidRPr="000C548B" w:rsidRDefault="00160067" w:rsidP="00B65969">
      <w:pPr>
        <w:spacing w:before="120" w:after="120" w:line="264" w:lineRule="auto"/>
        <w:ind w:firstLine="720"/>
        <w:jc w:val="both"/>
        <w:rPr>
          <w:shd w:val="clear" w:color="auto" w:fill="FFFFFF"/>
          <w:lang w:val="nl-NL"/>
        </w:rPr>
      </w:pPr>
      <w:r w:rsidRPr="000C548B">
        <w:rPr>
          <w:shd w:val="clear" w:color="auto" w:fill="FFFFFF"/>
          <w:lang w:val="nl-NL"/>
        </w:rPr>
        <w:t xml:space="preserve">Phát triển, nâng cao chất lượng đội ngũ giáo viên và </w:t>
      </w:r>
      <w:r w:rsidR="00F16621">
        <w:rPr>
          <w:rFonts w:eastAsia="Calibri"/>
          <w:spacing w:val="-4"/>
          <w:lang w:val="pt-BR"/>
        </w:rPr>
        <w:t>CBQL</w:t>
      </w:r>
      <w:r w:rsidRPr="000C548B">
        <w:rPr>
          <w:shd w:val="clear" w:color="auto" w:fill="FFFFFF"/>
          <w:lang w:val="nl-NL"/>
        </w:rPr>
        <w:t xml:space="preserve"> giáo dục đáp ứng yêu cầu đổi mới căn bản và toàn diện giáo dục và đào tạo. Làm tốt công tác đào tạo, bồi dưỡng, luân chuyển, điều động, bổ nhiệm đội ngũ </w:t>
      </w:r>
      <w:r w:rsidR="00F16621">
        <w:rPr>
          <w:rFonts w:eastAsia="Calibri"/>
          <w:spacing w:val="-4"/>
          <w:lang w:val="pt-BR"/>
        </w:rPr>
        <w:t>CBQL</w:t>
      </w:r>
      <w:r w:rsidRPr="000C548B">
        <w:rPr>
          <w:shd w:val="clear" w:color="auto" w:fill="FFFFFF"/>
          <w:lang w:val="nl-NL"/>
        </w:rPr>
        <w:t xml:space="preserve"> giáo dục đảm bảo chất lượng, hiệu quả. </w:t>
      </w:r>
    </w:p>
    <w:p w:rsidR="00160067" w:rsidRPr="000C548B" w:rsidRDefault="00160067" w:rsidP="00B65969">
      <w:pPr>
        <w:spacing w:before="120" w:after="120" w:line="264" w:lineRule="auto"/>
        <w:ind w:firstLine="720"/>
        <w:jc w:val="both"/>
        <w:rPr>
          <w:shd w:val="clear" w:color="auto" w:fill="FFFFFF"/>
          <w:lang w:val="nl-NL"/>
        </w:rPr>
      </w:pPr>
      <w:r w:rsidRPr="000C548B">
        <w:rPr>
          <w:shd w:val="clear" w:color="auto" w:fill="FFFFFF"/>
          <w:lang w:val="nl-NL"/>
        </w:rPr>
        <w:t xml:space="preserve">Đảm bảo kinh phí cho các hoạt động giáo dục theo quy định; bố trí đủ kinh phí đào tạo, bồi dưỡng </w:t>
      </w:r>
      <w:r w:rsidR="00826025">
        <w:rPr>
          <w:rFonts w:eastAsia="Calibri"/>
          <w:spacing w:val="-4"/>
          <w:lang w:val="pt-BR"/>
        </w:rPr>
        <w:t>CBQL</w:t>
      </w:r>
      <w:r w:rsidRPr="000C548B">
        <w:rPr>
          <w:shd w:val="clear" w:color="auto" w:fill="FFFFFF"/>
          <w:lang w:val="nl-NL"/>
        </w:rPr>
        <w:t xml:space="preserve"> và giáo viên, đầu tư cơ sở vật chất trang thiết bị dạy học phục vụ tốt việc triển khai chương trình và sách giáo khoa mới. Quan tâm ưu tiên đầu tư đối với các trường học có nhiều khó khăn đủ phòng học cho học sinh được học 2 buổi/ngày; đủ cơ cấu giáo viên theo quy định; không để tình trạng thừa, thiếu cục bộ giáo viên ở các cấp học; tăng cường sử dụng phương tiện, phương pháp dạy học hiện đại.</w:t>
      </w:r>
    </w:p>
    <w:p w:rsidR="00160067" w:rsidRPr="000C548B" w:rsidRDefault="00160067" w:rsidP="00B65969">
      <w:pPr>
        <w:spacing w:before="120" w:after="120" w:line="264" w:lineRule="auto"/>
        <w:ind w:firstLine="720"/>
        <w:jc w:val="both"/>
        <w:rPr>
          <w:lang w:val="nl-NL"/>
        </w:rPr>
      </w:pPr>
      <w:r w:rsidRPr="000C548B">
        <w:rPr>
          <w:lang w:val="nl-NL"/>
        </w:rPr>
        <w:t xml:space="preserve">Tiếp tục tập huấn, bồi dưỡng </w:t>
      </w:r>
      <w:r w:rsidR="00826025">
        <w:rPr>
          <w:rFonts w:eastAsia="Calibri"/>
          <w:spacing w:val="-4"/>
          <w:lang w:val="pt-BR"/>
        </w:rPr>
        <w:t>CBQL</w:t>
      </w:r>
      <w:r w:rsidRPr="000C548B">
        <w:rPr>
          <w:lang w:val="nl-NL"/>
        </w:rPr>
        <w:t xml:space="preserve">, giáo viên triển khai thực hiện hiệu quả Chương trình GDPT 2018 và 2006. </w:t>
      </w:r>
      <w:r w:rsidR="00AA424F">
        <w:rPr>
          <w:lang w:val="nl-NL"/>
        </w:rPr>
        <w:t xml:space="preserve">Có kế hoạch </w:t>
      </w:r>
      <w:r w:rsidRPr="000C548B">
        <w:rPr>
          <w:lang w:val="nl-NL"/>
        </w:rPr>
        <w:t xml:space="preserve">tổ chức tuyển dụng giáo viên còn thiếu ở các bộ môn. </w:t>
      </w:r>
    </w:p>
    <w:p w:rsidR="00160067" w:rsidRPr="000C548B" w:rsidRDefault="00160067" w:rsidP="00B65969">
      <w:pPr>
        <w:spacing w:before="120" w:after="120" w:line="264" w:lineRule="auto"/>
        <w:ind w:firstLine="720"/>
        <w:jc w:val="both"/>
        <w:rPr>
          <w:rFonts w:ascii="Times New Roman Bold" w:hAnsi="Times New Roman Bold"/>
          <w:b/>
          <w:spacing w:val="-4"/>
          <w:shd w:val="clear" w:color="auto" w:fill="FFFFFF"/>
          <w:lang w:val="nl-NL"/>
        </w:rPr>
      </w:pPr>
      <w:r w:rsidRPr="000C548B">
        <w:rPr>
          <w:rFonts w:ascii="Times New Roman Bold" w:hAnsi="Times New Roman Bold"/>
          <w:b/>
          <w:spacing w:val="-4"/>
          <w:shd w:val="clear" w:color="auto" w:fill="FFFFFF"/>
          <w:lang w:val="nl-NL"/>
        </w:rPr>
        <w:t>5. Tiếp tục đổi mới công tác quản lý; đẩy mạnh công tác kiểm tra, giám sát; ngăn chặn, xử lý nghiêm những tiêu cực trong hoạt động giáo dục, đào tạo</w:t>
      </w:r>
    </w:p>
    <w:p w:rsidR="00160067" w:rsidRPr="000C548B" w:rsidRDefault="00160067" w:rsidP="00B65969">
      <w:pPr>
        <w:spacing w:before="120" w:after="120" w:line="264" w:lineRule="auto"/>
        <w:ind w:firstLine="720"/>
        <w:jc w:val="both"/>
        <w:rPr>
          <w:shd w:val="clear" w:color="auto" w:fill="FFFFFF"/>
          <w:lang w:val="nl-NL"/>
        </w:rPr>
      </w:pPr>
      <w:r w:rsidRPr="000C548B">
        <w:rPr>
          <w:shd w:val="clear" w:color="auto" w:fill="FFFFFF"/>
          <w:lang w:val="nl-NL"/>
        </w:rPr>
        <w:lastRenderedPageBreak/>
        <w:t xml:space="preserve">Đổi mới mạnh mẽ công tác quản lý, coi trọng quản lý chất lượng, gắn trách nhiệm quản lý chuyên môn với quản lý nhân sự và quản lý tài chính. Đẩy mạnh cải cách hành chính, tăng cường phân cấp, phân quyền, phát huy vai trò, trách nhiệm của người đứng đầu trong các cơ sở giáo dục. </w:t>
      </w:r>
    </w:p>
    <w:p w:rsidR="00160067" w:rsidRPr="000C548B" w:rsidRDefault="00160067" w:rsidP="00B65969">
      <w:pPr>
        <w:spacing w:before="120" w:after="120" w:line="264" w:lineRule="auto"/>
        <w:ind w:firstLine="720"/>
        <w:jc w:val="both"/>
        <w:rPr>
          <w:shd w:val="clear" w:color="auto" w:fill="FFFFFF"/>
          <w:lang w:val="nl-NL"/>
        </w:rPr>
      </w:pPr>
      <w:r w:rsidRPr="000C548B">
        <w:rPr>
          <w:shd w:val="clear" w:color="auto" w:fill="FFFFFF"/>
          <w:lang w:val="nl-NL"/>
        </w:rPr>
        <w:t xml:space="preserve">Tăng cường kiểm tra, thanh tra, giám sát của cơ quan chức năng với hoạt động giáo dục, đào tạo. Ngăn chặn, xử lý nghiêm những tiêu cực trong tổ chức thi kiểm tra đánh giá, kiểm định chất lượng giáo dục, đảm bảo đúng thực chất, công bằng. Đẩy mạnh các hoạt động giám sát của phụ huynh học sinh và Nhân dân trên địa bàn đối với các hoạt động chăm sóc, giáo dục. </w:t>
      </w:r>
    </w:p>
    <w:p w:rsidR="00160067" w:rsidRPr="000C548B" w:rsidRDefault="00160067" w:rsidP="00B65969">
      <w:pPr>
        <w:spacing w:before="120" w:after="120" w:line="264" w:lineRule="auto"/>
        <w:ind w:firstLine="720"/>
        <w:jc w:val="both"/>
        <w:rPr>
          <w:shd w:val="clear" w:color="auto" w:fill="FFFFFF"/>
          <w:lang w:val="nl-NL"/>
        </w:rPr>
      </w:pPr>
      <w:r w:rsidRPr="000C548B">
        <w:rPr>
          <w:shd w:val="clear" w:color="auto" w:fill="FFFFFF"/>
          <w:lang w:val="nl-NL"/>
        </w:rPr>
        <w:t xml:space="preserve">Xác định rõ vai trò, trách nhiệm người đứng đầu ngành </w:t>
      </w:r>
      <w:r w:rsidR="00F508B8">
        <w:rPr>
          <w:shd w:val="clear" w:color="auto" w:fill="FFFFFF"/>
          <w:lang w:val="nl-NL"/>
        </w:rPr>
        <w:t>G</w:t>
      </w:r>
      <w:r w:rsidRPr="000C548B">
        <w:rPr>
          <w:shd w:val="clear" w:color="auto" w:fill="FFFFFF"/>
          <w:lang w:val="nl-NL"/>
        </w:rPr>
        <w:t>iáo dục, của từng cơ sở giáo dục về chất lượng giáo dục. Thực hiện miễn nhiệm, bố trí công việc khác hoặc kiên quyết đưa ra khỏi ngành đối với những người không đủ phẩm chất, năng lực, không đáp ứng yêu cầu, nhiệm vụ.</w:t>
      </w:r>
    </w:p>
    <w:p w:rsidR="00160067" w:rsidRPr="000C548B" w:rsidRDefault="00160067" w:rsidP="00B65969">
      <w:pPr>
        <w:spacing w:before="120" w:after="120" w:line="264" w:lineRule="auto"/>
        <w:ind w:firstLine="720"/>
        <w:jc w:val="both"/>
        <w:rPr>
          <w:b/>
          <w:shd w:val="clear" w:color="auto" w:fill="FFFFFF"/>
          <w:lang w:val="nl-NL"/>
        </w:rPr>
      </w:pPr>
      <w:r w:rsidRPr="000C548B">
        <w:rPr>
          <w:b/>
          <w:shd w:val="clear" w:color="auto" w:fill="FFFFFF"/>
          <w:lang w:val="nl-NL"/>
        </w:rPr>
        <w:t>6. Đẩy mạnh và nâng cao chất lượng, hiệu quả nghiên cứu khoa học và chuyển giao công nghệ trong các cơ sở giáo dục và đào tạo</w:t>
      </w:r>
    </w:p>
    <w:p w:rsidR="00160067" w:rsidRPr="000C548B" w:rsidRDefault="00160067" w:rsidP="00B65969">
      <w:pPr>
        <w:spacing w:before="120" w:after="120" w:line="264" w:lineRule="auto"/>
        <w:ind w:firstLine="720"/>
        <w:jc w:val="both"/>
        <w:rPr>
          <w:shd w:val="clear" w:color="auto" w:fill="FFFFFF"/>
          <w:lang w:val="nl-NL"/>
        </w:rPr>
      </w:pPr>
      <w:r w:rsidRPr="000C548B">
        <w:rPr>
          <w:shd w:val="clear" w:color="auto" w:fill="FFFFFF"/>
          <w:lang w:val="nl-NL"/>
        </w:rPr>
        <w:t xml:space="preserve">Tiếp tục đẩy mạnh công tác nghiên cứu khoa học, thành lập các nhóm nghiên cứu trong học sinh, </w:t>
      </w:r>
      <w:r w:rsidR="00826025">
        <w:rPr>
          <w:rFonts w:eastAsia="Calibri"/>
          <w:spacing w:val="-4"/>
          <w:lang w:val="pt-BR"/>
        </w:rPr>
        <w:t>CBQL</w:t>
      </w:r>
      <w:r w:rsidRPr="000C548B">
        <w:rPr>
          <w:shd w:val="clear" w:color="auto" w:fill="FFFFFF"/>
          <w:lang w:val="nl-NL"/>
        </w:rPr>
        <w:t>, giáo viên; nhân rộng mô hình các câu lạc bộ khoa học kỹ thuật.</w:t>
      </w:r>
    </w:p>
    <w:p w:rsidR="00160067" w:rsidRPr="000C548B" w:rsidRDefault="00160067" w:rsidP="00B65969">
      <w:pPr>
        <w:spacing w:before="120" w:after="120" w:line="264" w:lineRule="auto"/>
        <w:ind w:firstLine="720"/>
        <w:jc w:val="both"/>
        <w:rPr>
          <w:b/>
          <w:iCs/>
          <w:szCs w:val="20"/>
          <w:lang w:val="de-DE"/>
        </w:rPr>
      </w:pPr>
      <w:r w:rsidRPr="000C548B">
        <w:rPr>
          <w:shd w:val="clear" w:color="auto" w:fill="FFFFFF"/>
          <w:lang w:val="nl-NL"/>
        </w:rPr>
        <w:t xml:space="preserve">Từng bước triển khai </w:t>
      </w:r>
      <w:r w:rsidR="006B3965" w:rsidRPr="000C548B">
        <w:rPr>
          <w:bCs/>
          <w:lang w:val="da-DK"/>
        </w:rPr>
        <w:t>Chương trình GDPT 2018</w:t>
      </w:r>
      <w:r w:rsidRPr="000C548B">
        <w:rPr>
          <w:shd w:val="clear" w:color="auto" w:fill="FFFFFF"/>
          <w:lang w:val="nl-NL"/>
        </w:rPr>
        <w:t xml:space="preserve"> trong các trường phổ thông nhằm trang bị cho học sinh kiến thức, kỹ năng để làm việc và phát triển trong thế giới công nghệ hiện đại.</w:t>
      </w:r>
    </w:p>
    <w:p w:rsidR="00160067" w:rsidRPr="000C548B" w:rsidRDefault="00160067" w:rsidP="00B65969">
      <w:pPr>
        <w:spacing w:before="120" w:after="120" w:line="264" w:lineRule="auto"/>
        <w:ind w:firstLine="720"/>
        <w:jc w:val="both"/>
        <w:rPr>
          <w:b/>
          <w:bCs/>
          <w:lang w:val="de-DE"/>
        </w:rPr>
      </w:pPr>
      <w:r w:rsidRPr="000C548B">
        <w:rPr>
          <w:b/>
          <w:bCs/>
          <w:lang w:val="de-DE"/>
        </w:rPr>
        <w:t xml:space="preserve">7. Đẩy mạnh </w:t>
      </w:r>
      <w:r w:rsidRPr="000C548B">
        <w:rPr>
          <w:b/>
          <w:lang w:val="de-DE"/>
        </w:rPr>
        <w:t>đầu tư xây dựng cơ sở vật chất, công tác xã hội hóa giáo dục và bố trí kinh phí thực hiện dạy học các lớp xóa mù chữ</w:t>
      </w:r>
    </w:p>
    <w:p w:rsidR="00160067" w:rsidRPr="000C548B" w:rsidRDefault="00160067" w:rsidP="00B65969">
      <w:pPr>
        <w:spacing w:before="120" w:after="120" w:line="264" w:lineRule="auto"/>
        <w:ind w:firstLine="720"/>
        <w:jc w:val="both"/>
        <w:rPr>
          <w:lang w:val="de-DE"/>
        </w:rPr>
      </w:pPr>
      <w:r w:rsidRPr="000C548B">
        <w:rPr>
          <w:lang w:val="de-DE"/>
        </w:rPr>
        <w:t xml:space="preserve">Tiếp tục đầu tư xây dựng cơ sở vật chất theo hướng trường đạt chuẩn quốc gia, chú trọng xây dựng trường học thân thiện, vệ sinh môi trường, cảnh quan xanh - sạch - đẹp - an toàn. </w:t>
      </w:r>
    </w:p>
    <w:p w:rsidR="00160067" w:rsidRPr="00C8186A" w:rsidRDefault="00160067" w:rsidP="00B65969">
      <w:pPr>
        <w:spacing w:before="120" w:after="120" w:line="264" w:lineRule="auto"/>
        <w:ind w:firstLine="720"/>
        <w:jc w:val="both"/>
        <w:rPr>
          <w:b/>
          <w:spacing w:val="-4"/>
          <w:szCs w:val="20"/>
          <w:lang w:val="de-DE"/>
        </w:rPr>
      </w:pPr>
      <w:r w:rsidRPr="00C8186A">
        <w:rPr>
          <w:spacing w:val="-4"/>
          <w:lang w:val="de-DE"/>
        </w:rPr>
        <w:t>Đẩy mạnh công tác xã hội hóa giáo dục, huy động mọi nguồn lực để hỗ trợ cho sự nghiệp giáo dục. Bố trí nguồn kinh phí địa phương phù hợp đảm bảo chi trả đầy đủ chế độ cho người dạy và học các lớp xóa mù chữ giai đoạn 2021</w:t>
      </w:r>
      <w:r w:rsidR="00BF0A82" w:rsidRPr="00C8186A">
        <w:rPr>
          <w:spacing w:val="-4"/>
          <w:lang w:val="de-DE"/>
        </w:rPr>
        <w:t xml:space="preserve"> </w:t>
      </w:r>
      <w:r w:rsidRPr="00C8186A">
        <w:rPr>
          <w:spacing w:val="-4"/>
          <w:lang w:val="de-DE"/>
        </w:rPr>
        <w:t>-</w:t>
      </w:r>
      <w:r w:rsidR="00BF0A82" w:rsidRPr="00C8186A">
        <w:rPr>
          <w:spacing w:val="-4"/>
          <w:lang w:val="de-DE"/>
        </w:rPr>
        <w:t xml:space="preserve"> </w:t>
      </w:r>
      <w:r w:rsidRPr="00C8186A">
        <w:rPr>
          <w:spacing w:val="-4"/>
          <w:lang w:val="de-DE"/>
        </w:rPr>
        <w:t>2025.</w:t>
      </w:r>
    </w:p>
    <w:p w:rsidR="00160067" w:rsidRPr="000C548B" w:rsidRDefault="007371B8" w:rsidP="00C8186A">
      <w:pPr>
        <w:spacing w:before="120" w:after="120" w:line="264" w:lineRule="auto"/>
        <w:jc w:val="center"/>
        <w:rPr>
          <w:b/>
          <w:lang w:val="de-DE"/>
        </w:rPr>
      </w:pPr>
      <w:r w:rsidRPr="000C548B">
        <w:rPr>
          <w:b/>
          <w:lang w:val="de-DE"/>
        </w:rPr>
        <w:t>Phần thứ ba</w:t>
      </w:r>
    </w:p>
    <w:p w:rsidR="00160067" w:rsidRPr="000C548B" w:rsidRDefault="009E2BA1" w:rsidP="00C8186A">
      <w:pPr>
        <w:spacing w:before="120" w:after="120" w:line="264" w:lineRule="auto"/>
        <w:jc w:val="center"/>
        <w:rPr>
          <w:b/>
          <w:szCs w:val="20"/>
          <w:lang w:val="de-DE"/>
        </w:rPr>
      </w:pPr>
      <w:r w:rsidRPr="000C548B">
        <w:rPr>
          <w:b/>
          <w:szCs w:val="20"/>
          <w:lang w:val="de-DE"/>
        </w:rPr>
        <w:t>KIẾN NGHỊ, ĐỀ XUẤT</w:t>
      </w:r>
    </w:p>
    <w:p w:rsidR="009D074D" w:rsidRDefault="009D074D" w:rsidP="00B65969">
      <w:pPr>
        <w:spacing w:before="120" w:after="120" w:line="264" w:lineRule="auto"/>
        <w:ind w:firstLine="720"/>
        <w:jc w:val="both"/>
        <w:rPr>
          <w:szCs w:val="20"/>
          <w:lang w:val="de-DE"/>
        </w:rPr>
      </w:pPr>
      <w:r>
        <w:rPr>
          <w:szCs w:val="20"/>
          <w:lang w:val="de-DE"/>
        </w:rPr>
        <w:t>T</w:t>
      </w:r>
      <w:r w:rsidR="00160067" w:rsidRPr="000C548B">
        <w:rPr>
          <w:szCs w:val="20"/>
          <w:lang w:val="de-DE"/>
        </w:rPr>
        <w:t xml:space="preserve">hường trực Huyện ủy, HĐND huyện </w:t>
      </w:r>
      <w:r w:rsidR="00453C70" w:rsidRPr="000C548B">
        <w:rPr>
          <w:szCs w:val="20"/>
          <w:lang w:val="de-DE"/>
        </w:rPr>
        <w:t xml:space="preserve">tiếp tục </w:t>
      </w:r>
      <w:r w:rsidR="00683581">
        <w:rPr>
          <w:szCs w:val="20"/>
          <w:lang w:val="de-DE"/>
        </w:rPr>
        <w:t>quan tâm chỉ đạo</w:t>
      </w:r>
      <w:r>
        <w:rPr>
          <w:szCs w:val="20"/>
          <w:lang w:val="de-DE"/>
        </w:rPr>
        <w:t>:</w:t>
      </w:r>
    </w:p>
    <w:p w:rsidR="00E6199C" w:rsidRPr="00AC20E2" w:rsidRDefault="009D074D" w:rsidP="00B65969">
      <w:pPr>
        <w:spacing w:before="120" w:after="120" w:line="264" w:lineRule="auto"/>
        <w:ind w:firstLine="720"/>
        <w:jc w:val="both"/>
        <w:rPr>
          <w:spacing w:val="-8"/>
        </w:rPr>
      </w:pPr>
      <w:r w:rsidRPr="007B0B1C">
        <w:rPr>
          <w:szCs w:val="20"/>
          <w:lang w:val="de-DE"/>
        </w:rPr>
        <w:t xml:space="preserve">1. </w:t>
      </w:r>
      <w:r w:rsidR="00E6199C">
        <w:t xml:space="preserve">Cấp ủy các xã, thị trấn </w:t>
      </w:r>
      <w:r w:rsidR="0067586B">
        <w:t>thường xuyên quan tâm chỉ đạo</w:t>
      </w:r>
      <w:r w:rsidR="00E6199C">
        <w:t xml:space="preserve"> huy động, vận động </w:t>
      </w:r>
      <w:r w:rsidR="004F345E">
        <w:t xml:space="preserve">học sinh và </w:t>
      </w:r>
      <w:r w:rsidR="00E6199C">
        <w:t xml:space="preserve">các đối tượng trong độ tuổi phổ cập ra lớp, duy trì tỷ lệ chuyên cần của học sinh </w:t>
      </w:r>
      <w:r w:rsidR="0067586B">
        <w:t xml:space="preserve">các đơn vị trường </w:t>
      </w:r>
      <w:r w:rsidR="00E95385" w:rsidRPr="00E95385">
        <w:rPr>
          <w:i/>
          <w:iCs/>
        </w:rPr>
        <w:t>(nhất là số học sinh không có chế độ hỗ trợ)</w:t>
      </w:r>
      <w:r w:rsidR="00E95385">
        <w:t xml:space="preserve"> </w:t>
      </w:r>
      <w:r w:rsidR="00E6199C">
        <w:t xml:space="preserve">đảm bảo kế hoạch, chỉ tiêu các nghị quyết đề ra </w:t>
      </w:r>
      <w:r w:rsidR="00E6199C">
        <w:rPr>
          <w:i/>
          <w:iCs/>
        </w:rPr>
        <w:t xml:space="preserve">(trong đó đặc biệt quan tâm đến </w:t>
      </w:r>
      <w:r w:rsidR="00E6199C">
        <w:rPr>
          <w:i/>
          <w:iCs/>
        </w:rPr>
        <w:lastRenderedPageBreak/>
        <w:t>số học sinh có nguy cơ bỏ học)</w:t>
      </w:r>
      <w:r w:rsidR="00E6199C">
        <w:t xml:space="preserve">, </w:t>
      </w:r>
      <w:r w:rsidR="00E6199C" w:rsidRPr="00AC20E2">
        <w:t xml:space="preserve">góp phần củng cố vững chắc chất lượng phổ cập giáo dục, xóa </w:t>
      </w:r>
      <w:r w:rsidR="00E6199C" w:rsidRPr="00AC20E2">
        <w:rPr>
          <w:spacing w:val="-3"/>
        </w:rPr>
        <w:t xml:space="preserve">mù </w:t>
      </w:r>
      <w:r w:rsidR="00E6199C" w:rsidRPr="00AC20E2">
        <w:t>chữ</w:t>
      </w:r>
      <w:r w:rsidR="00E6199C">
        <w:t>.</w:t>
      </w:r>
    </w:p>
    <w:p w:rsidR="00F77947" w:rsidRPr="007B0B1C" w:rsidRDefault="00E6199C" w:rsidP="00B65969">
      <w:pPr>
        <w:spacing w:before="120" w:after="120" w:line="264" w:lineRule="auto"/>
        <w:ind w:firstLine="720"/>
        <w:jc w:val="both"/>
        <w:rPr>
          <w:szCs w:val="20"/>
          <w:lang w:val="de-DE"/>
        </w:rPr>
      </w:pPr>
      <w:r>
        <w:rPr>
          <w:szCs w:val="20"/>
          <w:lang w:val="de-DE"/>
        </w:rPr>
        <w:t xml:space="preserve">2. </w:t>
      </w:r>
      <w:r w:rsidR="009D074D" w:rsidRPr="007B0B1C">
        <w:rPr>
          <w:szCs w:val="20"/>
          <w:lang w:val="de-DE"/>
        </w:rPr>
        <w:t>T</w:t>
      </w:r>
      <w:r w:rsidR="00160067" w:rsidRPr="007B0B1C">
        <w:rPr>
          <w:szCs w:val="20"/>
          <w:lang w:val="de-DE"/>
        </w:rPr>
        <w:t>ăng cường bổ sung nguồn kinh phí thực hiện các chương trình, nghị quyết, kế hoạch nâng cao chất lượng giáo dục, xóa mù chữ giai đoạn 2021</w:t>
      </w:r>
      <w:r w:rsidR="00BF0A82" w:rsidRPr="007B0B1C">
        <w:rPr>
          <w:szCs w:val="20"/>
          <w:lang w:val="de-DE"/>
        </w:rPr>
        <w:t xml:space="preserve"> </w:t>
      </w:r>
      <w:r w:rsidR="00160067" w:rsidRPr="007B0B1C">
        <w:rPr>
          <w:szCs w:val="20"/>
          <w:lang w:val="de-DE"/>
        </w:rPr>
        <w:t>-</w:t>
      </w:r>
      <w:r w:rsidR="00BF0A82" w:rsidRPr="007B0B1C">
        <w:rPr>
          <w:szCs w:val="20"/>
          <w:lang w:val="de-DE"/>
        </w:rPr>
        <w:t xml:space="preserve"> </w:t>
      </w:r>
      <w:r w:rsidR="00160067" w:rsidRPr="007B0B1C">
        <w:rPr>
          <w:szCs w:val="20"/>
          <w:lang w:val="de-DE"/>
        </w:rPr>
        <w:t>2025 kịp thời, đúng tiến độ</w:t>
      </w:r>
      <w:r w:rsidR="00683581" w:rsidRPr="007B0B1C">
        <w:rPr>
          <w:szCs w:val="20"/>
          <w:lang w:val="de-DE"/>
        </w:rPr>
        <w:t xml:space="preserve">, nhất là </w:t>
      </w:r>
      <w:r w:rsidR="008A58E4" w:rsidRPr="007B0B1C">
        <w:rPr>
          <w:szCs w:val="20"/>
          <w:lang w:val="de-DE"/>
        </w:rPr>
        <w:t>kinh phí chi trả chế độ cho người dạy</w:t>
      </w:r>
      <w:r w:rsidR="00683581" w:rsidRPr="007B0B1C">
        <w:rPr>
          <w:szCs w:val="20"/>
          <w:lang w:val="de-DE"/>
        </w:rPr>
        <w:t>.</w:t>
      </w:r>
    </w:p>
    <w:p w:rsidR="00C8186A" w:rsidRPr="00C8186A" w:rsidRDefault="004F345E" w:rsidP="00C8186A">
      <w:pPr>
        <w:spacing w:before="120" w:after="120" w:line="264" w:lineRule="auto"/>
        <w:ind w:firstLine="720"/>
        <w:jc w:val="both"/>
        <w:rPr>
          <w:spacing w:val="-4"/>
          <w:lang w:val="de-DE"/>
        </w:rPr>
      </w:pPr>
      <w:r>
        <w:rPr>
          <w:spacing w:val="-4"/>
          <w:szCs w:val="20"/>
          <w:lang w:val="de-DE"/>
        </w:rPr>
        <w:t>3</w:t>
      </w:r>
      <w:r w:rsidR="009D074D" w:rsidRPr="007B0B1C">
        <w:rPr>
          <w:spacing w:val="-4"/>
          <w:szCs w:val="20"/>
          <w:lang w:val="de-DE"/>
        </w:rPr>
        <w:t xml:space="preserve">. </w:t>
      </w:r>
      <w:r w:rsidR="009657B6">
        <w:rPr>
          <w:spacing w:val="-4"/>
          <w:szCs w:val="20"/>
          <w:lang w:val="de-DE"/>
        </w:rPr>
        <w:t>Đề xuất với tỉnh g</w:t>
      </w:r>
      <w:r w:rsidR="00C87329" w:rsidRPr="007B0B1C">
        <w:rPr>
          <w:spacing w:val="-4"/>
          <w:szCs w:val="20"/>
          <w:lang w:val="de-DE"/>
        </w:rPr>
        <w:t xml:space="preserve">iao biên chế </w:t>
      </w:r>
      <w:r w:rsidR="00160067" w:rsidRPr="007B0B1C">
        <w:rPr>
          <w:spacing w:val="-4"/>
          <w:szCs w:val="20"/>
          <w:lang w:val="de-DE"/>
        </w:rPr>
        <w:t xml:space="preserve">đảm </w:t>
      </w:r>
      <w:r w:rsidR="00C8186A">
        <w:rPr>
          <w:spacing w:val="-4"/>
          <w:lang w:val="vi-VN"/>
        </w:rPr>
        <w:t>bảo tỷ lệ giáo viên/</w:t>
      </w:r>
      <w:r w:rsidR="00160067" w:rsidRPr="007B0B1C">
        <w:rPr>
          <w:spacing w:val="-4"/>
          <w:lang w:val="vi-VN"/>
        </w:rPr>
        <w:t>lớp theo đúng quy định</w:t>
      </w:r>
      <w:r w:rsidR="004B624E">
        <w:rPr>
          <w:spacing w:val="-4"/>
        </w:rPr>
        <w:t xml:space="preserve"> đối với địa bàn nhiều điểm trường có khoảng cách địa lý </w:t>
      </w:r>
      <w:r w:rsidR="00580824">
        <w:rPr>
          <w:spacing w:val="-4"/>
        </w:rPr>
        <w:t>xa</w:t>
      </w:r>
      <w:r w:rsidR="004B624E">
        <w:rPr>
          <w:spacing w:val="-4"/>
        </w:rPr>
        <w:t xml:space="preserve"> như huyện </w:t>
      </w:r>
      <w:r w:rsidR="004B624E" w:rsidRPr="00C8186A">
        <w:rPr>
          <w:spacing w:val="-4"/>
        </w:rPr>
        <w:t>Mường Tè</w:t>
      </w:r>
      <w:r w:rsidR="00845F8E" w:rsidRPr="00C8186A">
        <w:rPr>
          <w:spacing w:val="-4"/>
          <w:lang w:val="de-DE"/>
        </w:rPr>
        <w:t>./.</w:t>
      </w:r>
    </w:p>
    <w:p w:rsidR="00160067" w:rsidRPr="000C548B" w:rsidRDefault="00C8186A" w:rsidP="00C8186A">
      <w:pPr>
        <w:spacing w:before="120" w:after="120" w:line="264" w:lineRule="auto"/>
        <w:ind w:firstLine="720"/>
        <w:jc w:val="both"/>
        <w:rPr>
          <w:spacing w:val="-4"/>
          <w:lang w:val="de-DE"/>
        </w:rPr>
      </w:pPr>
      <w:r w:rsidRPr="00C8186A">
        <w:rPr>
          <w:lang w:val="vi-VN"/>
        </w:rPr>
        <w:t>Trên đây là Báo cáo</w:t>
      </w:r>
      <w:r w:rsidR="000F6F00" w:rsidRPr="00C8186A">
        <w:rPr>
          <w:spacing w:val="-4"/>
          <w:lang w:val="vi-VN"/>
        </w:rPr>
        <w:t xml:space="preserve"> </w:t>
      </w:r>
      <w:r w:rsidRPr="00C8186A">
        <w:rPr>
          <w:lang w:val="af-ZA"/>
        </w:rPr>
        <w:t xml:space="preserve">Kết quả thực hiện Kế hoạch số </w:t>
      </w:r>
      <w:r w:rsidRPr="00C8186A">
        <w:rPr>
          <w:bCs/>
          <w:spacing w:val="-6"/>
          <w:lang w:val="vi-VN"/>
        </w:rPr>
        <w:t>2057/KH-UBND</w:t>
      </w:r>
      <w:r w:rsidRPr="00C8186A">
        <w:rPr>
          <w:bCs/>
          <w:spacing w:val="-6"/>
          <w:lang w:val="vi-VN"/>
        </w:rPr>
        <w:t xml:space="preserve"> ngà</w:t>
      </w:r>
      <w:r>
        <w:rPr>
          <w:bCs/>
          <w:spacing w:val="-6"/>
        </w:rPr>
        <w:t>y</w:t>
      </w:r>
      <w:r w:rsidRPr="00C8186A">
        <w:rPr>
          <w:bCs/>
          <w:spacing w:val="-6"/>
          <w:lang w:val="vi-VN"/>
        </w:rPr>
        <w:t xml:space="preserve"> </w:t>
      </w:r>
      <w:r w:rsidRPr="00C8186A">
        <w:rPr>
          <w:bCs/>
          <w:spacing w:val="-6"/>
          <w:lang w:val="vi-VN"/>
        </w:rPr>
        <w:t xml:space="preserve">27/11/2020 </w:t>
      </w:r>
      <w:r w:rsidRPr="00C8186A">
        <w:rPr>
          <w:bCs/>
          <w:spacing w:val="-6"/>
        </w:rPr>
        <w:t>của UBND huyện về thực hiện</w:t>
      </w:r>
      <w:r w:rsidRPr="00C8186A">
        <w:rPr>
          <w:spacing w:val="-6"/>
        </w:rPr>
        <w:t xml:space="preserve"> </w:t>
      </w:r>
      <w:r w:rsidRPr="00C8186A">
        <w:t xml:space="preserve">Nghị quyết số 03-NQ/HU ngày 15/9/2020 của BCH Đảng bộ huyện Mường Tè về nâng cao chất lượng giáo dục và xóa mù chữ giai đoạn 2020 </w:t>
      </w:r>
      <w:r w:rsidR="005521B6">
        <w:t>-</w:t>
      </w:r>
      <w:r w:rsidRPr="00C8186A">
        <w:t xml:space="preserve"> 2025</w:t>
      </w:r>
      <w:r>
        <w:t>./.</w:t>
      </w:r>
      <w:r w:rsidRPr="00C8186A">
        <w:t xml:space="preserve"> </w:t>
      </w:r>
    </w:p>
    <w:tbl>
      <w:tblPr>
        <w:tblW w:w="9072" w:type="dxa"/>
        <w:tblInd w:w="108" w:type="dxa"/>
        <w:tblLook w:val="04A0" w:firstRow="1" w:lastRow="0" w:firstColumn="1" w:lastColumn="0" w:noHBand="0" w:noVBand="1"/>
      </w:tblPr>
      <w:tblGrid>
        <w:gridCol w:w="4536"/>
        <w:gridCol w:w="4536"/>
      </w:tblGrid>
      <w:tr w:rsidR="000C548B" w:rsidRPr="007240CD" w:rsidTr="0014419B">
        <w:tc>
          <w:tcPr>
            <w:tcW w:w="4536" w:type="dxa"/>
          </w:tcPr>
          <w:p w:rsidR="00F10A4B" w:rsidRPr="000C548B" w:rsidRDefault="00F10A4B" w:rsidP="00C8186A">
            <w:pPr>
              <w:spacing w:before="120"/>
              <w:rPr>
                <w:b/>
                <w:bCs/>
                <w:i/>
                <w:iCs/>
                <w:sz w:val="24"/>
                <w:szCs w:val="24"/>
                <w:u w:val="single"/>
                <w:lang w:val="da-DK"/>
              </w:rPr>
            </w:pPr>
            <w:r w:rsidRPr="000C548B">
              <w:rPr>
                <w:b/>
                <w:bCs/>
                <w:i/>
                <w:iCs/>
                <w:sz w:val="24"/>
                <w:szCs w:val="24"/>
                <w:lang w:val="da-DK"/>
              </w:rPr>
              <w:t>Nơi nhận:</w:t>
            </w:r>
          </w:p>
          <w:p w:rsidR="00C8186A" w:rsidRPr="00C8186A" w:rsidRDefault="00C8186A" w:rsidP="00270658">
            <w:pPr>
              <w:rPr>
                <w:sz w:val="22"/>
                <w:szCs w:val="24"/>
                <w:lang w:val="da-DK"/>
              </w:rPr>
            </w:pPr>
            <w:r w:rsidRPr="00C8186A">
              <w:rPr>
                <w:noProof/>
                <w:sz w:val="22"/>
                <w:szCs w:val="24"/>
              </w:rPr>
              <mc:AlternateContent>
                <mc:Choice Requires="wps">
                  <w:drawing>
                    <wp:anchor distT="0" distB="0" distL="114300" distR="114300" simplePos="0" relativeHeight="251657216" behindDoc="0" locked="0" layoutInCell="1" allowOverlap="1" wp14:anchorId="31E1E3BB" wp14:editId="41EA520D">
                      <wp:simplePos x="0" y="0"/>
                      <wp:positionH relativeFrom="column">
                        <wp:posOffset>1207788</wp:posOffset>
                      </wp:positionH>
                      <wp:positionV relativeFrom="paragraph">
                        <wp:posOffset>38735</wp:posOffset>
                      </wp:positionV>
                      <wp:extent cx="45719" cy="274750"/>
                      <wp:effectExtent l="0" t="0" r="31115" b="11430"/>
                      <wp:wrapNone/>
                      <wp:docPr id="2" name="Right Brace 2"/>
                      <wp:cNvGraphicFramePr/>
                      <a:graphic xmlns:a="http://schemas.openxmlformats.org/drawingml/2006/main">
                        <a:graphicData uri="http://schemas.microsoft.com/office/word/2010/wordprocessingShape">
                          <wps:wsp>
                            <wps:cNvSpPr/>
                            <wps:spPr>
                              <a:xfrm>
                                <a:off x="0" y="0"/>
                                <a:ext cx="45719" cy="274750"/>
                              </a:xfrm>
                              <a:prstGeom prst="righ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806F903"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 o:spid="_x0000_s1026" type="#_x0000_t88" style="position:absolute;margin-left:95.1pt;margin-top:3.05pt;width:3.6pt;height:21.6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" adj="300" strokecolor="black [3200]" strokeweight=".5pt">
                      <v:stroke joinstyle="miter"/>
                    </v:shape>
                  </w:pict>
                </mc:Fallback>
              </mc:AlternateContent>
            </w:r>
            <w:r w:rsidR="00F10A4B" w:rsidRPr="00C8186A">
              <w:rPr>
                <w:sz w:val="22"/>
                <w:szCs w:val="24"/>
                <w:lang w:val="da-DK"/>
              </w:rPr>
              <w:t xml:space="preserve">- TT Huyện </w:t>
            </w:r>
            <w:r w:rsidR="00096EE6" w:rsidRPr="00C8186A">
              <w:rPr>
                <w:sz w:val="22"/>
                <w:szCs w:val="24"/>
                <w:lang w:val="da-DK"/>
              </w:rPr>
              <w:t>ủy</w:t>
            </w:r>
            <w:r w:rsidRPr="00C8186A">
              <w:rPr>
                <w:sz w:val="22"/>
                <w:szCs w:val="24"/>
                <w:lang w:val="da-DK"/>
              </w:rPr>
              <w:t>;</w:t>
            </w:r>
            <w:r w:rsidR="00096EE6" w:rsidRPr="00C8186A">
              <w:rPr>
                <w:sz w:val="22"/>
                <w:szCs w:val="24"/>
                <w:lang w:val="da-DK"/>
              </w:rPr>
              <w:t xml:space="preserve"> </w:t>
            </w:r>
          </w:p>
          <w:p w:rsidR="00F10A4B" w:rsidRPr="00C8186A" w:rsidRDefault="00C8186A" w:rsidP="00270658">
            <w:pPr>
              <w:rPr>
                <w:sz w:val="22"/>
                <w:szCs w:val="24"/>
                <w:lang w:val="da-DK"/>
              </w:rPr>
            </w:pPr>
            <w:r w:rsidRPr="00C8186A">
              <w:rPr>
                <w:sz w:val="22"/>
                <w:szCs w:val="24"/>
                <w:lang w:val="da-DK"/>
              </w:rPr>
              <w:t xml:space="preserve">- TT. </w:t>
            </w:r>
            <w:r w:rsidR="00096EE6" w:rsidRPr="00C8186A">
              <w:rPr>
                <w:sz w:val="22"/>
                <w:szCs w:val="24"/>
                <w:lang w:val="da-DK"/>
              </w:rPr>
              <w:t>HĐND huyện</w:t>
            </w:r>
            <w:r w:rsidR="00F10A4B" w:rsidRPr="00C8186A">
              <w:rPr>
                <w:sz w:val="22"/>
                <w:szCs w:val="24"/>
                <w:lang w:val="da-DK"/>
              </w:rPr>
              <w:t>;</w:t>
            </w:r>
            <w:r w:rsidR="00096EE6" w:rsidRPr="00C8186A">
              <w:rPr>
                <w:sz w:val="22"/>
                <w:szCs w:val="24"/>
                <w:lang w:val="da-DK"/>
              </w:rPr>
              <w:t xml:space="preserve"> </w:t>
            </w:r>
            <w:r w:rsidRPr="00C8186A">
              <w:rPr>
                <w:sz w:val="22"/>
                <w:szCs w:val="24"/>
                <w:lang w:val="da-DK"/>
              </w:rPr>
              <w:t xml:space="preserve">   </w:t>
            </w:r>
            <w:r w:rsidR="0052044E">
              <w:rPr>
                <w:sz w:val="22"/>
                <w:szCs w:val="24"/>
                <w:lang w:val="da-DK"/>
              </w:rPr>
              <w:t xml:space="preserve"> </w:t>
            </w:r>
            <w:r w:rsidR="00096EE6" w:rsidRPr="00C8186A">
              <w:rPr>
                <w:sz w:val="22"/>
                <w:szCs w:val="24"/>
                <w:lang w:val="da-DK"/>
              </w:rPr>
              <w:t>(b/c)</w:t>
            </w:r>
            <w:r w:rsidR="0014419B">
              <w:rPr>
                <w:sz w:val="22"/>
                <w:szCs w:val="24"/>
                <w:lang w:val="da-DK"/>
              </w:rPr>
              <w:t xml:space="preserve"> </w:t>
            </w:r>
          </w:p>
          <w:p w:rsidR="00F10A4B" w:rsidRPr="00C8186A" w:rsidRDefault="00F10A4B" w:rsidP="00270658">
            <w:pPr>
              <w:rPr>
                <w:sz w:val="22"/>
                <w:szCs w:val="24"/>
                <w:lang w:val="da-DK"/>
              </w:rPr>
            </w:pPr>
            <w:r w:rsidRPr="00C8186A">
              <w:rPr>
                <w:sz w:val="22"/>
                <w:szCs w:val="24"/>
                <w:lang w:val="da-DK"/>
              </w:rPr>
              <w:t xml:space="preserve">- </w:t>
            </w:r>
            <w:r w:rsidR="00C8186A" w:rsidRPr="00C8186A">
              <w:rPr>
                <w:sz w:val="22"/>
                <w:szCs w:val="24"/>
                <w:lang w:val="da-DK"/>
              </w:rPr>
              <w:t>CT, PCT UBND huyện</w:t>
            </w:r>
            <w:r w:rsidRPr="00C8186A">
              <w:rPr>
                <w:sz w:val="22"/>
                <w:szCs w:val="24"/>
                <w:lang w:val="da-DK"/>
              </w:rPr>
              <w:t>;</w:t>
            </w:r>
          </w:p>
          <w:p w:rsidR="00F10A4B" w:rsidRPr="00C8186A" w:rsidRDefault="00F10A4B" w:rsidP="00270658">
            <w:pPr>
              <w:rPr>
                <w:sz w:val="22"/>
                <w:szCs w:val="24"/>
                <w:lang w:val="da-DK"/>
              </w:rPr>
            </w:pPr>
            <w:r w:rsidRPr="00C8186A">
              <w:rPr>
                <w:sz w:val="22"/>
                <w:szCs w:val="24"/>
                <w:lang w:val="da-DK"/>
              </w:rPr>
              <w:t xml:space="preserve">- </w:t>
            </w:r>
            <w:r w:rsidR="005315E8" w:rsidRPr="00C8186A">
              <w:rPr>
                <w:sz w:val="22"/>
                <w:szCs w:val="24"/>
                <w:lang w:val="da-DK"/>
              </w:rPr>
              <w:t>C</w:t>
            </w:r>
            <w:r w:rsidRPr="00C8186A">
              <w:rPr>
                <w:sz w:val="22"/>
                <w:szCs w:val="24"/>
                <w:lang w:val="da-DK"/>
              </w:rPr>
              <w:t xml:space="preserve">ác cơ </w:t>
            </w:r>
            <w:r w:rsidR="004D5C0A" w:rsidRPr="00C8186A">
              <w:rPr>
                <w:sz w:val="22"/>
                <w:szCs w:val="24"/>
                <w:lang w:val="da-DK"/>
              </w:rPr>
              <w:t>quan, ban</w:t>
            </w:r>
            <w:r w:rsidR="00096EE6" w:rsidRPr="00C8186A">
              <w:rPr>
                <w:sz w:val="22"/>
                <w:szCs w:val="24"/>
                <w:lang w:val="da-DK"/>
              </w:rPr>
              <w:t>,</w:t>
            </w:r>
            <w:r w:rsidR="004D5C0A" w:rsidRPr="00C8186A">
              <w:rPr>
                <w:sz w:val="22"/>
                <w:szCs w:val="24"/>
                <w:lang w:val="da-DK"/>
              </w:rPr>
              <w:t xml:space="preserve"> ngành, đoàn thể huyện</w:t>
            </w:r>
            <w:r w:rsidRPr="00C8186A">
              <w:rPr>
                <w:sz w:val="22"/>
                <w:szCs w:val="24"/>
                <w:lang w:val="da-DK"/>
              </w:rPr>
              <w:t xml:space="preserve">; </w:t>
            </w:r>
          </w:p>
          <w:p w:rsidR="00F10A4B" w:rsidRPr="00C8186A" w:rsidRDefault="00F10A4B" w:rsidP="00270658">
            <w:pPr>
              <w:rPr>
                <w:sz w:val="22"/>
                <w:szCs w:val="24"/>
                <w:lang w:val="da-DK"/>
              </w:rPr>
            </w:pPr>
            <w:r w:rsidRPr="00C8186A">
              <w:rPr>
                <w:sz w:val="22"/>
                <w:szCs w:val="24"/>
                <w:lang w:val="da-DK"/>
              </w:rPr>
              <w:t xml:space="preserve">- </w:t>
            </w:r>
            <w:r w:rsidR="005315E8" w:rsidRPr="00C8186A">
              <w:rPr>
                <w:sz w:val="22"/>
                <w:szCs w:val="24"/>
                <w:lang w:val="da-DK"/>
              </w:rPr>
              <w:t>UBND các xã, thị trấn;</w:t>
            </w:r>
            <w:r w:rsidRPr="00C8186A">
              <w:rPr>
                <w:sz w:val="22"/>
                <w:szCs w:val="24"/>
                <w:lang w:val="da-DK"/>
              </w:rPr>
              <w:t xml:space="preserve"> </w:t>
            </w:r>
          </w:p>
          <w:p w:rsidR="00F10A4B" w:rsidRPr="000C548B" w:rsidRDefault="00F10A4B" w:rsidP="00270658">
            <w:pPr>
              <w:rPr>
                <w:lang w:val="da-DK"/>
              </w:rPr>
            </w:pPr>
            <w:r w:rsidRPr="00C8186A">
              <w:rPr>
                <w:sz w:val="22"/>
                <w:szCs w:val="24"/>
                <w:lang w:val="da-DK"/>
              </w:rPr>
              <w:t>- L</w:t>
            </w:r>
            <w:r w:rsidRPr="00C8186A">
              <w:rPr>
                <w:sz w:val="22"/>
                <w:szCs w:val="24"/>
                <w:lang w:val="da-DK"/>
              </w:rPr>
              <w:softHyphen/>
              <w:t>ưu VT.</w:t>
            </w:r>
          </w:p>
        </w:tc>
        <w:tc>
          <w:tcPr>
            <w:tcW w:w="4536" w:type="dxa"/>
          </w:tcPr>
          <w:p w:rsidR="00F10A4B" w:rsidRPr="000C548B" w:rsidRDefault="00F10A4B" w:rsidP="00C8186A">
            <w:pPr>
              <w:spacing w:before="120"/>
              <w:jc w:val="center"/>
              <w:rPr>
                <w:b/>
                <w:lang w:val="da-DK"/>
              </w:rPr>
            </w:pPr>
            <w:r w:rsidRPr="000C548B">
              <w:rPr>
                <w:b/>
                <w:lang w:val="da-DK"/>
              </w:rPr>
              <w:t>TM. ỦY BAN NHÂN DÂN</w:t>
            </w:r>
          </w:p>
          <w:p w:rsidR="00F10A4B" w:rsidRPr="000C548B" w:rsidRDefault="0096501C" w:rsidP="00270658">
            <w:pPr>
              <w:jc w:val="center"/>
              <w:rPr>
                <w:b/>
                <w:lang w:val="da-DK"/>
              </w:rPr>
            </w:pPr>
            <w:r w:rsidRPr="000C548B">
              <w:rPr>
                <w:b/>
                <w:lang w:val="da-DK"/>
              </w:rPr>
              <w:t>K</w:t>
            </w:r>
            <w:r w:rsidR="00F10A4B" w:rsidRPr="000C548B">
              <w:rPr>
                <w:b/>
                <w:lang w:val="da-DK"/>
              </w:rPr>
              <w:t>T</w:t>
            </w:r>
            <w:r w:rsidRPr="000C548B">
              <w:rPr>
                <w:b/>
                <w:lang w:val="da-DK"/>
              </w:rPr>
              <w:t>.</w:t>
            </w:r>
            <w:r w:rsidR="00F10A4B" w:rsidRPr="000C548B">
              <w:rPr>
                <w:b/>
                <w:lang w:val="da-DK"/>
              </w:rPr>
              <w:t xml:space="preserve"> CHỦ TỊCH</w:t>
            </w:r>
          </w:p>
          <w:p w:rsidR="00F10A4B" w:rsidRPr="000C548B" w:rsidRDefault="00F10A4B" w:rsidP="00270658">
            <w:pPr>
              <w:jc w:val="center"/>
              <w:rPr>
                <w:b/>
                <w:lang w:val="da-DK"/>
              </w:rPr>
            </w:pPr>
            <w:r w:rsidRPr="000C548B">
              <w:rPr>
                <w:b/>
                <w:lang w:val="da-DK"/>
              </w:rPr>
              <w:t>PHÓ CHỦ TỊCH</w:t>
            </w:r>
          </w:p>
          <w:p w:rsidR="00F10A4B" w:rsidRPr="000C548B" w:rsidRDefault="00F10A4B" w:rsidP="00270658">
            <w:pPr>
              <w:rPr>
                <w:lang w:val="da-DK"/>
              </w:rPr>
            </w:pPr>
          </w:p>
          <w:p w:rsidR="00F10A4B" w:rsidRPr="000C548B" w:rsidRDefault="00F10A4B" w:rsidP="00270658">
            <w:pPr>
              <w:rPr>
                <w:lang w:val="da-DK"/>
              </w:rPr>
            </w:pPr>
          </w:p>
          <w:p w:rsidR="00F10A4B" w:rsidRPr="000C548B" w:rsidRDefault="00F10A4B" w:rsidP="00270658">
            <w:pPr>
              <w:rPr>
                <w:lang w:val="da-DK"/>
              </w:rPr>
            </w:pPr>
          </w:p>
          <w:p w:rsidR="00A92FF1" w:rsidRPr="000C548B" w:rsidRDefault="00A92FF1" w:rsidP="00270658">
            <w:pPr>
              <w:rPr>
                <w:lang w:val="da-DK"/>
              </w:rPr>
            </w:pPr>
          </w:p>
          <w:p w:rsidR="00F10A4B" w:rsidRPr="000C548B" w:rsidRDefault="00F10A4B" w:rsidP="00270658">
            <w:pPr>
              <w:rPr>
                <w:lang w:val="da-DK"/>
              </w:rPr>
            </w:pPr>
          </w:p>
          <w:p w:rsidR="00F10A4B" w:rsidRPr="000C548B" w:rsidRDefault="00F10A4B" w:rsidP="00270658">
            <w:pPr>
              <w:jc w:val="center"/>
              <w:rPr>
                <w:b/>
                <w:lang w:val="da-DK"/>
              </w:rPr>
            </w:pPr>
            <w:r w:rsidRPr="000C548B">
              <w:rPr>
                <w:b/>
                <w:lang w:val="da-DK"/>
              </w:rPr>
              <w:t>Kiều Hải Nam</w:t>
            </w:r>
          </w:p>
        </w:tc>
      </w:tr>
    </w:tbl>
    <w:p w:rsidR="00F10A4B" w:rsidRPr="000C548B" w:rsidRDefault="00F10A4B" w:rsidP="00160067">
      <w:pPr>
        <w:spacing w:before="100" w:after="100"/>
        <w:ind w:firstLine="720"/>
        <w:jc w:val="both"/>
        <w:rPr>
          <w:i/>
          <w:szCs w:val="20"/>
          <w:lang w:val="da-DK"/>
        </w:rPr>
      </w:pPr>
    </w:p>
    <w:p w:rsidR="00772024" w:rsidRPr="000C548B" w:rsidRDefault="00772024" w:rsidP="00404CE4">
      <w:pPr>
        <w:spacing w:before="120" w:after="120"/>
        <w:jc w:val="center"/>
        <w:rPr>
          <w:i/>
          <w:spacing w:val="-4"/>
          <w:lang w:val="de-DE"/>
        </w:rPr>
      </w:pPr>
    </w:p>
    <w:sectPr w:rsidR="00772024" w:rsidRPr="000C548B" w:rsidSect="00E9221F">
      <w:headerReference w:type="default" r:id="rId8"/>
      <w:footerReference w:type="even" r:id="rId9"/>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353B" w:rsidRDefault="007B353B">
      <w:r>
        <w:separator/>
      </w:r>
    </w:p>
  </w:endnote>
  <w:endnote w:type="continuationSeparator" w:id="0">
    <w:p w:rsidR="007B353B" w:rsidRDefault="007B3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FrankRuehl">
    <w:charset w:val="B1"/>
    <w:family w:val="swiss"/>
    <w:pitch w:val="variable"/>
    <w:sig w:usb0="00000803" w:usb1="00000000" w:usb2="00000000" w:usb3="00000000" w:csb0="00000021" w:csb1="00000000"/>
  </w:font>
  <w:font w:name="Candara">
    <w:panose1 w:val="020E0502030303020204"/>
    <w:charset w:val="00"/>
    <w:family w:val="swiss"/>
    <w:pitch w:val="variable"/>
    <w:sig w:usb0="A00002EF" w:usb1="4000A44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ordiaUPC">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0658" w:rsidRDefault="00270658" w:rsidP="00B62F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70658" w:rsidRDefault="0027065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353B" w:rsidRDefault="007B353B">
      <w:r>
        <w:separator/>
      </w:r>
    </w:p>
  </w:footnote>
  <w:footnote w:type="continuationSeparator" w:id="0">
    <w:p w:rsidR="007B353B" w:rsidRDefault="007B353B">
      <w:r>
        <w:continuationSeparator/>
      </w:r>
    </w:p>
  </w:footnote>
  <w:footnote w:id="1">
    <w:p w:rsidR="00270658" w:rsidRPr="00D63403" w:rsidRDefault="00445492" w:rsidP="006A046E">
      <w:pPr>
        <w:pStyle w:val="FootnoteText"/>
        <w:ind w:firstLine="720"/>
        <w:rPr>
          <w:color w:val="FF0000"/>
        </w:rPr>
      </w:pPr>
      <w:r>
        <w:rPr>
          <w:vertAlign w:val="superscript"/>
        </w:rPr>
        <w:t>(</w:t>
      </w:r>
      <w:r w:rsidR="00270658">
        <w:rPr>
          <w:rStyle w:val="FootnoteReference"/>
        </w:rPr>
        <w:footnoteRef/>
      </w:r>
      <w:r>
        <w:rPr>
          <w:vertAlign w:val="superscript"/>
        </w:rPr>
        <w:t>)</w:t>
      </w:r>
      <w:r w:rsidR="00270658">
        <w:t xml:space="preserve"> </w:t>
      </w:r>
      <w:r w:rsidR="00270658" w:rsidRPr="00494468">
        <w:rPr>
          <w:lang w:val="it-IT"/>
        </w:rPr>
        <w:t xml:space="preserve">So với biên chế giao còn thiếu </w:t>
      </w:r>
      <w:r w:rsidR="00270658" w:rsidRPr="00B013FF">
        <w:rPr>
          <w:lang w:val="it-IT"/>
        </w:rPr>
        <w:t>40</w:t>
      </w:r>
      <w:r w:rsidR="00270658" w:rsidRPr="00B013FF">
        <w:t xml:space="preserve"> viên chức </w:t>
      </w:r>
      <w:r w:rsidR="00270658" w:rsidRPr="00445492">
        <w:t>(quản lý 03, giáo viên 37)</w:t>
      </w:r>
      <w:r w:rsidR="00270658" w:rsidRPr="00B013FF">
        <w:rPr>
          <w:i/>
        </w:rPr>
        <w:t>.</w:t>
      </w:r>
    </w:p>
  </w:footnote>
  <w:footnote w:id="2">
    <w:p w:rsidR="006418FB" w:rsidRPr="000C548B" w:rsidRDefault="00236621" w:rsidP="006A046E">
      <w:pPr>
        <w:pStyle w:val="FootnoteText"/>
        <w:ind w:firstLine="720"/>
        <w:jc w:val="both"/>
      </w:pPr>
      <w:r>
        <w:rPr>
          <w:vertAlign w:val="superscript"/>
        </w:rPr>
        <w:t>(</w:t>
      </w:r>
      <w:r w:rsidR="006418FB" w:rsidRPr="000C548B">
        <w:rPr>
          <w:rStyle w:val="FootnoteReference"/>
        </w:rPr>
        <w:footnoteRef/>
      </w:r>
      <w:r>
        <w:rPr>
          <w:vertAlign w:val="superscript"/>
        </w:rPr>
        <w:t>)</w:t>
      </w:r>
      <w:r>
        <w:t xml:space="preserve"> Công văn số 1044/UBND-VX</w:t>
      </w:r>
      <w:r w:rsidR="006418FB" w:rsidRPr="000C548B">
        <w:t xml:space="preserve"> ngày 15/6/2021 về việc đặt hàng giáo viên theo nhu cầu của xã hội quy định tại Nghị định 116/2020</w:t>
      </w:r>
      <w:r>
        <w:t>/NĐ-CP; Báo cáo số 1044/UBND-VX</w:t>
      </w:r>
      <w:r w:rsidR="006418FB" w:rsidRPr="000C548B">
        <w:t xml:space="preserve"> ngày 15/6/2021 về việc rà soát nhu cầu tuyển sinh, đào tạo giáo viên năm 2022 và đề xuất nhu cầu đào tạo giáo viên các năm</w:t>
      </w:r>
      <w:r w:rsidR="006C131D">
        <w:t>,</w:t>
      </w:r>
      <w:r w:rsidR="006418FB" w:rsidRPr="000C548B">
        <w:t xml:space="preserve"> từ 2023 đến </w:t>
      </w:r>
      <w:r>
        <w:t xml:space="preserve">2025; Công văn số 2198/UBND-VX </w:t>
      </w:r>
      <w:r w:rsidR="006418FB" w:rsidRPr="000C548B">
        <w:t>ngày 31/10/2022 về việc xét tuyển học cử tuyển năm 2022</w:t>
      </w:r>
      <w:r w:rsidR="006C131D">
        <w:t>;</w:t>
      </w:r>
      <w:r>
        <w:t xml:space="preserve"> Báo cáo số 542/BC-UBND</w:t>
      </w:r>
      <w:r w:rsidR="006418FB" w:rsidRPr="000C548B">
        <w:t xml:space="preserve"> ngày 29/3/2022 về việc rà soát nhu cầu tuyển sinh, đào tạo giáo viên năm 2022 và đề xuất nhu cầu đào tạo giáo viên các năm, từ 2023 đến 2025</w:t>
      </w:r>
      <w:r w:rsidR="006C131D">
        <w:t>…</w:t>
      </w:r>
    </w:p>
  </w:footnote>
  <w:footnote w:id="3">
    <w:p w:rsidR="005032D7" w:rsidRPr="006A046E" w:rsidRDefault="00723C5D" w:rsidP="00B6783A">
      <w:pPr>
        <w:pStyle w:val="FootnoteText"/>
        <w:ind w:firstLine="720"/>
        <w:jc w:val="both"/>
      </w:pPr>
      <w:r>
        <w:rPr>
          <w:vertAlign w:val="superscript"/>
        </w:rPr>
        <w:t>(</w:t>
      </w:r>
      <w:r w:rsidR="005032D7" w:rsidRPr="006A046E">
        <w:rPr>
          <w:rStyle w:val="FootnoteReference"/>
        </w:rPr>
        <w:footnoteRef/>
      </w:r>
      <w:r>
        <w:rPr>
          <w:vertAlign w:val="superscript"/>
        </w:rPr>
        <w:t>)</w:t>
      </w:r>
      <w:r>
        <w:rPr>
          <w:lang w:val="nl-NL"/>
        </w:rPr>
        <w:t xml:space="preserve"> </w:t>
      </w:r>
      <w:r w:rsidR="005032D7" w:rsidRPr="006A046E">
        <w:rPr>
          <w:lang w:val="nl-NL"/>
        </w:rPr>
        <w:t>Mầm non 14 trường bằng năm học 2019</w:t>
      </w:r>
      <w:r>
        <w:rPr>
          <w:lang w:val="nl-NL"/>
        </w:rPr>
        <w:t xml:space="preserve"> </w:t>
      </w:r>
      <w:r w:rsidR="005032D7" w:rsidRPr="006A046E">
        <w:rPr>
          <w:lang w:val="nl-NL"/>
        </w:rPr>
        <w:t>-</w:t>
      </w:r>
      <w:r>
        <w:rPr>
          <w:lang w:val="nl-NL"/>
        </w:rPr>
        <w:t xml:space="preserve"> </w:t>
      </w:r>
      <w:r w:rsidR="005032D7" w:rsidRPr="006A046E">
        <w:rPr>
          <w:lang w:val="nl-NL"/>
        </w:rPr>
        <w:t>2020; Tiểu học 07 trường giảm 03 trường so với năm học 2019</w:t>
      </w:r>
      <w:r>
        <w:rPr>
          <w:lang w:val="nl-NL"/>
        </w:rPr>
        <w:t xml:space="preserve"> </w:t>
      </w:r>
      <w:r w:rsidR="005032D7" w:rsidRPr="006A046E">
        <w:rPr>
          <w:lang w:val="nl-NL"/>
        </w:rPr>
        <w:t>-</w:t>
      </w:r>
      <w:r>
        <w:rPr>
          <w:lang w:val="nl-NL"/>
        </w:rPr>
        <w:t xml:space="preserve"> </w:t>
      </w:r>
      <w:r w:rsidR="005032D7" w:rsidRPr="006A046E">
        <w:rPr>
          <w:lang w:val="nl-NL"/>
        </w:rPr>
        <w:t>2020; THCS 15 trường bằng năm học 2019</w:t>
      </w:r>
      <w:r>
        <w:rPr>
          <w:lang w:val="nl-NL"/>
        </w:rPr>
        <w:t xml:space="preserve"> </w:t>
      </w:r>
      <w:r w:rsidR="005032D7" w:rsidRPr="006A046E">
        <w:rPr>
          <w:lang w:val="nl-NL"/>
        </w:rPr>
        <w:t>-</w:t>
      </w:r>
      <w:r>
        <w:rPr>
          <w:lang w:val="nl-NL"/>
        </w:rPr>
        <w:t xml:space="preserve"> </w:t>
      </w:r>
      <w:r w:rsidR="005032D7" w:rsidRPr="006A046E">
        <w:rPr>
          <w:lang w:val="nl-NL"/>
        </w:rPr>
        <w:t>2020; THPT 03 trường bằng năm học 2019</w:t>
      </w:r>
      <w:r>
        <w:rPr>
          <w:lang w:val="nl-NL"/>
        </w:rPr>
        <w:t xml:space="preserve"> </w:t>
      </w:r>
      <w:r w:rsidR="005032D7" w:rsidRPr="006A046E">
        <w:rPr>
          <w:lang w:val="nl-NL"/>
        </w:rPr>
        <w:t>-</w:t>
      </w:r>
      <w:r>
        <w:rPr>
          <w:lang w:val="nl-NL"/>
        </w:rPr>
        <w:t xml:space="preserve"> </w:t>
      </w:r>
      <w:r w:rsidR="005032D7" w:rsidRPr="006A046E">
        <w:rPr>
          <w:lang w:val="nl-NL"/>
        </w:rPr>
        <w:t>2020; Trung tâm GDTX-GDNN 01 trung tâm bằng năm học 2019</w:t>
      </w:r>
      <w:r>
        <w:rPr>
          <w:lang w:val="nl-NL"/>
        </w:rPr>
        <w:t xml:space="preserve"> </w:t>
      </w:r>
      <w:r w:rsidR="005032D7" w:rsidRPr="006A046E">
        <w:rPr>
          <w:lang w:val="nl-NL"/>
        </w:rPr>
        <w:t>-</w:t>
      </w:r>
      <w:r>
        <w:rPr>
          <w:lang w:val="nl-NL"/>
        </w:rPr>
        <w:t xml:space="preserve"> </w:t>
      </w:r>
      <w:r w:rsidR="005032D7" w:rsidRPr="006A046E">
        <w:rPr>
          <w:lang w:val="nl-NL"/>
        </w:rPr>
        <w:t>2020)</w:t>
      </w:r>
      <w:r w:rsidR="005032D7" w:rsidRPr="006A046E">
        <w:t>.</w:t>
      </w:r>
    </w:p>
  </w:footnote>
  <w:footnote w:id="4">
    <w:p w:rsidR="005032D7" w:rsidRPr="006A046E" w:rsidRDefault="00723C5D" w:rsidP="00B6783A">
      <w:pPr>
        <w:pStyle w:val="FootnoteText"/>
        <w:ind w:firstLine="720"/>
        <w:jc w:val="both"/>
      </w:pPr>
      <w:r>
        <w:rPr>
          <w:vertAlign w:val="superscript"/>
        </w:rPr>
        <w:t>(</w:t>
      </w:r>
      <w:r w:rsidR="005032D7" w:rsidRPr="006A046E">
        <w:rPr>
          <w:rStyle w:val="FootnoteReference"/>
        </w:rPr>
        <w:footnoteRef/>
      </w:r>
      <w:r>
        <w:rPr>
          <w:vertAlign w:val="superscript"/>
        </w:rPr>
        <w:t>)</w:t>
      </w:r>
      <w:r w:rsidR="005032D7" w:rsidRPr="006A046E">
        <w:t xml:space="preserve"> </w:t>
      </w:r>
      <w:r w:rsidR="00340361" w:rsidRPr="006A046E">
        <w:rPr>
          <w:lang w:val="nl-NL"/>
        </w:rPr>
        <w:t>Mầm non 207 lớp giảm 03 lớp so với năm học 2019</w:t>
      </w:r>
      <w:r>
        <w:rPr>
          <w:lang w:val="nl-NL"/>
        </w:rPr>
        <w:t xml:space="preserve"> </w:t>
      </w:r>
      <w:r w:rsidR="00340361" w:rsidRPr="006A046E">
        <w:rPr>
          <w:lang w:val="nl-NL"/>
        </w:rPr>
        <w:t>-</w:t>
      </w:r>
      <w:r>
        <w:rPr>
          <w:lang w:val="nl-NL"/>
        </w:rPr>
        <w:t xml:space="preserve"> </w:t>
      </w:r>
      <w:r w:rsidR="00340361" w:rsidRPr="006A046E">
        <w:rPr>
          <w:lang w:val="nl-NL"/>
        </w:rPr>
        <w:t>2020; Tiểu học 275 lớp giảm 25 lớp so với năm học 2019</w:t>
      </w:r>
      <w:r>
        <w:rPr>
          <w:lang w:val="nl-NL"/>
        </w:rPr>
        <w:t xml:space="preserve"> </w:t>
      </w:r>
      <w:r w:rsidR="00340361" w:rsidRPr="006A046E">
        <w:rPr>
          <w:lang w:val="nl-NL"/>
        </w:rPr>
        <w:t>-</w:t>
      </w:r>
      <w:r>
        <w:rPr>
          <w:lang w:val="nl-NL"/>
        </w:rPr>
        <w:t xml:space="preserve"> </w:t>
      </w:r>
      <w:r w:rsidR="00340361" w:rsidRPr="006A046E">
        <w:rPr>
          <w:lang w:val="nl-NL"/>
        </w:rPr>
        <w:t xml:space="preserve">2020; THCS 118 lớp giảm </w:t>
      </w:r>
      <w:r w:rsidR="00DA1187">
        <w:rPr>
          <w:lang w:val="nl-NL"/>
        </w:rPr>
        <w:t>0</w:t>
      </w:r>
      <w:r w:rsidR="00340361" w:rsidRPr="006A046E">
        <w:rPr>
          <w:lang w:val="nl-NL"/>
        </w:rPr>
        <w:t>5 lớp so với năm học 2019</w:t>
      </w:r>
      <w:r>
        <w:rPr>
          <w:lang w:val="nl-NL"/>
        </w:rPr>
        <w:t xml:space="preserve"> </w:t>
      </w:r>
      <w:r w:rsidR="00340361" w:rsidRPr="006A046E">
        <w:rPr>
          <w:lang w:val="nl-NL"/>
        </w:rPr>
        <w:t>-</w:t>
      </w:r>
      <w:r>
        <w:rPr>
          <w:lang w:val="nl-NL"/>
        </w:rPr>
        <w:t xml:space="preserve"> </w:t>
      </w:r>
      <w:r w:rsidR="00340361" w:rsidRPr="006A046E">
        <w:rPr>
          <w:lang w:val="nl-NL"/>
        </w:rPr>
        <w:t>2020; THPT 37 lớp giảm 04 lớp so với năm 2019</w:t>
      </w:r>
      <w:r>
        <w:rPr>
          <w:lang w:val="nl-NL"/>
        </w:rPr>
        <w:t xml:space="preserve"> </w:t>
      </w:r>
      <w:r w:rsidR="00340361" w:rsidRPr="006A046E">
        <w:rPr>
          <w:lang w:val="nl-NL"/>
        </w:rPr>
        <w:t>-</w:t>
      </w:r>
      <w:r>
        <w:rPr>
          <w:lang w:val="nl-NL"/>
        </w:rPr>
        <w:t xml:space="preserve"> </w:t>
      </w:r>
      <w:r w:rsidR="00340361" w:rsidRPr="006A046E">
        <w:rPr>
          <w:lang w:val="nl-NL"/>
        </w:rPr>
        <w:t>2020</w:t>
      </w:r>
      <w:r w:rsidR="005032D7" w:rsidRPr="006A046E">
        <w:t>.</w:t>
      </w:r>
    </w:p>
  </w:footnote>
  <w:footnote w:id="5">
    <w:p w:rsidR="005032D7" w:rsidRPr="00D63403" w:rsidRDefault="00DA1187" w:rsidP="00B6783A">
      <w:pPr>
        <w:pStyle w:val="FootnoteText"/>
        <w:ind w:firstLine="720"/>
        <w:jc w:val="both"/>
        <w:rPr>
          <w:color w:val="FF0000"/>
        </w:rPr>
      </w:pPr>
      <w:r>
        <w:rPr>
          <w:vertAlign w:val="superscript"/>
        </w:rPr>
        <w:t>(</w:t>
      </w:r>
      <w:r w:rsidR="005032D7" w:rsidRPr="006A046E">
        <w:rPr>
          <w:rStyle w:val="FootnoteReference"/>
        </w:rPr>
        <w:footnoteRef/>
      </w:r>
      <w:r>
        <w:rPr>
          <w:vertAlign w:val="superscript"/>
        </w:rPr>
        <w:t>)</w:t>
      </w:r>
      <w:r w:rsidR="005032D7" w:rsidRPr="006A046E">
        <w:t xml:space="preserve"> </w:t>
      </w:r>
      <w:r w:rsidR="00340361" w:rsidRPr="006A046E">
        <w:rPr>
          <w:lang w:val="nl-NL"/>
        </w:rPr>
        <w:t>Mầm non 4.389 học sinh giảm 162 học sinh so với năm học 2019</w:t>
      </w:r>
      <w:r w:rsidR="00840655">
        <w:rPr>
          <w:lang w:val="nl-NL"/>
        </w:rPr>
        <w:t xml:space="preserve"> </w:t>
      </w:r>
      <w:r w:rsidR="00340361" w:rsidRPr="006A046E">
        <w:rPr>
          <w:lang w:val="nl-NL"/>
        </w:rPr>
        <w:t>-</w:t>
      </w:r>
      <w:r w:rsidR="00840655">
        <w:rPr>
          <w:lang w:val="nl-NL"/>
        </w:rPr>
        <w:t xml:space="preserve"> </w:t>
      </w:r>
      <w:r w:rsidR="00340361" w:rsidRPr="006A046E">
        <w:rPr>
          <w:lang w:val="nl-NL"/>
        </w:rPr>
        <w:t>2020; Tiểu học 5.923 học sinh tăng 215 học sinh so với năm học 2019</w:t>
      </w:r>
      <w:r w:rsidR="00840655">
        <w:rPr>
          <w:lang w:val="nl-NL"/>
        </w:rPr>
        <w:t xml:space="preserve"> </w:t>
      </w:r>
      <w:r w:rsidR="00340361" w:rsidRPr="006A046E">
        <w:rPr>
          <w:lang w:val="nl-NL"/>
        </w:rPr>
        <w:t>-</w:t>
      </w:r>
      <w:r w:rsidR="00840655">
        <w:rPr>
          <w:lang w:val="nl-NL"/>
        </w:rPr>
        <w:t xml:space="preserve"> </w:t>
      </w:r>
      <w:r w:rsidR="00340361" w:rsidRPr="006A046E">
        <w:rPr>
          <w:lang w:val="nl-NL"/>
        </w:rPr>
        <w:t>2020; THCS 3.995 học sinh tăng 200 học sinh so với năm học 2019</w:t>
      </w:r>
      <w:r w:rsidR="00840655">
        <w:rPr>
          <w:lang w:val="nl-NL"/>
        </w:rPr>
        <w:t xml:space="preserve"> </w:t>
      </w:r>
      <w:r w:rsidR="00340361" w:rsidRPr="006A046E">
        <w:rPr>
          <w:lang w:val="nl-NL"/>
        </w:rPr>
        <w:t>-</w:t>
      </w:r>
      <w:r w:rsidR="00840655">
        <w:rPr>
          <w:lang w:val="nl-NL"/>
        </w:rPr>
        <w:t xml:space="preserve"> </w:t>
      </w:r>
      <w:r w:rsidR="00340361" w:rsidRPr="006A046E">
        <w:rPr>
          <w:lang w:val="nl-NL"/>
        </w:rPr>
        <w:t>2020; THPT 1.271 học sinh giảm 28 học sinh so với năm học 2019</w:t>
      </w:r>
      <w:r w:rsidR="00840655">
        <w:rPr>
          <w:lang w:val="nl-NL"/>
        </w:rPr>
        <w:t xml:space="preserve"> </w:t>
      </w:r>
      <w:r w:rsidR="00340361" w:rsidRPr="006A046E">
        <w:rPr>
          <w:lang w:val="nl-NL"/>
        </w:rPr>
        <w:t>-</w:t>
      </w:r>
      <w:r w:rsidR="00840655">
        <w:rPr>
          <w:lang w:val="nl-NL"/>
        </w:rPr>
        <w:t xml:space="preserve"> </w:t>
      </w:r>
      <w:r w:rsidR="00340361" w:rsidRPr="006A046E">
        <w:rPr>
          <w:lang w:val="nl-NL"/>
        </w:rPr>
        <w:t>2020</w:t>
      </w:r>
      <w:r w:rsidR="005032D7" w:rsidRPr="006A046E">
        <w:t>.</w:t>
      </w:r>
    </w:p>
  </w:footnote>
  <w:footnote w:id="6">
    <w:p w:rsidR="00D631D2" w:rsidRPr="0055289E" w:rsidRDefault="00A077B0" w:rsidP="00D76759">
      <w:pPr>
        <w:ind w:firstLine="720"/>
        <w:jc w:val="both"/>
        <w:rPr>
          <w:sz w:val="20"/>
          <w:szCs w:val="20"/>
        </w:rPr>
      </w:pPr>
      <w:r w:rsidRPr="0055289E">
        <w:rPr>
          <w:sz w:val="20"/>
          <w:szCs w:val="20"/>
          <w:vertAlign w:val="superscript"/>
        </w:rPr>
        <w:t>(</w:t>
      </w:r>
      <w:r w:rsidR="00D631D2" w:rsidRPr="0055289E">
        <w:rPr>
          <w:rStyle w:val="FootnoteReference"/>
          <w:sz w:val="20"/>
          <w:szCs w:val="20"/>
        </w:rPr>
        <w:footnoteRef/>
      </w:r>
      <w:r w:rsidRPr="0055289E">
        <w:rPr>
          <w:sz w:val="20"/>
          <w:szCs w:val="20"/>
          <w:vertAlign w:val="superscript"/>
        </w:rPr>
        <w:t>)</w:t>
      </w:r>
      <w:r w:rsidR="00D631D2" w:rsidRPr="0055289E">
        <w:rPr>
          <w:sz w:val="20"/>
          <w:szCs w:val="20"/>
        </w:rPr>
        <w:t xml:space="preserve"> </w:t>
      </w:r>
      <w:r w:rsidR="00D631D2" w:rsidRPr="0055289E">
        <w:rPr>
          <w:sz w:val="20"/>
          <w:szCs w:val="20"/>
          <w:lang w:val="da-DK"/>
        </w:rPr>
        <w:t>N</w:t>
      </w:r>
      <w:r w:rsidRPr="0055289E">
        <w:rPr>
          <w:sz w:val="20"/>
          <w:szCs w:val="20"/>
          <w:lang w:val="vi-VN"/>
        </w:rPr>
        <w:t>ghị quyết số 03-NQ/HU</w:t>
      </w:r>
      <w:r w:rsidR="00D631D2" w:rsidRPr="0055289E">
        <w:rPr>
          <w:sz w:val="20"/>
          <w:szCs w:val="20"/>
          <w:lang w:val="vi-VN"/>
        </w:rPr>
        <w:t xml:space="preserve"> ngày 15/9/2020 của Huyện ủy Mường Tè</w:t>
      </w:r>
      <w:r w:rsidR="00D631D2" w:rsidRPr="0055289E">
        <w:rPr>
          <w:sz w:val="20"/>
          <w:szCs w:val="20"/>
          <w:lang w:val="da-DK"/>
        </w:rPr>
        <w:t>;</w:t>
      </w:r>
      <w:r w:rsidRPr="0055289E">
        <w:rPr>
          <w:sz w:val="20"/>
          <w:szCs w:val="20"/>
          <w:lang w:val="vi-VN"/>
        </w:rPr>
        <w:t xml:space="preserve"> Kế hoạch số 2057/KH-UBND</w:t>
      </w:r>
      <w:r w:rsidR="00D631D2" w:rsidRPr="0055289E">
        <w:rPr>
          <w:sz w:val="20"/>
          <w:szCs w:val="20"/>
          <w:lang w:val="vi-VN"/>
        </w:rPr>
        <w:t xml:space="preserve"> ngày 27/11/2020 của UBND huyện Mường Tè</w:t>
      </w:r>
      <w:r w:rsidR="00D631D2" w:rsidRPr="0055289E">
        <w:rPr>
          <w:sz w:val="20"/>
          <w:szCs w:val="20"/>
          <w:lang w:val="da-DK"/>
        </w:rPr>
        <w:t xml:space="preserve">; Kế hoạch số 52/KH-PGD&amp;ĐT ngày 04/12/2020 của Phòng GD&amp;ĐT về thực hiện </w:t>
      </w:r>
      <w:r w:rsidR="00D631D2" w:rsidRPr="0055289E">
        <w:rPr>
          <w:sz w:val="20"/>
          <w:szCs w:val="20"/>
          <w:lang w:val="vi-VN"/>
        </w:rPr>
        <w:t>Kế hoạch số 2057/KH-</w:t>
      </w:r>
      <w:r w:rsidRPr="0055289E">
        <w:rPr>
          <w:sz w:val="20"/>
          <w:szCs w:val="20"/>
          <w:lang w:val="vi-VN"/>
        </w:rPr>
        <w:t>UBND</w:t>
      </w:r>
      <w:r w:rsidR="00D631D2" w:rsidRPr="0055289E">
        <w:rPr>
          <w:sz w:val="20"/>
          <w:szCs w:val="20"/>
          <w:lang w:val="vi-VN"/>
        </w:rPr>
        <w:t xml:space="preserve"> ngày 27/11/2020 của UBND huyện Mường Tè</w:t>
      </w:r>
      <w:r w:rsidR="00D631D2" w:rsidRPr="0055289E">
        <w:rPr>
          <w:sz w:val="20"/>
          <w:szCs w:val="20"/>
        </w:rPr>
        <w:t>.</w:t>
      </w:r>
    </w:p>
  </w:footnote>
  <w:footnote w:id="7">
    <w:p w:rsidR="005C2B9E" w:rsidRPr="00D76759" w:rsidRDefault="0055289E" w:rsidP="00D76759">
      <w:pPr>
        <w:ind w:firstLine="720"/>
        <w:jc w:val="both"/>
        <w:rPr>
          <w:spacing w:val="-6"/>
          <w:sz w:val="20"/>
          <w:szCs w:val="20"/>
        </w:rPr>
      </w:pPr>
      <w:r w:rsidRPr="0055289E">
        <w:rPr>
          <w:sz w:val="20"/>
          <w:szCs w:val="20"/>
          <w:vertAlign w:val="superscript"/>
        </w:rPr>
        <w:t>(</w:t>
      </w:r>
      <w:r w:rsidR="005C2B9E" w:rsidRPr="0055289E">
        <w:rPr>
          <w:rStyle w:val="FootnoteReference"/>
          <w:sz w:val="20"/>
          <w:szCs w:val="20"/>
        </w:rPr>
        <w:footnoteRef/>
      </w:r>
      <w:r w:rsidRPr="0055289E">
        <w:rPr>
          <w:sz w:val="20"/>
          <w:szCs w:val="20"/>
          <w:vertAlign w:val="superscript"/>
        </w:rPr>
        <w:t>)</w:t>
      </w:r>
      <w:r w:rsidR="005C2B9E" w:rsidRPr="0055289E">
        <w:rPr>
          <w:sz w:val="20"/>
          <w:szCs w:val="20"/>
        </w:rPr>
        <w:t xml:space="preserve"> </w:t>
      </w:r>
      <w:r w:rsidR="00D76759" w:rsidRPr="0055289E">
        <w:rPr>
          <w:sz w:val="20"/>
          <w:szCs w:val="20"/>
          <w:lang w:val="vi-VN"/>
        </w:rPr>
        <w:t>Trong</w:t>
      </w:r>
      <w:r w:rsidR="00D76759" w:rsidRPr="00D76759">
        <w:rPr>
          <w:sz w:val="20"/>
          <w:szCs w:val="20"/>
          <w:lang w:val="vi-VN"/>
        </w:rPr>
        <w:t xml:space="preserve"> đó 1.155 triệu đồng bằng nguồn ngân sách chi sự nghiệp giáo dục để chi trả chế độ cho giáo viên dạy lớp xóa mù chữ năm 2020; 681 triệu bằng nguồn ngân sách TW để thực hiện mua văn phòng phẩm cho lớp học xóa mù chữ là 85,965 triệu đồng; </w:t>
      </w:r>
      <w:r w:rsidR="00D76759" w:rsidRPr="00D76759">
        <w:rPr>
          <w:sz w:val="20"/>
          <w:szCs w:val="20"/>
        </w:rPr>
        <w:t>c</w:t>
      </w:r>
      <w:r w:rsidR="00D76759" w:rsidRPr="00D76759">
        <w:rPr>
          <w:sz w:val="20"/>
          <w:szCs w:val="20"/>
          <w:lang w:val="vi-VN"/>
        </w:rPr>
        <w:t>hi trả chế độ cho người học là: 472.2 triệu đồng cho 349</w:t>
      </w:r>
      <w:r w:rsidR="000F6F00">
        <w:rPr>
          <w:sz w:val="20"/>
          <w:szCs w:val="20"/>
          <w:lang w:val="vi-VN"/>
        </w:rPr>
        <w:t xml:space="preserve"> </w:t>
      </w:r>
      <w:r w:rsidR="00D76759" w:rsidRPr="00D76759">
        <w:rPr>
          <w:sz w:val="20"/>
          <w:szCs w:val="20"/>
          <w:lang w:val="vi-VN"/>
        </w:rPr>
        <w:t>học viên các xã Bum Tở</w:t>
      </w:r>
      <w:r w:rsidR="00D76759">
        <w:rPr>
          <w:sz w:val="20"/>
          <w:szCs w:val="20"/>
        </w:rPr>
        <w:t>,</w:t>
      </w:r>
      <w:r w:rsidR="00D76759" w:rsidRPr="00D76759">
        <w:rPr>
          <w:sz w:val="20"/>
          <w:szCs w:val="20"/>
          <w:lang w:val="vi-VN"/>
        </w:rPr>
        <w:t xml:space="preserve"> Nậm Khao</w:t>
      </w:r>
      <w:r w:rsidR="00D76759">
        <w:rPr>
          <w:sz w:val="20"/>
          <w:szCs w:val="20"/>
        </w:rPr>
        <w:t>,</w:t>
      </w:r>
      <w:r w:rsidR="00D76759" w:rsidRPr="00D76759">
        <w:rPr>
          <w:sz w:val="20"/>
          <w:szCs w:val="20"/>
          <w:lang w:val="vi-VN"/>
        </w:rPr>
        <w:t xml:space="preserve"> Nậm Ngà</w:t>
      </w:r>
      <w:r w:rsidR="00D76759">
        <w:rPr>
          <w:sz w:val="20"/>
          <w:szCs w:val="20"/>
        </w:rPr>
        <w:t>,</w:t>
      </w:r>
      <w:r w:rsidR="00D76759" w:rsidRPr="00D76759">
        <w:rPr>
          <w:sz w:val="20"/>
          <w:szCs w:val="20"/>
          <w:lang w:val="vi-VN"/>
        </w:rPr>
        <w:t xml:space="preserve"> Tá Bạ</w:t>
      </w:r>
      <w:r w:rsidR="00D76759">
        <w:rPr>
          <w:sz w:val="20"/>
          <w:szCs w:val="20"/>
        </w:rPr>
        <w:t>,</w:t>
      </w:r>
      <w:r w:rsidR="00D76759" w:rsidRPr="00D76759">
        <w:rPr>
          <w:sz w:val="20"/>
          <w:szCs w:val="20"/>
          <w:lang w:val="vi-VN"/>
        </w:rPr>
        <w:t xml:space="preserve"> Pa ủ</w:t>
      </w:r>
      <w:r w:rsidR="00D76759">
        <w:rPr>
          <w:sz w:val="20"/>
          <w:szCs w:val="20"/>
        </w:rPr>
        <w:t>,</w:t>
      </w:r>
      <w:r w:rsidR="00D76759" w:rsidRPr="00D76759">
        <w:rPr>
          <w:sz w:val="20"/>
          <w:szCs w:val="20"/>
          <w:lang w:val="vi-VN"/>
        </w:rPr>
        <w:t xml:space="preserve"> Pa Vệ Sủ</w:t>
      </w:r>
      <w:r w:rsidR="00D76759">
        <w:rPr>
          <w:sz w:val="20"/>
          <w:szCs w:val="20"/>
        </w:rPr>
        <w:t>,</w:t>
      </w:r>
      <w:r w:rsidR="00D76759" w:rsidRPr="00D76759">
        <w:rPr>
          <w:sz w:val="20"/>
          <w:szCs w:val="20"/>
          <w:lang w:val="vi-VN"/>
        </w:rPr>
        <w:t xml:space="preserve"> Vàng San</w:t>
      </w:r>
      <w:r w:rsidR="005C2B9E" w:rsidRPr="00D76759">
        <w:rPr>
          <w:spacing w:val="-6"/>
          <w:sz w:val="20"/>
          <w:szCs w:val="20"/>
        </w:rPr>
        <w:t>.</w:t>
      </w:r>
    </w:p>
  </w:footnote>
  <w:footnote w:id="8">
    <w:p w:rsidR="005C2B9E" w:rsidRPr="006A046E" w:rsidRDefault="0055289E" w:rsidP="006A046E">
      <w:pPr>
        <w:ind w:firstLine="720"/>
        <w:jc w:val="both"/>
        <w:rPr>
          <w:spacing w:val="-6"/>
          <w:sz w:val="20"/>
          <w:szCs w:val="20"/>
        </w:rPr>
      </w:pPr>
      <w:r>
        <w:rPr>
          <w:sz w:val="20"/>
          <w:vertAlign w:val="superscript"/>
        </w:rPr>
        <w:t>(</w:t>
      </w:r>
      <w:r w:rsidR="005C2B9E" w:rsidRPr="00710BE1">
        <w:rPr>
          <w:rStyle w:val="FootnoteReference"/>
          <w:sz w:val="20"/>
          <w:szCs w:val="20"/>
        </w:rPr>
        <w:footnoteRef/>
      </w:r>
      <w:r>
        <w:rPr>
          <w:sz w:val="20"/>
          <w:vertAlign w:val="superscript"/>
        </w:rPr>
        <w:t>)</w:t>
      </w:r>
      <w:r w:rsidR="005C2B9E" w:rsidRPr="00D631D2">
        <w:t xml:space="preserve"> </w:t>
      </w:r>
      <w:r w:rsidR="00D76759" w:rsidRPr="00D76759">
        <w:rPr>
          <w:sz w:val="20"/>
          <w:szCs w:val="20"/>
          <w:lang w:val="vi-VN"/>
        </w:rPr>
        <w:t>Trong đó: Chế độ cho người học 802 triệu; trang thiết bị cho trường bán trú 1.293 triệu đồng</w:t>
      </w:r>
      <w:r w:rsidR="005C2B9E" w:rsidRPr="00D76759">
        <w:rPr>
          <w:spacing w:val="-6"/>
          <w:sz w:val="20"/>
          <w:szCs w:val="20"/>
        </w:rPr>
        <w:t>.</w:t>
      </w:r>
    </w:p>
  </w:footnote>
  <w:footnote w:id="9">
    <w:p w:rsidR="00E0262D" w:rsidRPr="001241D7" w:rsidRDefault="001241D7" w:rsidP="006A046E">
      <w:pPr>
        <w:pStyle w:val="BodyText2a"/>
        <w:spacing w:after="0" w:line="276" w:lineRule="auto"/>
        <w:ind w:firstLine="709"/>
        <w:jc w:val="both"/>
        <w:rPr>
          <w:rFonts w:asciiTheme="majorHAnsi" w:hAnsiTheme="majorHAnsi" w:cstheme="majorHAnsi"/>
          <w:sz w:val="20"/>
          <w:szCs w:val="20"/>
          <w:lang w:val="nb-NO"/>
        </w:rPr>
      </w:pPr>
      <w:r>
        <w:rPr>
          <w:sz w:val="20"/>
          <w:szCs w:val="20"/>
          <w:vertAlign w:val="superscript"/>
        </w:rPr>
        <w:t>(</w:t>
      </w:r>
      <w:r w:rsidR="003E3F20" w:rsidRPr="001241D7">
        <w:rPr>
          <w:rStyle w:val="FootnoteReference"/>
          <w:sz w:val="20"/>
          <w:szCs w:val="20"/>
        </w:rPr>
        <w:footnoteRef/>
      </w:r>
      <w:r>
        <w:rPr>
          <w:sz w:val="20"/>
          <w:szCs w:val="20"/>
          <w:vertAlign w:val="superscript"/>
        </w:rPr>
        <w:t>)</w:t>
      </w:r>
      <w:r w:rsidR="00E46671" w:rsidRPr="001241D7">
        <w:rPr>
          <w:sz w:val="20"/>
          <w:szCs w:val="20"/>
        </w:rPr>
        <w:t xml:space="preserve"> </w:t>
      </w:r>
      <w:r w:rsidR="003E3F20" w:rsidRPr="001241D7">
        <w:rPr>
          <w:sz w:val="20"/>
          <w:szCs w:val="20"/>
          <w:lang w:val="it-IT"/>
        </w:rPr>
        <w:t>Thông tư 27/2020/TT-BGDĐT ngày 04/9/2020 của Bộ Giáo dục và Đào tạo Quy định về đánh giá học sinh tiểu học; Thông tư 22/2016 ban hành kèm theo Thông tư 30/2014 của Bộ Giáo dục và Đào tạo ban hành Quy định đánh giá học</w:t>
      </w:r>
      <w:r w:rsidR="00E72EEB" w:rsidRPr="001241D7">
        <w:rPr>
          <w:sz w:val="20"/>
          <w:szCs w:val="20"/>
          <w:lang w:val="it-IT"/>
        </w:rPr>
        <w:t xml:space="preserve"> </w:t>
      </w:r>
      <w:r w:rsidR="003E3F20" w:rsidRPr="001241D7">
        <w:rPr>
          <w:sz w:val="20"/>
          <w:szCs w:val="20"/>
          <w:lang w:val="it-IT"/>
        </w:rPr>
        <w:t>sinh tiểu học</w:t>
      </w:r>
      <w:r w:rsidR="00004D64" w:rsidRPr="001241D7">
        <w:rPr>
          <w:sz w:val="20"/>
          <w:szCs w:val="20"/>
          <w:lang w:val="it-IT"/>
        </w:rPr>
        <w:t>.</w:t>
      </w:r>
      <w:r w:rsidR="00AD6BE1" w:rsidRPr="001241D7">
        <w:rPr>
          <w:sz w:val="20"/>
          <w:szCs w:val="20"/>
          <w:lang w:val="it-IT"/>
        </w:rPr>
        <w:t xml:space="preserve"> </w:t>
      </w:r>
      <w:r w:rsidR="0015269A" w:rsidRPr="001241D7">
        <w:rPr>
          <w:sz w:val="20"/>
          <w:szCs w:val="20"/>
          <w:lang w:val="it-IT"/>
        </w:rPr>
        <w:t xml:space="preserve">Đối với </w:t>
      </w:r>
      <w:r w:rsidR="00BD2EBC" w:rsidRPr="001241D7">
        <w:rPr>
          <w:sz w:val="20"/>
          <w:szCs w:val="20"/>
          <w:lang w:val="it-IT"/>
        </w:rPr>
        <w:t xml:space="preserve">THCS đánh giá theo </w:t>
      </w:r>
      <w:r w:rsidR="00E0262D" w:rsidRPr="001241D7">
        <w:rPr>
          <w:sz w:val="20"/>
          <w:szCs w:val="20"/>
          <w:lang w:val="it-IT"/>
        </w:rPr>
        <w:t xml:space="preserve">Thông tư </w:t>
      </w:r>
      <w:r w:rsidR="00E0262D" w:rsidRPr="001241D7">
        <w:rPr>
          <w:sz w:val="20"/>
          <w:szCs w:val="20"/>
          <w:lang w:val="vi-VN"/>
        </w:rPr>
        <w:t xml:space="preserve">58/2011/TT-BGDĐT ngày 12/12/2011; </w:t>
      </w:r>
      <w:r w:rsidR="0015269A" w:rsidRPr="001241D7">
        <w:rPr>
          <w:sz w:val="20"/>
          <w:szCs w:val="20"/>
        </w:rPr>
        <w:t xml:space="preserve">Thông tư </w:t>
      </w:r>
      <w:r w:rsidR="0015269A" w:rsidRPr="001241D7">
        <w:rPr>
          <w:sz w:val="20"/>
          <w:szCs w:val="20"/>
          <w:lang w:val="vi-VN"/>
        </w:rPr>
        <w:t>26/2020/TT-BGDĐT ngày 26/8/2020</w:t>
      </w:r>
      <w:r w:rsidR="0015269A" w:rsidRPr="001241D7">
        <w:rPr>
          <w:sz w:val="20"/>
          <w:szCs w:val="20"/>
        </w:rPr>
        <w:t xml:space="preserve"> đối với các lớp học Chương trình 2006; Thông tư</w:t>
      </w:r>
      <w:r w:rsidR="000F6F00" w:rsidRPr="001241D7">
        <w:rPr>
          <w:sz w:val="20"/>
          <w:szCs w:val="20"/>
        </w:rPr>
        <w:t xml:space="preserve"> </w:t>
      </w:r>
      <w:r w:rsidR="00E0262D" w:rsidRPr="001241D7">
        <w:rPr>
          <w:sz w:val="20"/>
          <w:szCs w:val="20"/>
          <w:lang w:val="vi-VN"/>
        </w:rPr>
        <w:t>số 22/2021/TT-BGDĐT ngày 20/7/2021</w:t>
      </w:r>
      <w:r w:rsidR="0015269A" w:rsidRPr="001241D7">
        <w:rPr>
          <w:sz w:val="20"/>
          <w:szCs w:val="20"/>
        </w:rPr>
        <w:t xml:space="preserve"> đối với các lớp học Chương trình GDPT 2018</w:t>
      </w:r>
      <w:r w:rsidR="00E0262D" w:rsidRPr="001241D7">
        <w:rPr>
          <w:sz w:val="20"/>
          <w:szCs w:val="20"/>
          <w:lang w:val="vi-VN"/>
        </w:rPr>
        <w:t>.</w:t>
      </w:r>
    </w:p>
    <w:p w:rsidR="003E3F20" w:rsidRPr="00E0262D" w:rsidRDefault="003E3F20" w:rsidP="00AD6BE1">
      <w:pPr>
        <w:pStyle w:val="Default"/>
        <w:jc w:val="both"/>
        <w:rPr>
          <w:sz w:val="20"/>
          <w:szCs w:val="20"/>
          <w:lang w:val="nb-NO"/>
        </w:rPr>
      </w:pPr>
    </w:p>
    <w:p w:rsidR="003E3F20" w:rsidRPr="0015269A" w:rsidRDefault="003E3F20">
      <w:pPr>
        <w:pStyle w:val="FootnoteText"/>
        <w:rPr>
          <w:lang w:val="nb-NO"/>
        </w:rPr>
      </w:pPr>
    </w:p>
  </w:footnote>
  <w:footnote w:id="10">
    <w:p w:rsidR="00D063F0" w:rsidRPr="007F6353" w:rsidRDefault="006F67A3" w:rsidP="001070AB">
      <w:pPr>
        <w:pStyle w:val="FootnoteText"/>
        <w:ind w:firstLine="709"/>
        <w:jc w:val="both"/>
        <w:rPr>
          <w:lang w:val="nb-NO"/>
        </w:rPr>
      </w:pPr>
      <w:r>
        <w:rPr>
          <w:vertAlign w:val="superscript"/>
          <w:lang w:val="nb-NO"/>
        </w:rPr>
        <w:t>(</w:t>
      </w:r>
      <w:r w:rsidR="00D063F0" w:rsidRPr="007F6353">
        <w:rPr>
          <w:rStyle w:val="FootnoteReference"/>
        </w:rPr>
        <w:footnoteRef/>
      </w:r>
      <w:r>
        <w:rPr>
          <w:vertAlign w:val="superscript"/>
          <w:lang w:val="nb-NO"/>
        </w:rPr>
        <w:t>)</w:t>
      </w:r>
      <w:r w:rsidR="00D063F0" w:rsidRPr="007F6353">
        <w:rPr>
          <w:lang w:val="nb-NO"/>
        </w:rPr>
        <w:t xml:space="preserve"> Năm học 2021</w:t>
      </w:r>
      <w:r>
        <w:rPr>
          <w:lang w:val="nb-NO"/>
        </w:rPr>
        <w:t xml:space="preserve"> </w:t>
      </w:r>
      <w:r w:rsidR="00D063F0" w:rsidRPr="007F6353">
        <w:rPr>
          <w:lang w:val="nb-NO"/>
        </w:rPr>
        <w:t>-</w:t>
      </w:r>
      <w:r>
        <w:rPr>
          <w:lang w:val="nb-NO"/>
        </w:rPr>
        <w:t xml:space="preserve"> </w:t>
      </w:r>
      <w:r w:rsidR="00D063F0" w:rsidRPr="007F6353">
        <w:rPr>
          <w:lang w:val="nb-NO"/>
        </w:rPr>
        <w:t>2022 huy động học sinh lớp 1,</w:t>
      </w:r>
      <w:r w:rsidR="0057006A">
        <w:rPr>
          <w:lang w:val="nb-NO"/>
        </w:rPr>
        <w:t xml:space="preserve"> </w:t>
      </w:r>
      <w:r w:rsidR="00D063F0" w:rsidRPr="007F6353">
        <w:rPr>
          <w:lang w:val="nb-NO"/>
        </w:rPr>
        <w:t>2,</w:t>
      </w:r>
      <w:r w:rsidR="0057006A">
        <w:rPr>
          <w:lang w:val="nb-NO"/>
        </w:rPr>
        <w:t xml:space="preserve"> </w:t>
      </w:r>
      <w:r w:rsidR="00D063F0" w:rsidRPr="007F6353">
        <w:rPr>
          <w:lang w:val="nb-NO"/>
        </w:rPr>
        <w:t>3,</w:t>
      </w:r>
      <w:r w:rsidR="0057006A">
        <w:rPr>
          <w:lang w:val="nb-NO"/>
        </w:rPr>
        <w:t xml:space="preserve"> </w:t>
      </w:r>
      <w:r w:rsidR="00D063F0" w:rsidRPr="007F6353">
        <w:rPr>
          <w:lang w:val="nb-NO"/>
        </w:rPr>
        <w:t>4,</w:t>
      </w:r>
      <w:r w:rsidR="0057006A">
        <w:rPr>
          <w:lang w:val="nb-NO"/>
        </w:rPr>
        <w:t xml:space="preserve"> </w:t>
      </w:r>
      <w:r w:rsidR="00D063F0" w:rsidRPr="007F6353">
        <w:rPr>
          <w:lang w:val="nb-NO"/>
        </w:rPr>
        <w:t>5 về trung tâm trường học</w:t>
      </w:r>
      <w:r w:rsidR="00505371">
        <w:rPr>
          <w:lang w:val="nb-NO"/>
        </w:rPr>
        <w:t xml:space="preserve"> </w:t>
      </w:r>
      <w:r w:rsidR="00D063F0" w:rsidRPr="007F6353">
        <w:rPr>
          <w:lang w:val="nb-NO"/>
        </w:rPr>
        <w:t>được 2.897/3.518 = 73,7% so với năm học 2019</w:t>
      </w:r>
      <w:r w:rsidR="0057006A">
        <w:rPr>
          <w:lang w:val="nb-NO"/>
        </w:rPr>
        <w:t xml:space="preserve"> </w:t>
      </w:r>
      <w:r w:rsidR="00D063F0" w:rsidRPr="007F6353">
        <w:rPr>
          <w:lang w:val="nb-NO"/>
        </w:rPr>
        <w:t>-</w:t>
      </w:r>
      <w:r w:rsidR="0057006A">
        <w:rPr>
          <w:lang w:val="nb-NO"/>
        </w:rPr>
        <w:t xml:space="preserve"> </w:t>
      </w:r>
      <w:r w:rsidR="00D063F0" w:rsidRPr="007F6353">
        <w:rPr>
          <w:lang w:val="nb-NO"/>
        </w:rPr>
        <w:t>2020</w:t>
      </w:r>
      <w:r w:rsidR="00505371">
        <w:rPr>
          <w:lang w:val="nb-NO"/>
        </w:rPr>
        <w:t>,</w:t>
      </w:r>
      <w:r w:rsidR="00D063F0" w:rsidRPr="007F6353">
        <w:rPr>
          <w:lang w:val="nb-NO"/>
        </w:rPr>
        <w:t xml:space="preserve"> tăng 12,1%; giảm được 18 lớp </w:t>
      </w:r>
      <w:r w:rsidR="00D063F0" w:rsidRPr="007F6353">
        <w:rPr>
          <w:i/>
          <w:lang w:val="nb-NO"/>
        </w:rPr>
        <w:t xml:space="preserve">(Khối 1: 399/902 = 44,2% giảm </w:t>
      </w:r>
      <w:r w:rsidR="0057006A">
        <w:rPr>
          <w:i/>
          <w:lang w:val="nb-NO"/>
        </w:rPr>
        <w:t>0</w:t>
      </w:r>
      <w:r w:rsidR="00D063F0" w:rsidRPr="007F6353">
        <w:rPr>
          <w:i/>
          <w:lang w:val="nb-NO"/>
        </w:rPr>
        <w:t xml:space="preserve">4 lớp; Khối 2: 400/822 = 48,7% giảm </w:t>
      </w:r>
      <w:r w:rsidR="0057006A">
        <w:rPr>
          <w:i/>
          <w:lang w:val="nb-NO"/>
        </w:rPr>
        <w:t>0</w:t>
      </w:r>
      <w:r w:rsidR="00D063F0" w:rsidRPr="007F6353">
        <w:rPr>
          <w:i/>
          <w:lang w:val="nb-NO"/>
        </w:rPr>
        <w:t xml:space="preserve">3 lớp; Khối 3: 725/776 = 93,4% giảm </w:t>
      </w:r>
      <w:r w:rsidR="0057006A">
        <w:rPr>
          <w:i/>
          <w:lang w:val="nb-NO"/>
        </w:rPr>
        <w:t>0</w:t>
      </w:r>
      <w:r w:rsidR="00D063F0" w:rsidRPr="007F6353">
        <w:rPr>
          <w:i/>
          <w:lang w:val="nb-NO"/>
        </w:rPr>
        <w:t xml:space="preserve">2 lớp; Khối 4: 698/751 = 92,9% giảm </w:t>
      </w:r>
      <w:r w:rsidR="0057006A">
        <w:rPr>
          <w:i/>
          <w:lang w:val="nb-NO"/>
        </w:rPr>
        <w:t>0</w:t>
      </w:r>
      <w:r w:rsidR="00D063F0" w:rsidRPr="007F6353">
        <w:rPr>
          <w:i/>
          <w:lang w:val="nb-NO"/>
        </w:rPr>
        <w:t xml:space="preserve">5 lớp; Khối 5: 675/699 = 96,6% giảm </w:t>
      </w:r>
      <w:r w:rsidR="0057006A">
        <w:rPr>
          <w:i/>
          <w:lang w:val="nb-NO"/>
        </w:rPr>
        <w:t>0</w:t>
      </w:r>
      <w:r w:rsidR="00D063F0" w:rsidRPr="007F6353">
        <w:rPr>
          <w:i/>
          <w:lang w:val="nb-NO"/>
        </w:rPr>
        <w:t xml:space="preserve">4 lớp). </w:t>
      </w:r>
      <w:r w:rsidR="00D063F0" w:rsidRPr="007F6353">
        <w:rPr>
          <w:lang w:val="nb-NO"/>
        </w:rPr>
        <w:t>Năm học 2022</w:t>
      </w:r>
      <w:r w:rsidR="0057006A">
        <w:rPr>
          <w:lang w:val="nb-NO"/>
        </w:rPr>
        <w:t xml:space="preserve"> </w:t>
      </w:r>
      <w:r w:rsidR="00D063F0" w:rsidRPr="007F6353">
        <w:rPr>
          <w:lang w:val="nb-NO"/>
        </w:rPr>
        <w:t>-</w:t>
      </w:r>
      <w:r w:rsidR="0057006A">
        <w:rPr>
          <w:lang w:val="nb-NO"/>
        </w:rPr>
        <w:t xml:space="preserve"> </w:t>
      </w:r>
      <w:r w:rsidR="00D063F0" w:rsidRPr="007F6353">
        <w:rPr>
          <w:lang w:val="nb-NO"/>
        </w:rPr>
        <w:t>2023</w:t>
      </w:r>
      <w:r w:rsidR="00505371">
        <w:rPr>
          <w:lang w:val="nb-NO"/>
        </w:rPr>
        <w:t>,</w:t>
      </w:r>
      <w:r w:rsidR="00D063F0" w:rsidRPr="007F6353">
        <w:rPr>
          <w:lang w:val="nb-NO"/>
        </w:rPr>
        <w:t xml:space="preserve"> huy động học sinh lớp 1,</w:t>
      </w:r>
      <w:r w:rsidR="0057006A">
        <w:rPr>
          <w:lang w:val="nb-NO"/>
        </w:rPr>
        <w:t xml:space="preserve"> </w:t>
      </w:r>
      <w:r w:rsidR="00D063F0" w:rsidRPr="007F6353">
        <w:rPr>
          <w:lang w:val="nb-NO"/>
        </w:rPr>
        <w:t>2,</w:t>
      </w:r>
      <w:r w:rsidR="0057006A">
        <w:rPr>
          <w:lang w:val="nb-NO"/>
        </w:rPr>
        <w:t xml:space="preserve"> </w:t>
      </w:r>
      <w:r w:rsidR="00D063F0" w:rsidRPr="007F6353">
        <w:rPr>
          <w:lang w:val="nb-NO"/>
        </w:rPr>
        <w:t>3,</w:t>
      </w:r>
      <w:r w:rsidR="0057006A">
        <w:rPr>
          <w:lang w:val="nb-NO"/>
        </w:rPr>
        <w:t xml:space="preserve"> </w:t>
      </w:r>
      <w:r w:rsidR="00D063F0" w:rsidRPr="007F6353">
        <w:rPr>
          <w:lang w:val="nb-NO"/>
        </w:rPr>
        <w:t>4,</w:t>
      </w:r>
      <w:r w:rsidR="0057006A">
        <w:rPr>
          <w:lang w:val="nb-NO"/>
        </w:rPr>
        <w:t xml:space="preserve"> </w:t>
      </w:r>
      <w:r w:rsidR="00D063F0" w:rsidRPr="007F6353">
        <w:rPr>
          <w:lang w:val="nb-NO"/>
        </w:rPr>
        <w:t>5 về trung tâm trường học</w:t>
      </w:r>
      <w:r w:rsidR="0057006A">
        <w:rPr>
          <w:lang w:val="nb-NO"/>
        </w:rPr>
        <w:t xml:space="preserve"> </w:t>
      </w:r>
      <w:r w:rsidR="00D063F0" w:rsidRPr="007F6353">
        <w:rPr>
          <w:lang w:val="nb-NO"/>
        </w:rPr>
        <w:t>được 2.514/3.518 = 71,5% so với năm học 2019</w:t>
      </w:r>
      <w:r w:rsidR="0057006A">
        <w:rPr>
          <w:lang w:val="nb-NO"/>
        </w:rPr>
        <w:t xml:space="preserve"> </w:t>
      </w:r>
      <w:r w:rsidR="00D063F0" w:rsidRPr="007F6353">
        <w:rPr>
          <w:lang w:val="nb-NO"/>
        </w:rPr>
        <w:t>-</w:t>
      </w:r>
      <w:r w:rsidR="0057006A">
        <w:rPr>
          <w:lang w:val="nb-NO"/>
        </w:rPr>
        <w:t xml:space="preserve"> </w:t>
      </w:r>
      <w:r w:rsidR="00D063F0" w:rsidRPr="007F6353">
        <w:rPr>
          <w:lang w:val="nb-NO"/>
        </w:rPr>
        <w:t xml:space="preserve">2020 tăng 9,8%; giảm được 25 lớp </w:t>
      </w:r>
      <w:r w:rsidR="00D063F0" w:rsidRPr="007F6353">
        <w:rPr>
          <w:i/>
          <w:lang w:val="nb-NO"/>
        </w:rPr>
        <w:t>(Khối 1: 240/716 = 33,5% giảm 11 lớp; Khối 2: 261/739 = 35,3% bằng năm học 2019</w:t>
      </w:r>
      <w:r w:rsidR="0057006A">
        <w:rPr>
          <w:i/>
          <w:lang w:val="nb-NO"/>
        </w:rPr>
        <w:t xml:space="preserve"> </w:t>
      </w:r>
      <w:r w:rsidR="00D063F0" w:rsidRPr="007F6353">
        <w:rPr>
          <w:i/>
          <w:lang w:val="nb-NO"/>
        </w:rPr>
        <w:t>-</w:t>
      </w:r>
      <w:r w:rsidR="0057006A">
        <w:rPr>
          <w:i/>
          <w:lang w:val="nb-NO"/>
        </w:rPr>
        <w:t xml:space="preserve"> </w:t>
      </w:r>
      <w:r w:rsidR="00D063F0" w:rsidRPr="007F6353">
        <w:rPr>
          <w:i/>
          <w:lang w:val="nb-NO"/>
        </w:rPr>
        <w:t xml:space="preserve">2020; Khối 3: 674/691 = 97,5% giảm </w:t>
      </w:r>
      <w:r w:rsidR="0057006A">
        <w:rPr>
          <w:i/>
          <w:lang w:val="nb-NO"/>
        </w:rPr>
        <w:t>0</w:t>
      </w:r>
      <w:r w:rsidR="00D063F0" w:rsidRPr="007F6353">
        <w:rPr>
          <w:i/>
          <w:lang w:val="nb-NO"/>
        </w:rPr>
        <w:t xml:space="preserve">7 lớp; Khối 4: 682/692 = 98,6% giảm </w:t>
      </w:r>
      <w:r w:rsidR="0057006A">
        <w:rPr>
          <w:i/>
          <w:lang w:val="nb-NO"/>
        </w:rPr>
        <w:t>0</w:t>
      </w:r>
      <w:r w:rsidR="00D063F0" w:rsidRPr="007F6353">
        <w:rPr>
          <w:i/>
          <w:lang w:val="nb-NO"/>
        </w:rPr>
        <w:t xml:space="preserve">8 lớp; Khối 5: 657/680 = 96,6% tăng </w:t>
      </w:r>
      <w:r w:rsidR="0057006A">
        <w:rPr>
          <w:i/>
          <w:lang w:val="nb-NO"/>
        </w:rPr>
        <w:t>0</w:t>
      </w:r>
      <w:r w:rsidR="00D063F0" w:rsidRPr="007F6353">
        <w:rPr>
          <w:i/>
          <w:lang w:val="nb-NO"/>
        </w:rPr>
        <w:t>1 lớp).</w:t>
      </w:r>
    </w:p>
  </w:footnote>
  <w:footnote w:id="11">
    <w:p w:rsidR="00D84533" w:rsidRPr="00C3504F" w:rsidRDefault="00960EBA" w:rsidP="0048416D">
      <w:pPr>
        <w:pStyle w:val="FootnoteText"/>
        <w:ind w:firstLine="720"/>
        <w:jc w:val="both"/>
        <w:rPr>
          <w:lang w:val="da-DK"/>
        </w:rPr>
      </w:pPr>
      <w:r>
        <w:rPr>
          <w:shd w:val="clear" w:color="auto" w:fill="FFFFFF"/>
          <w:vertAlign w:val="superscript"/>
          <w:lang w:val="da-DK"/>
        </w:rPr>
        <w:t>(</w:t>
      </w:r>
      <w:r w:rsidR="00D84533" w:rsidRPr="00C3504F">
        <w:rPr>
          <w:rStyle w:val="FootnoteReference"/>
        </w:rPr>
        <w:footnoteRef/>
      </w:r>
      <w:r>
        <w:rPr>
          <w:shd w:val="clear" w:color="auto" w:fill="FFFFFF"/>
          <w:vertAlign w:val="superscript"/>
          <w:lang w:val="da-DK"/>
        </w:rPr>
        <w:t>)</w:t>
      </w:r>
      <w:r w:rsidR="00C3504F" w:rsidRPr="00C3504F">
        <w:rPr>
          <w:shd w:val="clear" w:color="auto" w:fill="FFFFFF"/>
          <w:lang w:val="da-DK"/>
        </w:rPr>
        <w:t xml:space="preserve"> </w:t>
      </w:r>
      <w:r w:rsidR="00D84533" w:rsidRPr="00C3504F">
        <w:rPr>
          <w:shd w:val="clear" w:color="auto" w:fill="FFFFFF"/>
          <w:lang w:val="da-DK"/>
        </w:rPr>
        <w:t>Năm học 2019</w:t>
      </w:r>
      <w:r>
        <w:rPr>
          <w:shd w:val="clear" w:color="auto" w:fill="FFFFFF"/>
          <w:lang w:val="da-DK"/>
        </w:rPr>
        <w:t xml:space="preserve"> </w:t>
      </w:r>
      <w:r w:rsidR="00D84533" w:rsidRPr="00C3504F">
        <w:rPr>
          <w:shd w:val="clear" w:color="auto" w:fill="FFFFFF"/>
          <w:lang w:val="da-DK"/>
        </w:rPr>
        <w:t>-</w:t>
      </w:r>
      <w:r>
        <w:rPr>
          <w:shd w:val="clear" w:color="auto" w:fill="FFFFFF"/>
          <w:lang w:val="da-DK"/>
        </w:rPr>
        <w:t xml:space="preserve"> </w:t>
      </w:r>
      <w:r w:rsidR="00D84533" w:rsidRPr="00C3504F">
        <w:rPr>
          <w:shd w:val="clear" w:color="auto" w:fill="FFFFFF"/>
          <w:lang w:val="da-DK"/>
        </w:rPr>
        <w:t>2020: Sá</w:t>
      </w:r>
      <w:r>
        <w:rPr>
          <w:shd w:val="clear" w:color="auto" w:fill="FFFFFF"/>
          <w:lang w:val="da-DK"/>
        </w:rPr>
        <w:t>p</w:t>
      </w:r>
      <w:r w:rsidR="00D84533" w:rsidRPr="00C3504F">
        <w:rPr>
          <w:shd w:val="clear" w:color="auto" w:fill="FFFFFF"/>
          <w:lang w:val="da-DK"/>
        </w:rPr>
        <w:t xml:space="preserve"> nhập 12 trường thành </w:t>
      </w:r>
      <w:r>
        <w:rPr>
          <w:shd w:val="clear" w:color="auto" w:fill="FFFFFF"/>
          <w:lang w:val="da-DK"/>
        </w:rPr>
        <w:t>0</w:t>
      </w:r>
      <w:r w:rsidR="00D84533" w:rsidRPr="00C3504F">
        <w:rPr>
          <w:shd w:val="clear" w:color="auto" w:fill="FFFFFF"/>
          <w:lang w:val="da-DK"/>
        </w:rPr>
        <w:t xml:space="preserve">6 trường </w:t>
      </w:r>
      <w:r w:rsidR="00EC4FC9" w:rsidRPr="0048416D">
        <w:rPr>
          <w:i/>
          <w:iCs/>
          <w:shd w:val="clear" w:color="auto" w:fill="FFFFFF"/>
          <w:lang w:val="da-DK"/>
        </w:rPr>
        <w:t>(</w:t>
      </w:r>
      <w:r w:rsidR="00D84533" w:rsidRPr="0048416D">
        <w:rPr>
          <w:i/>
          <w:iCs/>
          <w:shd w:val="clear" w:color="auto" w:fill="FFFFFF"/>
          <w:lang w:val="da-DK"/>
        </w:rPr>
        <w:t xml:space="preserve">cụ thể: </w:t>
      </w:r>
      <w:r w:rsidR="00DD37A1" w:rsidRPr="0048416D">
        <w:rPr>
          <w:i/>
          <w:iCs/>
          <w:shd w:val="clear" w:color="auto" w:fill="FFFFFF"/>
          <w:lang w:val="da-DK"/>
        </w:rPr>
        <w:t>T</w:t>
      </w:r>
      <w:r w:rsidR="00D84533" w:rsidRPr="0048416D">
        <w:rPr>
          <w:i/>
          <w:iCs/>
          <w:shd w:val="clear" w:color="auto" w:fill="FFFFFF"/>
          <w:lang w:val="da-DK"/>
        </w:rPr>
        <w:t xml:space="preserve">iểu học số 1 thị trấn và </w:t>
      </w:r>
      <w:r w:rsidR="00DD37A1" w:rsidRPr="0048416D">
        <w:rPr>
          <w:i/>
          <w:iCs/>
          <w:shd w:val="clear" w:color="auto" w:fill="FFFFFF"/>
          <w:lang w:val="da-DK"/>
        </w:rPr>
        <w:t>T</w:t>
      </w:r>
      <w:r w:rsidR="00D84533" w:rsidRPr="0048416D">
        <w:rPr>
          <w:i/>
          <w:iCs/>
          <w:shd w:val="clear" w:color="auto" w:fill="FFFFFF"/>
          <w:lang w:val="da-DK"/>
        </w:rPr>
        <w:t>iểu học số 2 thị trấn thành Tiểu học thị trấn</w:t>
      </w:r>
      <w:r w:rsidR="00EC4FC9" w:rsidRPr="0048416D">
        <w:rPr>
          <w:i/>
          <w:iCs/>
          <w:shd w:val="clear" w:color="auto" w:fill="FFFFFF"/>
          <w:lang w:val="da-DK"/>
        </w:rPr>
        <w:t>;</w:t>
      </w:r>
      <w:r w:rsidR="00D84533" w:rsidRPr="0048416D">
        <w:rPr>
          <w:i/>
          <w:iCs/>
          <w:shd w:val="clear" w:color="auto" w:fill="FFFFFF"/>
          <w:lang w:val="da-DK"/>
        </w:rPr>
        <w:t xml:space="preserve"> Tiểu học Bum nưa và THCS Bum Nưa thành TH&amp;THCS Bum Nưa;</w:t>
      </w:r>
      <w:r w:rsidR="00EC4FC9" w:rsidRPr="0048416D">
        <w:rPr>
          <w:i/>
          <w:iCs/>
          <w:shd w:val="clear" w:color="auto" w:fill="FFFFFF"/>
          <w:lang w:val="da-DK"/>
        </w:rPr>
        <w:t xml:space="preserve"> </w:t>
      </w:r>
      <w:r w:rsidR="00D84533" w:rsidRPr="0048416D">
        <w:rPr>
          <w:i/>
          <w:iCs/>
          <w:shd w:val="clear" w:color="auto" w:fill="FFFFFF"/>
          <w:lang w:val="da-DK"/>
        </w:rPr>
        <w:t>Tiểu học Pa Ủ 1 và Tiểu học Pa Ủ 2 thành PTDTBT Tiểu học Pa Ủ; TH N</w:t>
      </w:r>
      <w:r w:rsidR="00DD37A1" w:rsidRPr="0048416D">
        <w:rPr>
          <w:i/>
          <w:iCs/>
          <w:shd w:val="clear" w:color="auto" w:fill="FFFFFF"/>
          <w:lang w:val="da-DK"/>
        </w:rPr>
        <w:t>ậ</w:t>
      </w:r>
      <w:r w:rsidR="00D84533" w:rsidRPr="0048416D">
        <w:rPr>
          <w:i/>
          <w:iCs/>
          <w:shd w:val="clear" w:color="auto" w:fill="FFFFFF"/>
          <w:lang w:val="da-DK"/>
        </w:rPr>
        <w:t>m ngà và THCS Nậm Ngà thành PTDTBT TH&amp;THCS Nậm ngà; TH Can Hồ và THCS Can Hồ thành PTDTBT TH&amp;THCS Can Hồ; TH Tà tổng và THCS Tà Tổng thành PTDTBT TH&amp;THCS Tà Tổng</w:t>
      </w:r>
      <w:r w:rsidR="007A4CEE" w:rsidRPr="0048416D">
        <w:rPr>
          <w:i/>
          <w:iCs/>
          <w:shd w:val="clear" w:color="auto" w:fill="FFFFFF"/>
          <w:lang w:val="da-DK"/>
        </w:rPr>
        <w:t>)</w:t>
      </w:r>
      <w:r w:rsidR="00DD37A1">
        <w:rPr>
          <w:shd w:val="clear" w:color="auto" w:fill="FFFFFF"/>
          <w:lang w:val="da-DK"/>
        </w:rPr>
        <w:t xml:space="preserve">. </w:t>
      </w:r>
      <w:r w:rsidR="00D84533" w:rsidRPr="00C3504F">
        <w:rPr>
          <w:shd w:val="clear" w:color="auto" w:fill="FFFFFF"/>
          <w:lang w:val="da-DK"/>
        </w:rPr>
        <w:t>Năm học 2020</w:t>
      </w:r>
      <w:r>
        <w:rPr>
          <w:shd w:val="clear" w:color="auto" w:fill="FFFFFF"/>
          <w:lang w:val="da-DK"/>
        </w:rPr>
        <w:t xml:space="preserve"> </w:t>
      </w:r>
      <w:r w:rsidR="00D84533" w:rsidRPr="00C3504F">
        <w:rPr>
          <w:shd w:val="clear" w:color="auto" w:fill="FFFFFF"/>
          <w:lang w:val="da-DK"/>
        </w:rPr>
        <w:t>-</w:t>
      </w:r>
      <w:r>
        <w:rPr>
          <w:shd w:val="clear" w:color="auto" w:fill="FFFFFF"/>
          <w:lang w:val="da-DK"/>
        </w:rPr>
        <w:t xml:space="preserve"> </w:t>
      </w:r>
      <w:r w:rsidR="00D84533" w:rsidRPr="00C3504F">
        <w:rPr>
          <w:shd w:val="clear" w:color="auto" w:fill="FFFFFF"/>
          <w:lang w:val="da-DK"/>
        </w:rPr>
        <w:t>2021</w:t>
      </w:r>
      <w:r w:rsidR="007A4CEE">
        <w:rPr>
          <w:shd w:val="clear" w:color="auto" w:fill="FFFFFF"/>
          <w:lang w:val="da-DK"/>
        </w:rPr>
        <w:t>:</w:t>
      </w:r>
      <w:r w:rsidR="00D84533" w:rsidRPr="00C3504F">
        <w:rPr>
          <w:shd w:val="clear" w:color="auto" w:fill="FFFFFF"/>
          <w:lang w:val="da-DK"/>
        </w:rPr>
        <w:t xml:space="preserve"> </w:t>
      </w:r>
      <w:r w:rsidR="007A4CEE">
        <w:rPr>
          <w:shd w:val="clear" w:color="auto" w:fill="FFFFFF"/>
          <w:lang w:val="da-DK"/>
        </w:rPr>
        <w:t>S</w:t>
      </w:r>
      <w:r w:rsidR="00D84533" w:rsidRPr="00C3504F">
        <w:rPr>
          <w:shd w:val="clear" w:color="auto" w:fill="FFFFFF"/>
          <w:lang w:val="da-DK"/>
        </w:rPr>
        <w:t>á</w:t>
      </w:r>
      <w:r>
        <w:rPr>
          <w:shd w:val="clear" w:color="auto" w:fill="FFFFFF"/>
          <w:lang w:val="da-DK"/>
        </w:rPr>
        <w:t>p</w:t>
      </w:r>
      <w:r w:rsidR="00D84533" w:rsidRPr="00C3504F">
        <w:rPr>
          <w:shd w:val="clear" w:color="auto" w:fill="FFFFFF"/>
          <w:lang w:val="da-DK"/>
        </w:rPr>
        <w:t xml:space="preserve"> nhập </w:t>
      </w:r>
      <w:r>
        <w:rPr>
          <w:shd w:val="clear" w:color="auto" w:fill="FFFFFF"/>
          <w:lang w:val="da-DK"/>
        </w:rPr>
        <w:t>0</w:t>
      </w:r>
      <w:r w:rsidR="00D84533" w:rsidRPr="00C3504F">
        <w:rPr>
          <w:shd w:val="clear" w:color="auto" w:fill="FFFFFF"/>
          <w:lang w:val="da-DK"/>
        </w:rPr>
        <w:t xml:space="preserve">4 trường thành </w:t>
      </w:r>
      <w:r>
        <w:rPr>
          <w:shd w:val="clear" w:color="auto" w:fill="FFFFFF"/>
          <w:lang w:val="da-DK"/>
        </w:rPr>
        <w:t>0</w:t>
      </w:r>
      <w:r w:rsidR="00D84533" w:rsidRPr="00C3504F">
        <w:rPr>
          <w:shd w:val="clear" w:color="auto" w:fill="FFFFFF"/>
          <w:lang w:val="da-DK"/>
        </w:rPr>
        <w:t xml:space="preserve">2 trường </w:t>
      </w:r>
      <w:r w:rsidR="007A4CEE" w:rsidRPr="0048416D">
        <w:rPr>
          <w:i/>
          <w:iCs/>
          <w:shd w:val="clear" w:color="auto" w:fill="FFFFFF"/>
          <w:lang w:val="da-DK"/>
        </w:rPr>
        <w:t>(</w:t>
      </w:r>
      <w:r w:rsidR="00D84533" w:rsidRPr="0048416D">
        <w:rPr>
          <w:i/>
          <w:iCs/>
          <w:shd w:val="clear" w:color="auto" w:fill="FFFFFF"/>
          <w:lang w:val="da-DK"/>
        </w:rPr>
        <w:t>cụ thể</w:t>
      </w:r>
      <w:r w:rsidR="0048416D" w:rsidRPr="0048416D">
        <w:rPr>
          <w:i/>
          <w:iCs/>
          <w:shd w:val="clear" w:color="auto" w:fill="FFFFFF"/>
          <w:lang w:val="da-DK"/>
        </w:rPr>
        <w:t xml:space="preserve">: </w:t>
      </w:r>
      <w:r w:rsidR="00D84533" w:rsidRPr="0048416D">
        <w:rPr>
          <w:i/>
          <w:iCs/>
          <w:shd w:val="clear" w:color="auto" w:fill="FFFFFF"/>
          <w:lang w:val="da-DK"/>
        </w:rPr>
        <w:t>TH Tá bạ và THCS Tá Bạ thành PTDTBT TH&amp;THCS Tá Bạ</w:t>
      </w:r>
      <w:r w:rsidR="007A4CEE" w:rsidRPr="0048416D">
        <w:rPr>
          <w:i/>
          <w:iCs/>
          <w:shd w:val="clear" w:color="auto" w:fill="FFFFFF"/>
          <w:lang w:val="da-DK"/>
        </w:rPr>
        <w:t>;</w:t>
      </w:r>
      <w:r w:rsidR="00D84533" w:rsidRPr="0048416D">
        <w:rPr>
          <w:i/>
          <w:iCs/>
          <w:shd w:val="clear" w:color="auto" w:fill="FFFFFF"/>
          <w:lang w:val="da-DK"/>
        </w:rPr>
        <w:t xml:space="preserve"> TH Bum </w:t>
      </w:r>
      <w:r w:rsidR="007A4CEE" w:rsidRPr="0048416D">
        <w:rPr>
          <w:i/>
          <w:iCs/>
          <w:shd w:val="clear" w:color="auto" w:fill="FFFFFF"/>
          <w:lang w:val="da-DK"/>
        </w:rPr>
        <w:t>T</w:t>
      </w:r>
      <w:r w:rsidR="00D84533" w:rsidRPr="0048416D">
        <w:rPr>
          <w:i/>
          <w:iCs/>
          <w:shd w:val="clear" w:color="auto" w:fill="FFFFFF"/>
          <w:lang w:val="da-DK"/>
        </w:rPr>
        <w:t>ở và THCS Bum Tở thành PTDTBT TH&amp;THCS Bum Tở</w:t>
      </w:r>
      <w:r w:rsidR="002366B5" w:rsidRPr="0048416D">
        <w:rPr>
          <w:i/>
          <w:iCs/>
          <w:shd w:val="clear" w:color="auto" w:fill="FFFFFF"/>
          <w:lang w:val="da-DK"/>
        </w:rPr>
        <w:t>)</w:t>
      </w:r>
      <w:r w:rsidR="007A4CEE">
        <w:rPr>
          <w:shd w:val="clear" w:color="auto" w:fill="FFFFFF"/>
          <w:lang w:val="da-DK"/>
        </w:rPr>
        <w:t>.</w:t>
      </w:r>
      <w:r w:rsidR="000F6F00">
        <w:rPr>
          <w:shd w:val="clear" w:color="auto" w:fill="FFFFFF"/>
          <w:lang w:val="da-DK"/>
        </w:rPr>
        <w:t xml:space="preserve"> </w:t>
      </w:r>
      <w:r w:rsidR="007A4CEE">
        <w:rPr>
          <w:shd w:val="clear" w:color="auto" w:fill="FFFFFF"/>
          <w:lang w:val="da-DK"/>
        </w:rPr>
        <w:t>N</w:t>
      </w:r>
      <w:r w:rsidR="00D84533" w:rsidRPr="00C3504F">
        <w:rPr>
          <w:shd w:val="clear" w:color="auto" w:fill="FFFFFF"/>
          <w:lang w:val="da-DK"/>
        </w:rPr>
        <w:t>ăm học 2021</w:t>
      </w:r>
      <w:r>
        <w:rPr>
          <w:shd w:val="clear" w:color="auto" w:fill="FFFFFF"/>
          <w:lang w:val="da-DK"/>
        </w:rPr>
        <w:t xml:space="preserve"> </w:t>
      </w:r>
      <w:r w:rsidR="00D84533" w:rsidRPr="00C3504F">
        <w:rPr>
          <w:shd w:val="clear" w:color="auto" w:fill="FFFFFF"/>
          <w:lang w:val="da-DK"/>
        </w:rPr>
        <w:t>-</w:t>
      </w:r>
      <w:r>
        <w:rPr>
          <w:shd w:val="clear" w:color="auto" w:fill="FFFFFF"/>
          <w:lang w:val="da-DK"/>
        </w:rPr>
        <w:t xml:space="preserve"> </w:t>
      </w:r>
      <w:r w:rsidR="00D84533" w:rsidRPr="00C3504F">
        <w:rPr>
          <w:shd w:val="clear" w:color="auto" w:fill="FFFFFF"/>
          <w:lang w:val="da-DK"/>
        </w:rPr>
        <w:t>2022</w:t>
      </w:r>
      <w:r w:rsidR="007A4CEE">
        <w:rPr>
          <w:shd w:val="clear" w:color="auto" w:fill="FFFFFF"/>
          <w:lang w:val="da-DK"/>
        </w:rPr>
        <w:t>:</w:t>
      </w:r>
      <w:r w:rsidR="00D84533" w:rsidRPr="00C3504F">
        <w:rPr>
          <w:shd w:val="clear" w:color="auto" w:fill="FFFFFF"/>
          <w:lang w:val="da-DK"/>
        </w:rPr>
        <w:t xml:space="preserve"> </w:t>
      </w:r>
      <w:r w:rsidR="007A4CEE">
        <w:rPr>
          <w:shd w:val="clear" w:color="auto" w:fill="FFFFFF"/>
          <w:lang w:val="da-DK"/>
        </w:rPr>
        <w:t>S</w:t>
      </w:r>
      <w:r w:rsidR="00D84533" w:rsidRPr="00C3504F">
        <w:rPr>
          <w:shd w:val="clear" w:color="auto" w:fill="FFFFFF"/>
          <w:lang w:val="da-DK"/>
        </w:rPr>
        <w:t>á</w:t>
      </w:r>
      <w:r>
        <w:rPr>
          <w:shd w:val="clear" w:color="auto" w:fill="FFFFFF"/>
          <w:lang w:val="da-DK"/>
        </w:rPr>
        <w:t>p</w:t>
      </w:r>
      <w:r w:rsidR="00D84533" w:rsidRPr="00C3504F">
        <w:rPr>
          <w:shd w:val="clear" w:color="auto" w:fill="FFFFFF"/>
          <w:lang w:val="da-DK"/>
        </w:rPr>
        <w:t xml:space="preserve"> nhập 2</w:t>
      </w:r>
      <w:r w:rsidR="00D84533" w:rsidRPr="00C3504F">
        <w:rPr>
          <w:color w:val="FF0000"/>
          <w:shd w:val="clear" w:color="auto" w:fill="FFFFFF"/>
          <w:lang w:val="da-DK"/>
        </w:rPr>
        <w:t xml:space="preserve"> </w:t>
      </w:r>
      <w:r w:rsidR="00D84533" w:rsidRPr="002366B5">
        <w:rPr>
          <w:shd w:val="clear" w:color="auto" w:fill="FFFFFF"/>
          <w:lang w:val="da-DK"/>
        </w:rPr>
        <w:t>trường thành 1 trường</w:t>
      </w:r>
      <w:r w:rsidR="002366B5" w:rsidRPr="002366B5">
        <w:rPr>
          <w:shd w:val="clear" w:color="auto" w:fill="FFFFFF"/>
          <w:lang w:val="da-DK"/>
        </w:rPr>
        <w:t xml:space="preserve"> là T</w:t>
      </w:r>
      <w:r w:rsidR="00D84533" w:rsidRPr="002366B5">
        <w:rPr>
          <w:shd w:val="clear" w:color="auto" w:fill="FFFFFF"/>
          <w:lang w:val="da-DK"/>
        </w:rPr>
        <w:t>iểu học Vàng San và PTDTBT THCS Vàng San thành PTDTBT TH&amp;THCS Vàng san</w:t>
      </w:r>
      <w:r w:rsidR="002366B5">
        <w:rPr>
          <w:shd w:val="clear" w:color="auto" w:fill="FFFFFF"/>
          <w:lang w:val="da-DK"/>
        </w:rPr>
        <w:t>.</w:t>
      </w:r>
    </w:p>
  </w:footnote>
  <w:footnote w:id="12">
    <w:p w:rsidR="00270658" w:rsidRPr="00C3504F" w:rsidRDefault="00960EBA" w:rsidP="0048416D">
      <w:pPr>
        <w:pStyle w:val="FootnoteText"/>
        <w:ind w:firstLine="720"/>
        <w:jc w:val="both"/>
        <w:rPr>
          <w:lang w:val="da-DK"/>
        </w:rPr>
      </w:pPr>
      <w:r>
        <w:rPr>
          <w:vertAlign w:val="superscript"/>
          <w:lang w:val="da-DK"/>
        </w:rPr>
        <w:t>(</w:t>
      </w:r>
      <w:r w:rsidR="00270658" w:rsidRPr="00C3504F">
        <w:rPr>
          <w:rStyle w:val="FootnoteReference"/>
        </w:rPr>
        <w:footnoteRef/>
      </w:r>
      <w:r>
        <w:rPr>
          <w:vertAlign w:val="superscript"/>
          <w:lang w:val="da-DK"/>
        </w:rPr>
        <w:t>)</w:t>
      </w:r>
      <w:r w:rsidR="00270658" w:rsidRPr="00C3504F">
        <w:rPr>
          <w:lang w:val="da-DK"/>
        </w:rPr>
        <w:t xml:space="preserve"> Hiện nay</w:t>
      </w:r>
      <w:r w:rsidR="0048416D">
        <w:rPr>
          <w:lang w:val="da-DK"/>
        </w:rPr>
        <w:t>,</w:t>
      </w:r>
      <w:r w:rsidR="00270658" w:rsidRPr="00C3504F">
        <w:rPr>
          <w:lang w:val="da-DK"/>
        </w:rPr>
        <w:t xml:space="preserve"> có 8 xã đảm bảo chỉ tiêu về phổ cập giáo dục xóa mù chữ để xây dựng nông thôn mới là: Bum Nưa, Mường Tè, Thu Lũm, Vàng San, Ka Lăng, Mù Cả, Can Hồ, Nậm Khao.</w:t>
      </w:r>
    </w:p>
  </w:footnote>
  <w:footnote w:id="13">
    <w:p w:rsidR="00EB7A3A" w:rsidRPr="00EB7A3A" w:rsidRDefault="00960EBA" w:rsidP="0048416D">
      <w:pPr>
        <w:pStyle w:val="FootnoteText"/>
        <w:ind w:firstLine="720"/>
        <w:jc w:val="both"/>
        <w:rPr>
          <w:lang w:val="da-DK"/>
        </w:rPr>
      </w:pPr>
      <w:r>
        <w:rPr>
          <w:vertAlign w:val="superscript"/>
          <w:lang w:val="da-DK"/>
        </w:rPr>
        <w:t>(</w:t>
      </w:r>
      <w:r w:rsidR="00EB7A3A" w:rsidRPr="00EA7608">
        <w:rPr>
          <w:rStyle w:val="FootnoteReference"/>
        </w:rPr>
        <w:footnoteRef/>
      </w:r>
      <w:r>
        <w:rPr>
          <w:vertAlign w:val="superscript"/>
          <w:lang w:val="da-DK"/>
        </w:rPr>
        <w:t>)</w:t>
      </w:r>
      <w:r w:rsidR="00EB7A3A" w:rsidRPr="00EA7608">
        <w:rPr>
          <w:lang w:val="da-DK"/>
        </w:rPr>
        <w:t xml:space="preserve"> </w:t>
      </w:r>
      <w:r w:rsidR="00EB7A3A" w:rsidRPr="00EA7608">
        <w:rPr>
          <w:lang w:val="vi-VN"/>
        </w:rPr>
        <w:t xml:space="preserve">Công văn số 563/CV-PGD&amp;ĐT ngày 14/9/2022 của PGD&amp;ĐT về </w:t>
      </w:r>
      <w:r>
        <w:rPr>
          <w:lang w:val="vi-VN"/>
        </w:rPr>
        <w:t>sao gửi Kế hoạch số 1860/KH-SGD</w:t>
      </w:r>
      <w:r w:rsidR="00EB7A3A" w:rsidRPr="00EA7608">
        <w:rPr>
          <w:lang w:val="vi-VN"/>
        </w:rPr>
        <w:t>ĐT ngày 08/9/2022 của SGD tỉnh Lai Châu về kế hoạch kiểm tra hoạt động đ</w:t>
      </w:r>
      <w:r w:rsidR="001355AB">
        <w:t>ầ</w:t>
      </w:r>
      <w:r w:rsidR="00EB7A3A" w:rsidRPr="00EA7608">
        <w:rPr>
          <w:lang w:val="vi-VN"/>
        </w:rPr>
        <w:t>u năm học 2022</w:t>
      </w:r>
      <w:r>
        <w:t xml:space="preserve"> </w:t>
      </w:r>
      <w:r w:rsidR="00EB7A3A" w:rsidRPr="00EA7608">
        <w:rPr>
          <w:lang w:val="vi-VN"/>
        </w:rPr>
        <w:t>-</w:t>
      </w:r>
      <w:r>
        <w:t xml:space="preserve"> </w:t>
      </w:r>
      <w:r w:rsidR="00EB7A3A" w:rsidRPr="00EA7608">
        <w:rPr>
          <w:lang w:val="vi-VN"/>
        </w:rPr>
        <w:t xml:space="preserve">2023; </w:t>
      </w:r>
      <w:r w:rsidR="001355AB">
        <w:t xml:space="preserve">Công văn </w:t>
      </w:r>
      <w:r w:rsidR="00EB7A3A" w:rsidRPr="00EA7608">
        <w:rPr>
          <w:lang w:val="vi-VN"/>
        </w:rPr>
        <w:t>số 623/CV-PGD&amp;ĐT ngày 06/10/2022 về sao gửi thông báo số</w:t>
      </w:r>
      <w:r w:rsidR="001355AB">
        <w:t xml:space="preserve"> </w:t>
      </w:r>
      <w:r w:rsidR="00EB7A3A" w:rsidRPr="00EA7608">
        <w:rPr>
          <w:lang w:val="vi-VN"/>
        </w:rPr>
        <w:t>2042/TB-SGDĐT</w:t>
      </w:r>
      <w:r w:rsidR="001355AB">
        <w:t xml:space="preserve">; </w:t>
      </w:r>
      <w:r w:rsidR="00EB7A3A" w:rsidRPr="00EA7608">
        <w:rPr>
          <w:lang w:val="vi-VN"/>
        </w:rPr>
        <w:t>...</w:t>
      </w:r>
    </w:p>
  </w:footnote>
  <w:footnote w:id="14">
    <w:p w:rsidR="0072348B" w:rsidRPr="0072348B" w:rsidRDefault="00960EBA" w:rsidP="0048416D">
      <w:pPr>
        <w:pStyle w:val="FootnoteText"/>
        <w:ind w:firstLine="720"/>
        <w:jc w:val="both"/>
        <w:rPr>
          <w:color w:val="000000"/>
          <w:spacing w:val="4"/>
          <w:lang w:val="da-DK"/>
        </w:rPr>
      </w:pPr>
      <w:r>
        <w:rPr>
          <w:vertAlign w:val="superscript"/>
          <w:lang w:val="da-DK"/>
        </w:rPr>
        <w:t>(</w:t>
      </w:r>
      <w:r w:rsidR="0072348B">
        <w:rPr>
          <w:rStyle w:val="FootnoteReference"/>
        </w:rPr>
        <w:footnoteRef/>
      </w:r>
      <w:r>
        <w:rPr>
          <w:vertAlign w:val="superscript"/>
          <w:lang w:val="da-DK"/>
        </w:rPr>
        <w:t>)</w:t>
      </w:r>
      <w:r w:rsidR="0072348B" w:rsidRPr="0072348B">
        <w:rPr>
          <w:lang w:val="da-DK"/>
        </w:rPr>
        <w:t xml:space="preserve"> </w:t>
      </w:r>
      <w:r>
        <w:rPr>
          <w:color w:val="000000"/>
          <w:spacing w:val="4"/>
          <w:lang w:val="da-DK"/>
        </w:rPr>
        <w:t>Công văn 578/CV-PGD&amp;ĐT</w:t>
      </w:r>
      <w:r w:rsidR="0072348B" w:rsidRPr="0072348B">
        <w:rPr>
          <w:color w:val="000000"/>
          <w:spacing w:val="4"/>
          <w:lang w:val="da-DK"/>
        </w:rPr>
        <w:t xml:space="preserve"> ngày 24/11/2021 của Phòng Giáo dục và Đào tạo về việc </w:t>
      </w:r>
      <w:r w:rsidR="0072348B" w:rsidRPr="0072348B">
        <w:rPr>
          <w:color w:val="000000"/>
          <w:spacing w:val="4"/>
          <w:shd w:val="clear" w:color="auto" w:fill="FFFFFF"/>
          <w:lang w:val="da-DK"/>
        </w:rPr>
        <w:t>triển khai hoạt động nghiên cứu khoa học và tổ chức Cuộc thi KHKT cấp tỉnh dành cho học sinh trung học năm học 20</w:t>
      </w:r>
      <w:r>
        <w:rPr>
          <w:color w:val="000000"/>
          <w:spacing w:val="4"/>
          <w:shd w:val="clear" w:color="auto" w:fill="FFFFFF"/>
          <w:lang w:val="da-DK"/>
        </w:rPr>
        <w:t>21 - 2022; công văn 597/CV-PGD&amp;ĐT</w:t>
      </w:r>
      <w:r w:rsidR="0072348B" w:rsidRPr="0072348B">
        <w:rPr>
          <w:color w:val="000000"/>
          <w:spacing w:val="4"/>
          <w:shd w:val="clear" w:color="auto" w:fill="FFFFFF"/>
          <w:lang w:val="da-DK"/>
        </w:rPr>
        <w:t xml:space="preserve"> ngày 03/12/2021</w:t>
      </w:r>
      <w:r w:rsidR="00217F99">
        <w:rPr>
          <w:color w:val="000000"/>
          <w:spacing w:val="4"/>
          <w:shd w:val="clear" w:color="auto" w:fill="FFFFFF"/>
          <w:lang w:val="da-DK"/>
        </w:rPr>
        <w:t xml:space="preserve"> </w:t>
      </w:r>
      <w:r w:rsidR="0072348B" w:rsidRPr="0072348B">
        <w:rPr>
          <w:color w:val="000000"/>
          <w:spacing w:val="4"/>
          <w:shd w:val="clear" w:color="auto" w:fill="FFFFFF"/>
          <w:lang w:val="da-DK"/>
        </w:rPr>
        <w:t xml:space="preserve">của Phòng GD&amp;ĐT về việc </w:t>
      </w:r>
      <w:r w:rsidR="0072348B" w:rsidRPr="0072348B">
        <w:rPr>
          <w:color w:val="000000"/>
          <w:spacing w:val="4"/>
          <w:lang w:val="da-DK"/>
        </w:rPr>
        <w:t>Hướng dẫn tổ chức Cuộc thi khoa học, kỹ thuật cấp huyện học sinh trung học năm học 2021</w:t>
      </w:r>
      <w:r>
        <w:rPr>
          <w:color w:val="000000"/>
          <w:spacing w:val="4"/>
          <w:lang w:val="da-DK"/>
        </w:rPr>
        <w:t xml:space="preserve"> </w:t>
      </w:r>
      <w:r w:rsidR="0072348B" w:rsidRPr="0072348B">
        <w:rPr>
          <w:color w:val="000000"/>
          <w:spacing w:val="4"/>
          <w:lang w:val="da-DK"/>
        </w:rPr>
        <w:t>-</w:t>
      </w:r>
      <w:r>
        <w:rPr>
          <w:color w:val="000000"/>
          <w:spacing w:val="4"/>
          <w:lang w:val="da-DK"/>
        </w:rPr>
        <w:t xml:space="preserve"> </w:t>
      </w:r>
      <w:r w:rsidR="0072348B" w:rsidRPr="0072348B">
        <w:rPr>
          <w:color w:val="000000"/>
          <w:spacing w:val="4"/>
          <w:lang w:val="da-DK"/>
        </w:rPr>
        <w:t xml:space="preserve">2022; </w:t>
      </w:r>
      <w:r>
        <w:rPr>
          <w:color w:val="000000"/>
          <w:spacing w:val="4"/>
          <w:lang w:val="da-DK"/>
        </w:rPr>
        <w:t>Công văn 753/CV-PGD&amp;ĐT</w:t>
      </w:r>
      <w:r w:rsidR="0072348B" w:rsidRPr="0072348B">
        <w:rPr>
          <w:color w:val="000000"/>
          <w:spacing w:val="4"/>
          <w:lang w:val="da-DK"/>
        </w:rPr>
        <w:t xml:space="preserve"> ngày 21/11/2022 về hướng dẫn tổ chức Cuộc thi nghiên cứu khoa học kỹ thuật dành cho học sinh trung học năm học 2022</w:t>
      </w:r>
      <w:r>
        <w:rPr>
          <w:color w:val="000000"/>
          <w:spacing w:val="4"/>
          <w:lang w:val="da-DK"/>
        </w:rPr>
        <w:t xml:space="preserve"> </w:t>
      </w:r>
      <w:r w:rsidR="0072348B" w:rsidRPr="0072348B">
        <w:rPr>
          <w:color w:val="000000"/>
          <w:spacing w:val="4"/>
          <w:lang w:val="da-DK"/>
        </w:rPr>
        <w:t>-</w:t>
      </w:r>
      <w:r>
        <w:rPr>
          <w:color w:val="000000"/>
          <w:spacing w:val="4"/>
          <w:lang w:val="da-DK"/>
        </w:rPr>
        <w:t xml:space="preserve"> 2023; Kế hoạch số 100/KH-PGD&amp;ĐT</w:t>
      </w:r>
      <w:r w:rsidR="0072348B" w:rsidRPr="0072348B">
        <w:rPr>
          <w:color w:val="000000"/>
          <w:spacing w:val="4"/>
          <w:lang w:val="da-DK"/>
        </w:rPr>
        <w:t xml:space="preserve"> ngày 05/12/2022 về tổ chức Cuộc thi nghiên cứu khoa học, kỹ thuật cấp huyện, năm học 2022</w:t>
      </w:r>
      <w:r>
        <w:rPr>
          <w:color w:val="000000"/>
          <w:spacing w:val="4"/>
          <w:lang w:val="da-DK"/>
        </w:rPr>
        <w:t xml:space="preserve"> </w:t>
      </w:r>
      <w:r w:rsidR="0072348B" w:rsidRPr="0072348B">
        <w:rPr>
          <w:color w:val="000000"/>
          <w:spacing w:val="4"/>
          <w:lang w:val="da-DK"/>
        </w:rPr>
        <w:t>-</w:t>
      </w:r>
      <w:r>
        <w:rPr>
          <w:color w:val="000000"/>
          <w:spacing w:val="4"/>
          <w:lang w:val="da-DK"/>
        </w:rPr>
        <w:t xml:space="preserve"> </w:t>
      </w:r>
      <w:r w:rsidR="0072348B" w:rsidRPr="0072348B">
        <w:rPr>
          <w:color w:val="000000"/>
          <w:spacing w:val="4"/>
          <w:lang w:val="da-DK"/>
        </w:rPr>
        <w:t>2-2023</w:t>
      </w:r>
      <w:r w:rsidR="0072348B">
        <w:rPr>
          <w:color w:val="000000"/>
          <w:spacing w:val="4"/>
          <w:lang w:val="da-DK"/>
        </w:rPr>
        <w:t>.</w:t>
      </w:r>
      <w:r w:rsidR="0072348B" w:rsidRPr="0072348B">
        <w:rPr>
          <w:color w:val="000000"/>
          <w:spacing w:val="4"/>
          <w:lang w:val="da-DK"/>
        </w:rPr>
        <w:t xml:space="preserve"> </w:t>
      </w:r>
    </w:p>
    <w:p w:rsidR="0072348B" w:rsidRPr="0072348B" w:rsidRDefault="0072348B">
      <w:pPr>
        <w:pStyle w:val="FootnoteText"/>
        <w:rPr>
          <w:lang w:val="da-DK"/>
        </w:rPr>
      </w:pPr>
    </w:p>
  </w:footnote>
  <w:footnote w:id="15">
    <w:p w:rsidR="004777A4" w:rsidRPr="0072348B" w:rsidRDefault="00DB6C34" w:rsidP="004777A4">
      <w:pPr>
        <w:pStyle w:val="FootnoteText"/>
        <w:ind w:firstLine="720"/>
        <w:jc w:val="both"/>
        <w:rPr>
          <w:color w:val="000000"/>
          <w:spacing w:val="4"/>
          <w:lang w:val="da-DK"/>
        </w:rPr>
      </w:pPr>
      <w:r>
        <w:rPr>
          <w:vertAlign w:val="superscript"/>
          <w:lang w:val="da-DK"/>
        </w:rPr>
        <w:t>(</w:t>
      </w:r>
      <w:r w:rsidR="004777A4">
        <w:rPr>
          <w:rStyle w:val="FootnoteReference"/>
        </w:rPr>
        <w:footnoteRef/>
      </w:r>
      <w:r>
        <w:rPr>
          <w:vertAlign w:val="superscript"/>
          <w:lang w:val="da-DK"/>
        </w:rPr>
        <w:t>)</w:t>
      </w:r>
      <w:r w:rsidR="004777A4" w:rsidRPr="0072348B">
        <w:rPr>
          <w:lang w:val="da-DK"/>
        </w:rPr>
        <w:t xml:space="preserve"> </w:t>
      </w:r>
      <w:r w:rsidR="00FB32CD">
        <w:rPr>
          <w:lang w:val="da-DK"/>
        </w:rPr>
        <w:t xml:space="preserve">Minh chứng đánh giá: </w:t>
      </w:r>
      <w:r w:rsidR="00FB32CD">
        <w:rPr>
          <w:rFonts w:eastAsia="Calibri"/>
          <w:lang w:val="da-DK"/>
        </w:rPr>
        <w:t xml:space="preserve">Tham gia Hội thi Giáo viên dạy giỏi cấp tỉnh đạt </w:t>
      </w:r>
      <w:r w:rsidR="00FB32CD" w:rsidRPr="000C548B">
        <w:rPr>
          <w:rFonts w:eastAsia="Calibri"/>
          <w:lang w:val="da-DK"/>
        </w:rPr>
        <w:t>50/65</w:t>
      </w:r>
      <w:r w:rsidR="00FB32CD">
        <w:rPr>
          <w:rFonts w:eastAsia="Calibri"/>
          <w:lang w:val="da-DK"/>
        </w:rPr>
        <w:t xml:space="preserve"> gáo viên,</w:t>
      </w:r>
      <w:r w:rsidR="00FB32CD" w:rsidRPr="000C548B">
        <w:rPr>
          <w:rFonts w:eastAsia="Calibri"/>
          <w:lang w:val="da-DK"/>
        </w:rPr>
        <w:t xml:space="preserve"> đạt tỷ lệ</w:t>
      </w:r>
      <w:r w:rsidR="00FB32CD" w:rsidRPr="000C548B">
        <w:rPr>
          <w:lang w:val="da-DK"/>
        </w:rPr>
        <w:t xml:space="preserve"> 76,9% </w:t>
      </w:r>
      <w:r w:rsidR="00FB32CD" w:rsidRPr="00DF48CD">
        <w:rPr>
          <w:i/>
          <w:iCs/>
          <w:lang w:val="da-DK"/>
        </w:rPr>
        <w:t>(đứng thứ 4 trong tỉnh)</w:t>
      </w:r>
      <w:r w:rsidR="00FB32CD">
        <w:rPr>
          <w:lang w:val="da-DK"/>
        </w:rPr>
        <w:t>.</w:t>
      </w:r>
      <w:r w:rsidR="00FB32CD" w:rsidRPr="000C548B">
        <w:rPr>
          <w:lang w:val="da-DK"/>
        </w:rPr>
        <w:t xml:space="preserve"> </w:t>
      </w:r>
      <w:r w:rsidR="00FB32CD">
        <w:rPr>
          <w:rFonts w:eastAsia="Calibri"/>
          <w:lang w:val="da-DK"/>
        </w:rPr>
        <w:t>T</w:t>
      </w:r>
      <w:r w:rsidR="00FB32CD" w:rsidRPr="000C548B">
        <w:rPr>
          <w:rFonts w:eastAsia="Calibri"/>
          <w:lang w:val="da-DK"/>
        </w:rPr>
        <w:t>ham gia Hội thi “Học sinh giỏi” lớp 9 cấp tỉnh năm học 2021</w:t>
      </w:r>
      <w:r>
        <w:rPr>
          <w:rFonts w:eastAsia="Calibri"/>
          <w:lang w:val="da-DK"/>
        </w:rPr>
        <w:t xml:space="preserve"> </w:t>
      </w:r>
      <w:r w:rsidR="00FB32CD" w:rsidRPr="000C548B">
        <w:rPr>
          <w:rFonts w:eastAsia="Calibri"/>
          <w:lang w:val="da-DK"/>
        </w:rPr>
        <w:t>-</w:t>
      </w:r>
      <w:r>
        <w:rPr>
          <w:rFonts w:eastAsia="Calibri"/>
          <w:lang w:val="da-DK"/>
        </w:rPr>
        <w:t xml:space="preserve"> </w:t>
      </w:r>
      <w:r w:rsidR="00FB32CD" w:rsidRPr="000C548B">
        <w:rPr>
          <w:rFonts w:eastAsia="Calibri"/>
          <w:lang w:val="da-DK"/>
        </w:rPr>
        <w:t>2022</w:t>
      </w:r>
      <w:r w:rsidR="00FB32CD">
        <w:rPr>
          <w:rFonts w:eastAsia="Calibri"/>
          <w:lang w:val="da-DK"/>
        </w:rPr>
        <w:t>,</w:t>
      </w:r>
      <w:r w:rsidR="00FB32CD" w:rsidRPr="000C548B">
        <w:rPr>
          <w:rFonts w:eastAsia="Calibri"/>
          <w:lang w:val="da-DK"/>
        </w:rPr>
        <w:t xml:space="preserve"> đạt 7/18</w:t>
      </w:r>
      <w:r w:rsidR="00FB32CD">
        <w:rPr>
          <w:rFonts w:eastAsia="Calibri"/>
          <w:lang w:val="da-DK"/>
        </w:rPr>
        <w:t xml:space="preserve"> em</w:t>
      </w:r>
      <w:r w:rsidR="00FB32CD" w:rsidRPr="000C548B">
        <w:rPr>
          <w:rFonts w:eastAsia="Calibri"/>
          <w:lang w:val="da-DK"/>
        </w:rPr>
        <w:t xml:space="preserve"> </w:t>
      </w:r>
      <w:r w:rsidR="00FB32CD" w:rsidRPr="000C548B">
        <w:rPr>
          <w:lang w:val="da-DK"/>
        </w:rPr>
        <w:t xml:space="preserve">= 39% </w:t>
      </w:r>
      <w:r w:rsidR="00FB32CD" w:rsidRPr="00F70CD2">
        <w:rPr>
          <w:i/>
          <w:iCs/>
          <w:lang w:val="da-DK"/>
        </w:rPr>
        <w:t>(xếp thứ 5 toàn tỉnh)</w:t>
      </w:r>
      <w:r w:rsidR="00FB32CD" w:rsidRPr="000C548B">
        <w:rPr>
          <w:lang w:val="da-DK"/>
        </w:rPr>
        <w:t xml:space="preserve">; </w:t>
      </w:r>
      <w:r w:rsidR="00FB32CD" w:rsidRPr="000C548B">
        <w:rPr>
          <w:rFonts w:eastAsia="Calibri"/>
          <w:lang w:val="da-DK"/>
        </w:rPr>
        <w:t>năm học 2022</w:t>
      </w:r>
      <w:r>
        <w:rPr>
          <w:rFonts w:eastAsia="Calibri"/>
          <w:lang w:val="da-DK"/>
        </w:rPr>
        <w:t xml:space="preserve"> </w:t>
      </w:r>
      <w:r w:rsidR="00FB32CD" w:rsidRPr="000C548B">
        <w:rPr>
          <w:rFonts w:eastAsia="Calibri"/>
          <w:lang w:val="da-DK"/>
        </w:rPr>
        <w:t>-</w:t>
      </w:r>
      <w:r>
        <w:rPr>
          <w:rFonts w:eastAsia="Calibri"/>
          <w:lang w:val="da-DK"/>
        </w:rPr>
        <w:t xml:space="preserve"> </w:t>
      </w:r>
      <w:r w:rsidR="00FB32CD" w:rsidRPr="000C548B">
        <w:rPr>
          <w:rFonts w:eastAsia="Calibri"/>
          <w:lang w:val="da-DK"/>
        </w:rPr>
        <w:t>2023</w:t>
      </w:r>
      <w:r w:rsidR="00FB32CD">
        <w:rPr>
          <w:rFonts w:eastAsia="Calibri"/>
          <w:lang w:val="da-DK"/>
        </w:rPr>
        <w:t>,</w:t>
      </w:r>
      <w:r w:rsidR="00FB32CD" w:rsidRPr="000C548B">
        <w:rPr>
          <w:rFonts w:eastAsia="Calibri"/>
          <w:lang w:val="da-DK"/>
        </w:rPr>
        <w:t xml:space="preserve"> đạt 7/17 </w:t>
      </w:r>
      <w:r w:rsidR="00FB32CD" w:rsidRPr="000C548B">
        <w:rPr>
          <w:lang w:val="da-DK"/>
        </w:rPr>
        <w:t xml:space="preserve">= 47% </w:t>
      </w:r>
      <w:r w:rsidR="00FB32CD" w:rsidRPr="00F70CD2">
        <w:rPr>
          <w:i/>
          <w:iCs/>
          <w:lang w:val="da-DK"/>
        </w:rPr>
        <w:t>(xếp thứ 4 toàn tỉnh)</w:t>
      </w:r>
      <w:r w:rsidR="00FB32CD" w:rsidRPr="000C548B">
        <w:rPr>
          <w:lang w:val="da-DK"/>
        </w:rPr>
        <w:t xml:space="preserve">. </w:t>
      </w:r>
      <w:r w:rsidR="00FB32CD" w:rsidRPr="000C548B">
        <w:rPr>
          <w:rFonts w:eastAsia="Calibri"/>
          <w:lang w:val="da-DK"/>
        </w:rPr>
        <w:t>Tham dự Cuộc thi Khoa học kỹ thuật cấp tỉnh năm học 2021</w:t>
      </w:r>
      <w:r>
        <w:rPr>
          <w:rFonts w:eastAsia="Calibri"/>
          <w:lang w:val="da-DK"/>
        </w:rPr>
        <w:t xml:space="preserve"> </w:t>
      </w:r>
      <w:r w:rsidR="00FB32CD" w:rsidRPr="000C548B">
        <w:rPr>
          <w:rFonts w:eastAsia="Calibri"/>
          <w:lang w:val="da-DK"/>
        </w:rPr>
        <w:t>-</w:t>
      </w:r>
      <w:r>
        <w:rPr>
          <w:rFonts w:eastAsia="Calibri"/>
          <w:lang w:val="da-DK"/>
        </w:rPr>
        <w:t xml:space="preserve"> </w:t>
      </w:r>
      <w:r w:rsidR="00FB32CD" w:rsidRPr="000C548B">
        <w:rPr>
          <w:rFonts w:eastAsia="Calibri"/>
          <w:lang w:val="da-DK"/>
        </w:rPr>
        <w:t>2022</w:t>
      </w:r>
      <w:r w:rsidR="00FB32CD">
        <w:rPr>
          <w:rFonts w:eastAsia="Calibri"/>
          <w:lang w:val="da-DK"/>
        </w:rPr>
        <w:t>,</w:t>
      </w:r>
      <w:r w:rsidR="00FB32CD" w:rsidRPr="000C548B">
        <w:rPr>
          <w:rFonts w:eastAsia="Calibri"/>
          <w:lang w:val="da-DK"/>
        </w:rPr>
        <w:t xml:space="preserve"> </w:t>
      </w:r>
      <w:r w:rsidR="00FB32CD">
        <w:rPr>
          <w:rFonts w:eastAsia="Calibri"/>
          <w:lang w:val="da-DK"/>
        </w:rPr>
        <w:t>đạt</w:t>
      </w:r>
      <w:r w:rsidR="00FB32CD" w:rsidRPr="000C548B">
        <w:rPr>
          <w:rFonts w:eastAsia="Calibri"/>
          <w:lang w:val="da-DK"/>
        </w:rPr>
        <w:t xml:space="preserve"> 3/3</w:t>
      </w:r>
      <w:r w:rsidR="00FB32CD">
        <w:rPr>
          <w:rFonts w:eastAsia="Calibri"/>
          <w:lang w:val="da-DK"/>
        </w:rPr>
        <w:t xml:space="preserve"> </w:t>
      </w:r>
      <w:r w:rsidR="00FB32CD" w:rsidRPr="000C548B">
        <w:rPr>
          <w:rFonts w:eastAsia="Calibri"/>
          <w:lang w:val="da-DK"/>
        </w:rPr>
        <w:t>= 100% dự án đạt giả</w:t>
      </w:r>
      <w:r w:rsidR="00FB32CD">
        <w:rPr>
          <w:rFonts w:eastAsia="Calibri"/>
          <w:lang w:val="da-DK"/>
        </w:rPr>
        <w:t>i</w:t>
      </w:r>
      <w:r w:rsidR="00FB32CD" w:rsidRPr="000C548B">
        <w:rPr>
          <w:rFonts w:eastAsia="Calibri"/>
          <w:lang w:val="da-DK"/>
        </w:rPr>
        <w:t xml:space="preserve"> </w:t>
      </w:r>
      <w:r w:rsidR="00FB32CD" w:rsidRPr="00C4300F">
        <w:rPr>
          <w:rFonts w:eastAsia="Calibri"/>
          <w:i/>
          <w:iCs/>
          <w:lang w:val="da-DK"/>
        </w:rPr>
        <w:t>(</w:t>
      </w:r>
      <w:r w:rsidR="00FB32CD" w:rsidRPr="00C4300F">
        <w:rPr>
          <w:i/>
          <w:iCs/>
          <w:lang w:val="da-DK"/>
        </w:rPr>
        <w:t>xếp thứ 4 toàn tỉnh</w:t>
      </w:r>
      <w:r w:rsidR="00FB32CD">
        <w:rPr>
          <w:i/>
          <w:iCs/>
          <w:lang w:val="da-DK"/>
        </w:rPr>
        <w:t>)</w:t>
      </w:r>
      <w:r w:rsidR="00FB32CD" w:rsidRPr="000C548B">
        <w:rPr>
          <w:lang w:val="da-DK"/>
        </w:rPr>
        <w:t xml:space="preserve">; </w:t>
      </w:r>
      <w:r w:rsidR="00FB32CD" w:rsidRPr="000C548B">
        <w:rPr>
          <w:rFonts w:eastAsia="Calibri"/>
          <w:lang w:val="da-DK"/>
        </w:rPr>
        <w:t>năm học 2022</w:t>
      </w:r>
      <w:r>
        <w:rPr>
          <w:rFonts w:eastAsia="Calibri"/>
          <w:lang w:val="da-DK"/>
        </w:rPr>
        <w:t xml:space="preserve"> </w:t>
      </w:r>
      <w:r w:rsidR="00FB32CD" w:rsidRPr="000C548B">
        <w:rPr>
          <w:rFonts w:eastAsia="Calibri"/>
          <w:lang w:val="da-DK"/>
        </w:rPr>
        <w:t>-</w:t>
      </w:r>
      <w:r>
        <w:rPr>
          <w:rFonts w:eastAsia="Calibri"/>
          <w:lang w:val="da-DK"/>
        </w:rPr>
        <w:t xml:space="preserve"> </w:t>
      </w:r>
      <w:r w:rsidR="00FB32CD" w:rsidRPr="000C548B">
        <w:rPr>
          <w:rFonts w:eastAsia="Calibri"/>
          <w:lang w:val="da-DK"/>
        </w:rPr>
        <w:t>2023</w:t>
      </w:r>
      <w:r w:rsidR="00FB32CD">
        <w:rPr>
          <w:rFonts w:eastAsia="Calibri"/>
          <w:lang w:val="da-DK"/>
        </w:rPr>
        <w:t>,</w:t>
      </w:r>
      <w:r w:rsidR="00FB32CD" w:rsidRPr="000C548B">
        <w:rPr>
          <w:rFonts w:eastAsia="Calibri"/>
          <w:lang w:val="da-DK"/>
        </w:rPr>
        <w:t xml:space="preserve"> </w:t>
      </w:r>
      <w:r w:rsidR="00FB32CD">
        <w:rPr>
          <w:rFonts w:eastAsia="Calibri"/>
          <w:lang w:val="da-DK"/>
        </w:rPr>
        <w:t>đạt</w:t>
      </w:r>
      <w:r w:rsidR="00FB32CD" w:rsidRPr="000C548B">
        <w:rPr>
          <w:rFonts w:eastAsia="Calibri"/>
          <w:lang w:val="da-DK"/>
        </w:rPr>
        <w:t xml:space="preserve"> 4/5 = 80% dự án đạt giải</w:t>
      </w:r>
      <w:r w:rsidR="00FB32CD">
        <w:rPr>
          <w:rFonts w:eastAsia="Calibri"/>
          <w:lang w:val="da-DK"/>
        </w:rPr>
        <w:t xml:space="preserve"> </w:t>
      </w:r>
      <w:r w:rsidR="00FB32CD" w:rsidRPr="00C27041">
        <w:rPr>
          <w:rFonts w:eastAsia="Calibri"/>
          <w:i/>
          <w:iCs/>
          <w:lang w:val="da-DK"/>
        </w:rPr>
        <w:t>(</w:t>
      </w:r>
      <w:r w:rsidR="00FB32CD" w:rsidRPr="00C27041">
        <w:rPr>
          <w:i/>
          <w:iCs/>
          <w:lang w:val="da-DK"/>
        </w:rPr>
        <w:t>xếp thứ 3 toàn tỉnh</w:t>
      </w:r>
      <w:r w:rsidR="00FB32CD">
        <w:rPr>
          <w:i/>
          <w:iCs/>
          <w:lang w:val="da-DK"/>
        </w:rPr>
        <w:t>)</w:t>
      </w:r>
      <w:r w:rsidR="00FB32CD" w:rsidRPr="000C548B">
        <w:rPr>
          <w:lang w:val="da-DK"/>
        </w:rPr>
        <w:t>. T</w:t>
      </w:r>
      <w:r w:rsidR="00FB32CD" w:rsidRPr="000C548B">
        <w:rPr>
          <w:rFonts w:eastAsia="Calibri"/>
          <w:lang w:val="da-DK"/>
        </w:rPr>
        <w:t>hi tiếng Anh cấp tiểu học qua mạng (IOE) năm học 2021</w:t>
      </w:r>
      <w:r>
        <w:rPr>
          <w:rFonts w:eastAsia="Calibri"/>
          <w:lang w:val="da-DK"/>
        </w:rPr>
        <w:t xml:space="preserve"> </w:t>
      </w:r>
      <w:r w:rsidR="00FB32CD" w:rsidRPr="000C548B">
        <w:rPr>
          <w:rFonts w:eastAsia="Calibri"/>
          <w:lang w:val="da-DK"/>
        </w:rPr>
        <w:t>-</w:t>
      </w:r>
      <w:r>
        <w:rPr>
          <w:rFonts w:eastAsia="Calibri"/>
          <w:lang w:val="da-DK"/>
        </w:rPr>
        <w:t xml:space="preserve"> </w:t>
      </w:r>
      <w:r w:rsidR="00FB32CD" w:rsidRPr="000C548B">
        <w:rPr>
          <w:rFonts w:eastAsia="Calibri"/>
          <w:lang w:val="da-DK"/>
        </w:rPr>
        <w:t>2022 cấp huyện toàn quốc có 10 em đạt giải</w:t>
      </w:r>
      <w:r w:rsidR="00FB32CD">
        <w:rPr>
          <w:rFonts w:eastAsia="Calibri"/>
          <w:lang w:val="da-DK"/>
        </w:rPr>
        <w:t xml:space="preserve">, </w:t>
      </w:r>
      <w:r w:rsidR="00FB32CD" w:rsidRPr="000C548B">
        <w:rPr>
          <w:rFonts w:eastAsia="Calibri"/>
          <w:lang w:val="da-DK"/>
        </w:rPr>
        <w:t>cấp tỉnh toàn quốc có 06 em đạt giải</w:t>
      </w:r>
      <w:r w:rsidR="00FB32CD">
        <w:rPr>
          <w:rFonts w:eastAsia="Calibri"/>
          <w:lang w:val="da-DK"/>
        </w:rPr>
        <w:t>,</w:t>
      </w:r>
      <w:r w:rsidR="00FB32CD" w:rsidRPr="000C548B">
        <w:rPr>
          <w:rFonts w:eastAsia="Calibri"/>
          <w:lang w:val="da-DK"/>
        </w:rPr>
        <w:t xml:space="preserve"> cấp Quốc gia có 02 học sinh chứng nhận hoàn thành tốt; năm học 2022</w:t>
      </w:r>
      <w:r>
        <w:rPr>
          <w:rFonts w:eastAsia="Calibri"/>
          <w:lang w:val="da-DK"/>
        </w:rPr>
        <w:t xml:space="preserve"> </w:t>
      </w:r>
      <w:r w:rsidR="00FB32CD" w:rsidRPr="000C548B">
        <w:rPr>
          <w:rFonts w:eastAsia="Calibri"/>
          <w:lang w:val="da-DK"/>
        </w:rPr>
        <w:t>-</w:t>
      </w:r>
      <w:r>
        <w:rPr>
          <w:rFonts w:eastAsia="Calibri"/>
          <w:lang w:val="da-DK"/>
        </w:rPr>
        <w:t xml:space="preserve"> </w:t>
      </w:r>
      <w:r w:rsidR="00FB32CD" w:rsidRPr="000C548B">
        <w:rPr>
          <w:rFonts w:eastAsia="Calibri"/>
          <w:lang w:val="da-DK"/>
        </w:rPr>
        <w:t>2023 cấp huyện toàn quốc có 16 em đạt giải</w:t>
      </w:r>
      <w:r w:rsidR="00FB32CD">
        <w:rPr>
          <w:rFonts w:eastAsia="Calibri"/>
          <w:lang w:val="da-DK"/>
        </w:rPr>
        <w:t>,</w:t>
      </w:r>
      <w:r w:rsidR="00FB32CD" w:rsidRPr="000C548B">
        <w:rPr>
          <w:rFonts w:eastAsia="Calibri"/>
          <w:lang w:val="da-DK"/>
        </w:rPr>
        <w:t xml:space="preserve"> cấp tỉnh toàn quốc có 8 em đạt giải</w:t>
      </w:r>
      <w:r w:rsidR="00FB32CD">
        <w:rPr>
          <w:rFonts w:eastAsia="Calibri"/>
          <w:lang w:val="da-DK"/>
        </w:rPr>
        <w:t>,</w:t>
      </w:r>
      <w:r w:rsidR="00FB32CD" w:rsidRPr="000C548B">
        <w:rPr>
          <w:rFonts w:eastAsia="Calibri"/>
          <w:lang w:val="da-DK"/>
        </w:rPr>
        <w:t xml:space="preserve"> cấp </w:t>
      </w:r>
      <w:r w:rsidR="00FB32CD">
        <w:rPr>
          <w:rFonts w:eastAsia="Calibri"/>
          <w:lang w:val="da-DK"/>
        </w:rPr>
        <w:t>Q</w:t>
      </w:r>
      <w:r w:rsidR="00FB32CD" w:rsidRPr="000C548B">
        <w:rPr>
          <w:rFonts w:eastAsia="Calibri"/>
          <w:lang w:val="da-DK"/>
        </w:rPr>
        <w:t>uốc gia có 4 em được chứng nhận hoàn thành tốt. Thi</w:t>
      </w:r>
      <w:r w:rsidR="00FB32CD">
        <w:rPr>
          <w:rFonts w:eastAsia="Calibri"/>
          <w:lang w:val="da-DK"/>
        </w:rPr>
        <w:t xml:space="preserve"> </w:t>
      </w:r>
      <w:r w:rsidR="00FB32CD" w:rsidRPr="000C548B">
        <w:rPr>
          <w:rFonts w:eastAsia="Calibri"/>
          <w:spacing w:val="-2"/>
          <w:lang w:val="it-IT"/>
        </w:rPr>
        <w:t>“</w:t>
      </w:r>
      <w:r w:rsidR="00FB32CD" w:rsidRPr="000C548B">
        <w:rPr>
          <w:rFonts w:eastAsia="Calibri"/>
          <w:lang w:val="da-DK"/>
        </w:rPr>
        <w:t>Trạng nguyên Tiếng Việt</w:t>
      </w:r>
      <w:r w:rsidR="00FB32CD">
        <w:rPr>
          <w:rFonts w:eastAsia="Calibri"/>
          <w:lang w:val="da-DK"/>
        </w:rPr>
        <w:t>”</w:t>
      </w:r>
      <w:r w:rsidR="00FB32CD" w:rsidRPr="000C548B">
        <w:rPr>
          <w:rFonts w:eastAsia="Calibri"/>
          <w:lang w:val="da-DK"/>
        </w:rPr>
        <w:t xml:space="preserve"> cấp tiểu học qua mạng năm học 2021</w:t>
      </w:r>
      <w:r>
        <w:rPr>
          <w:rFonts w:eastAsia="Calibri"/>
          <w:lang w:val="da-DK"/>
        </w:rPr>
        <w:t xml:space="preserve"> </w:t>
      </w:r>
      <w:r w:rsidR="00FB32CD" w:rsidRPr="000C548B">
        <w:rPr>
          <w:rFonts w:eastAsia="Calibri"/>
          <w:lang w:val="da-DK"/>
        </w:rPr>
        <w:t>-</w:t>
      </w:r>
      <w:r>
        <w:rPr>
          <w:rFonts w:eastAsia="Calibri"/>
          <w:lang w:val="da-DK"/>
        </w:rPr>
        <w:t xml:space="preserve"> </w:t>
      </w:r>
      <w:r w:rsidR="00FB32CD" w:rsidRPr="000C548B">
        <w:rPr>
          <w:rFonts w:eastAsia="Calibri"/>
          <w:lang w:val="da-DK"/>
        </w:rPr>
        <w:t>2022 cấp tỉnh toàn quốc có 05 em đạt giải; năm học 2022</w:t>
      </w:r>
      <w:r>
        <w:rPr>
          <w:rFonts w:eastAsia="Calibri"/>
          <w:lang w:val="da-DK"/>
        </w:rPr>
        <w:t xml:space="preserve"> </w:t>
      </w:r>
      <w:r w:rsidR="00FB32CD" w:rsidRPr="000C548B">
        <w:rPr>
          <w:rFonts w:eastAsia="Calibri"/>
          <w:lang w:val="da-DK"/>
        </w:rPr>
        <w:t>-</w:t>
      </w:r>
      <w:r>
        <w:rPr>
          <w:rFonts w:eastAsia="Calibri"/>
          <w:lang w:val="da-DK"/>
        </w:rPr>
        <w:t xml:space="preserve"> </w:t>
      </w:r>
      <w:r w:rsidR="00FB32CD" w:rsidRPr="000C548B">
        <w:rPr>
          <w:rFonts w:eastAsia="Calibri"/>
          <w:lang w:val="da-DK"/>
        </w:rPr>
        <w:t>2023 cấp tỉnh 12 em đạt giải, cấp Quốc gia 01 em đạt giải</w:t>
      </w:r>
      <w:r w:rsidR="00FB32CD">
        <w:rPr>
          <w:rFonts w:eastAsia="Calibri"/>
          <w:lang w:val="da-DK"/>
        </w:rPr>
        <w:t xml:space="preserve"> </w:t>
      </w:r>
      <w:r w:rsidR="00FB32CD" w:rsidRPr="00C4659B">
        <w:rPr>
          <w:rFonts w:eastAsia="Calibri"/>
          <w:i/>
          <w:iCs/>
          <w:lang w:val="da-DK"/>
        </w:rPr>
        <w:t>(</w:t>
      </w:r>
      <w:r w:rsidR="00FB32CD">
        <w:rPr>
          <w:rFonts w:eastAsia="Calibri"/>
          <w:i/>
          <w:iCs/>
          <w:lang w:val="da-DK"/>
        </w:rPr>
        <w:t>khuyến khích</w:t>
      </w:r>
      <w:r w:rsidR="00FB32CD" w:rsidRPr="00C4659B">
        <w:rPr>
          <w:rFonts w:eastAsia="Calibri"/>
          <w:i/>
          <w:iCs/>
          <w:lang w:val="da-DK"/>
        </w:rPr>
        <w:t>)</w:t>
      </w:r>
      <w:r w:rsidR="00FB32CD" w:rsidRPr="000C548B">
        <w:rPr>
          <w:rFonts w:eastAsia="Calibri"/>
          <w:lang w:val="da-DK"/>
        </w:rPr>
        <w:t>. Giao lưu học sinh tiêu biểu cấp huyện bậc tiểu học năm học 2022</w:t>
      </w:r>
      <w:r>
        <w:rPr>
          <w:rFonts w:eastAsia="Calibri"/>
          <w:lang w:val="da-DK"/>
        </w:rPr>
        <w:t xml:space="preserve"> </w:t>
      </w:r>
      <w:r w:rsidR="00FB32CD" w:rsidRPr="000C548B">
        <w:rPr>
          <w:rFonts w:eastAsia="Calibri"/>
          <w:lang w:val="da-DK"/>
        </w:rPr>
        <w:t>-</w:t>
      </w:r>
      <w:r>
        <w:rPr>
          <w:rFonts w:eastAsia="Calibri"/>
          <w:lang w:val="da-DK"/>
        </w:rPr>
        <w:t xml:space="preserve"> </w:t>
      </w:r>
      <w:r w:rsidR="00FB32CD" w:rsidRPr="000C548B">
        <w:rPr>
          <w:rFonts w:eastAsia="Calibri"/>
          <w:lang w:val="da-DK"/>
        </w:rPr>
        <w:t>2023 có 390 em đạt giải</w:t>
      </w:r>
      <w:r w:rsidR="004777A4">
        <w:rPr>
          <w:color w:val="000000"/>
          <w:spacing w:val="4"/>
          <w:lang w:val="da-DK"/>
        </w:rPr>
        <w:t>.</w:t>
      </w:r>
      <w:r w:rsidR="004777A4" w:rsidRPr="0072348B">
        <w:rPr>
          <w:color w:val="000000"/>
          <w:spacing w:val="4"/>
          <w:lang w:val="da-DK"/>
        </w:rPr>
        <w:t xml:space="preserve"> </w:t>
      </w:r>
    </w:p>
    <w:p w:rsidR="004777A4" w:rsidRPr="0072348B" w:rsidRDefault="004777A4" w:rsidP="004777A4">
      <w:pPr>
        <w:pStyle w:val="FootnoteText"/>
        <w:rPr>
          <w:lang w:val="da-DK"/>
        </w:rPr>
      </w:pPr>
    </w:p>
  </w:footnote>
  <w:footnote w:id="16">
    <w:p w:rsidR="00270658" w:rsidRPr="008E5973" w:rsidRDefault="00DB6C34" w:rsidP="000314C2">
      <w:pPr>
        <w:pStyle w:val="FootnoteText"/>
        <w:ind w:firstLine="720"/>
        <w:jc w:val="both"/>
        <w:rPr>
          <w:lang w:val="vi-VN"/>
        </w:rPr>
      </w:pPr>
      <w:r>
        <w:rPr>
          <w:vertAlign w:val="superscript"/>
        </w:rPr>
        <w:t>(</w:t>
      </w:r>
      <w:r w:rsidR="000314C2">
        <w:rPr>
          <w:vertAlign w:val="superscript"/>
        </w:rPr>
        <w:t>1</w:t>
      </w:r>
      <w:r>
        <w:rPr>
          <w:vertAlign w:val="superscript"/>
        </w:rPr>
        <w:t>)</w:t>
      </w:r>
      <w:r w:rsidR="0063234A">
        <w:rPr>
          <w:rStyle w:val="FootnoteReference"/>
        </w:rPr>
        <w:t>6</w:t>
      </w:r>
      <w:r w:rsidR="00270658" w:rsidRPr="008E5973">
        <w:rPr>
          <w:rStyle w:val="FootnoteReference"/>
          <w:lang w:val="vi-VN"/>
        </w:rPr>
        <w:t xml:space="preserve"> </w:t>
      </w:r>
      <w:r w:rsidR="00270658" w:rsidRPr="007E6935">
        <w:rPr>
          <w:lang w:val="da-DK"/>
        </w:rPr>
        <w:t>Năm học 2021</w:t>
      </w:r>
      <w:r>
        <w:rPr>
          <w:lang w:val="da-DK"/>
        </w:rPr>
        <w:t xml:space="preserve"> </w:t>
      </w:r>
      <w:r w:rsidR="00270658" w:rsidRPr="007E6935">
        <w:rPr>
          <w:lang w:val="da-DK"/>
        </w:rPr>
        <w:t>-</w:t>
      </w:r>
      <w:r>
        <w:rPr>
          <w:lang w:val="da-DK"/>
        </w:rPr>
        <w:t xml:space="preserve"> </w:t>
      </w:r>
      <w:r w:rsidR="00270658" w:rsidRPr="007E6935">
        <w:rPr>
          <w:lang w:val="da-DK"/>
        </w:rPr>
        <w:t xml:space="preserve">2022: </w:t>
      </w:r>
      <w:r w:rsidR="00270658" w:rsidRPr="008E5973">
        <w:rPr>
          <w:lang w:val="vi-VN"/>
        </w:rPr>
        <w:t xml:space="preserve">Tiểu học </w:t>
      </w:r>
      <w:r w:rsidR="00270658" w:rsidRPr="008E5973">
        <w:rPr>
          <w:rFonts w:eastAsia="Calibri"/>
          <w:lang w:val="nb-NO"/>
        </w:rPr>
        <w:t xml:space="preserve">03 học sinh bỏ học </w:t>
      </w:r>
      <w:r w:rsidR="00270658" w:rsidRPr="000314C2">
        <w:rPr>
          <w:rFonts w:eastAsia="Calibri"/>
          <w:i/>
          <w:iCs/>
          <w:lang w:val="nb-NO"/>
        </w:rPr>
        <w:t xml:space="preserve">(PTDTBT TH Pa Vệ Sủ </w:t>
      </w:r>
      <w:r w:rsidR="007460CB">
        <w:rPr>
          <w:rFonts w:eastAsia="Calibri"/>
          <w:i/>
          <w:iCs/>
          <w:lang w:val="nb-NO"/>
        </w:rPr>
        <w:t>0</w:t>
      </w:r>
      <w:r w:rsidR="00270658" w:rsidRPr="000314C2">
        <w:rPr>
          <w:rFonts w:eastAsia="Calibri"/>
          <w:i/>
          <w:iCs/>
          <w:lang w:val="nb-NO"/>
        </w:rPr>
        <w:t>2 em; PTDTBT TH&amp;THCS Vàng San 01 em khuyết tật)</w:t>
      </w:r>
      <w:r w:rsidR="00270658" w:rsidRPr="008E5973">
        <w:rPr>
          <w:rFonts w:eastAsia="Calibri"/>
          <w:lang w:val="nb-NO"/>
        </w:rPr>
        <w:t xml:space="preserve">; THCS 14 </w:t>
      </w:r>
      <w:r w:rsidR="00734EE0">
        <w:rPr>
          <w:rFonts w:eastAsia="Calibri"/>
          <w:lang w:val="nb-NO"/>
        </w:rPr>
        <w:t xml:space="preserve">học sinh bỏ học </w:t>
      </w:r>
      <w:r w:rsidR="00270658" w:rsidRPr="007460CB">
        <w:rPr>
          <w:rFonts w:eastAsia="Calibri"/>
          <w:i/>
          <w:iCs/>
          <w:lang w:val="nb-NO"/>
        </w:rPr>
        <w:t xml:space="preserve">(PTDTBT THCS Pa Vệ Sủ </w:t>
      </w:r>
      <w:r w:rsidR="007460CB" w:rsidRPr="007460CB">
        <w:rPr>
          <w:rFonts w:eastAsia="Calibri"/>
          <w:i/>
          <w:iCs/>
          <w:lang w:val="nb-NO"/>
        </w:rPr>
        <w:t>0</w:t>
      </w:r>
      <w:r w:rsidR="00270658" w:rsidRPr="007460CB">
        <w:rPr>
          <w:rFonts w:eastAsia="Calibri"/>
          <w:i/>
          <w:iCs/>
          <w:lang w:val="nb-NO"/>
        </w:rPr>
        <w:t xml:space="preserve">3 em, THCS Thị trấn 02 em, TH&amp;THCS Vàng San </w:t>
      </w:r>
      <w:r w:rsidR="000314C2" w:rsidRPr="007460CB">
        <w:rPr>
          <w:rFonts w:eastAsia="Calibri"/>
          <w:i/>
          <w:iCs/>
          <w:lang w:val="nb-NO"/>
        </w:rPr>
        <w:t>0</w:t>
      </w:r>
      <w:r w:rsidR="00270658" w:rsidRPr="007460CB">
        <w:rPr>
          <w:rFonts w:eastAsia="Calibri"/>
          <w:i/>
          <w:iCs/>
          <w:lang w:val="nb-NO"/>
        </w:rPr>
        <w:t>1 em, TH&amp;THCS Bum Nưa 01 em, PTDTBT TH&amp;THCS Tà T</w:t>
      </w:r>
      <w:r w:rsidR="00734EE0" w:rsidRPr="007460CB">
        <w:rPr>
          <w:rFonts w:eastAsia="Calibri"/>
          <w:i/>
          <w:iCs/>
          <w:lang w:val="nb-NO"/>
        </w:rPr>
        <w:t>ổng</w:t>
      </w:r>
      <w:r w:rsidR="00270658" w:rsidRPr="007460CB">
        <w:rPr>
          <w:rFonts w:eastAsia="Calibri"/>
          <w:i/>
          <w:iCs/>
          <w:lang w:val="nb-NO"/>
        </w:rPr>
        <w:t xml:space="preserve"> </w:t>
      </w:r>
      <w:r w:rsidR="007460CB" w:rsidRPr="007460CB">
        <w:rPr>
          <w:rFonts w:eastAsia="Calibri"/>
          <w:i/>
          <w:iCs/>
          <w:lang w:val="nb-NO"/>
        </w:rPr>
        <w:t>0</w:t>
      </w:r>
      <w:r w:rsidR="00270658" w:rsidRPr="007460CB">
        <w:rPr>
          <w:rFonts w:eastAsia="Calibri"/>
          <w:i/>
          <w:iCs/>
          <w:lang w:val="nb-NO"/>
        </w:rPr>
        <w:t xml:space="preserve">6 em, PTDTBT TH&amp;THCS Nậm Ngà </w:t>
      </w:r>
      <w:r w:rsidR="007460CB" w:rsidRPr="007460CB">
        <w:rPr>
          <w:rFonts w:eastAsia="Calibri"/>
          <w:i/>
          <w:iCs/>
          <w:lang w:val="nb-NO"/>
        </w:rPr>
        <w:t>0</w:t>
      </w:r>
      <w:r w:rsidR="00270658" w:rsidRPr="007460CB">
        <w:rPr>
          <w:rFonts w:eastAsia="Calibri"/>
          <w:i/>
          <w:iCs/>
          <w:lang w:val="nb-NO"/>
        </w:rPr>
        <w:t>1 em)</w:t>
      </w:r>
      <w:r w:rsidR="00270658" w:rsidRPr="008E5973">
        <w:rPr>
          <w:rFonts w:eastAsia="Calibri"/>
          <w:lang w:val="nb-NO"/>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0737254"/>
      <w:docPartObj>
        <w:docPartGallery w:val="Page Numbers (Top of Page)"/>
        <w:docPartUnique/>
      </w:docPartObj>
    </w:sdtPr>
    <w:sdtEndPr>
      <w:rPr>
        <w:noProof/>
        <w:sz w:val="26"/>
        <w:szCs w:val="26"/>
      </w:rPr>
    </w:sdtEndPr>
    <w:sdtContent>
      <w:p w:rsidR="00270658" w:rsidRPr="00C0039E" w:rsidRDefault="00270658" w:rsidP="00C0039E">
        <w:pPr>
          <w:pStyle w:val="Header"/>
          <w:jc w:val="center"/>
          <w:rPr>
            <w:sz w:val="26"/>
            <w:szCs w:val="26"/>
          </w:rPr>
        </w:pPr>
        <w:r w:rsidRPr="00C0039E">
          <w:rPr>
            <w:sz w:val="26"/>
            <w:szCs w:val="26"/>
          </w:rPr>
          <w:fldChar w:fldCharType="begin"/>
        </w:r>
        <w:r w:rsidRPr="00C0039E">
          <w:rPr>
            <w:sz w:val="26"/>
            <w:szCs w:val="26"/>
          </w:rPr>
          <w:instrText xml:space="preserve"> PAGE   \* MERGEFORMAT </w:instrText>
        </w:r>
        <w:r w:rsidRPr="00C0039E">
          <w:rPr>
            <w:sz w:val="26"/>
            <w:szCs w:val="26"/>
          </w:rPr>
          <w:fldChar w:fldCharType="separate"/>
        </w:r>
        <w:r w:rsidR="00600620">
          <w:rPr>
            <w:noProof/>
            <w:sz w:val="26"/>
            <w:szCs w:val="26"/>
          </w:rPr>
          <w:t>2</w:t>
        </w:r>
        <w:r w:rsidRPr="00C0039E">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bullet"/>
      <w:lvlText w:val="-"/>
      <w:lvlJc w:val="left"/>
      <w:rPr>
        <w:rFonts w:ascii="Times New Roman" w:hAnsi="Times New Roman" w:cs="Times New Roman"/>
        <w:b w:val="0"/>
        <w:bCs w:val="0"/>
        <w:i w:val="0"/>
        <w:iCs w:val="0"/>
        <w:smallCaps w:val="0"/>
        <w:strike w:val="0"/>
        <w:color w:val="000000"/>
        <w:spacing w:val="6"/>
        <w:w w:val="100"/>
        <w:position w:val="0"/>
        <w:sz w:val="24"/>
        <w:szCs w:val="24"/>
        <w:u w:val="none"/>
      </w:rPr>
    </w:lvl>
    <w:lvl w:ilvl="1">
      <w:start w:val="1"/>
      <w:numFmt w:val="bullet"/>
      <w:lvlText w:val="-"/>
      <w:lvlJc w:val="left"/>
      <w:rPr>
        <w:rFonts w:ascii="Times New Roman" w:hAnsi="Times New Roman" w:cs="Times New Roman"/>
        <w:b w:val="0"/>
        <w:bCs w:val="0"/>
        <w:i w:val="0"/>
        <w:iCs w:val="0"/>
        <w:smallCaps w:val="0"/>
        <w:strike w:val="0"/>
        <w:color w:val="000000"/>
        <w:spacing w:val="6"/>
        <w:w w:val="100"/>
        <w:position w:val="0"/>
        <w:sz w:val="24"/>
        <w:szCs w:val="24"/>
        <w:u w:val="none"/>
      </w:rPr>
    </w:lvl>
    <w:lvl w:ilvl="2">
      <w:start w:val="1"/>
      <w:numFmt w:val="bullet"/>
      <w:lvlText w:val="-"/>
      <w:lvlJc w:val="left"/>
      <w:rPr>
        <w:rFonts w:ascii="Times New Roman" w:hAnsi="Times New Roman" w:cs="Times New Roman"/>
        <w:b w:val="0"/>
        <w:bCs w:val="0"/>
        <w:i w:val="0"/>
        <w:iCs w:val="0"/>
        <w:smallCaps w:val="0"/>
        <w:strike w:val="0"/>
        <w:color w:val="000000"/>
        <w:spacing w:val="6"/>
        <w:w w:val="100"/>
        <w:position w:val="0"/>
        <w:sz w:val="24"/>
        <w:szCs w:val="24"/>
        <w:u w:val="none"/>
      </w:rPr>
    </w:lvl>
    <w:lvl w:ilvl="3">
      <w:start w:val="1"/>
      <w:numFmt w:val="bullet"/>
      <w:lvlText w:val="-"/>
      <w:lvlJc w:val="left"/>
      <w:rPr>
        <w:rFonts w:ascii="Times New Roman" w:hAnsi="Times New Roman" w:cs="Times New Roman"/>
        <w:b w:val="0"/>
        <w:bCs w:val="0"/>
        <w:i w:val="0"/>
        <w:iCs w:val="0"/>
        <w:smallCaps w:val="0"/>
        <w:strike w:val="0"/>
        <w:color w:val="000000"/>
        <w:spacing w:val="6"/>
        <w:w w:val="100"/>
        <w:position w:val="0"/>
        <w:sz w:val="24"/>
        <w:szCs w:val="24"/>
        <w:u w:val="none"/>
      </w:rPr>
    </w:lvl>
    <w:lvl w:ilvl="4">
      <w:start w:val="1"/>
      <w:numFmt w:val="bullet"/>
      <w:lvlText w:val="-"/>
      <w:lvlJc w:val="left"/>
      <w:rPr>
        <w:rFonts w:ascii="Times New Roman" w:hAnsi="Times New Roman" w:cs="Times New Roman"/>
        <w:b w:val="0"/>
        <w:bCs w:val="0"/>
        <w:i w:val="0"/>
        <w:iCs w:val="0"/>
        <w:smallCaps w:val="0"/>
        <w:strike w:val="0"/>
        <w:color w:val="000000"/>
        <w:spacing w:val="6"/>
        <w:w w:val="100"/>
        <w:position w:val="0"/>
        <w:sz w:val="24"/>
        <w:szCs w:val="24"/>
        <w:u w:val="none"/>
      </w:rPr>
    </w:lvl>
    <w:lvl w:ilvl="5">
      <w:start w:val="1"/>
      <w:numFmt w:val="bullet"/>
      <w:lvlText w:val="-"/>
      <w:lvlJc w:val="left"/>
      <w:rPr>
        <w:rFonts w:ascii="Times New Roman" w:hAnsi="Times New Roman" w:cs="Times New Roman"/>
        <w:b w:val="0"/>
        <w:bCs w:val="0"/>
        <w:i w:val="0"/>
        <w:iCs w:val="0"/>
        <w:smallCaps w:val="0"/>
        <w:strike w:val="0"/>
        <w:color w:val="000000"/>
        <w:spacing w:val="6"/>
        <w:w w:val="100"/>
        <w:position w:val="0"/>
        <w:sz w:val="24"/>
        <w:szCs w:val="24"/>
        <w:u w:val="none"/>
      </w:rPr>
    </w:lvl>
    <w:lvl w:ilvl="6">
      <w:start w:val="1"/>
      <w:numFmt w:val="bullet"/>
      <w:lvlText w:val="-"/>
      <w:lvlJc w:val="left"/>
      <w:rPr>
        <w:rFonts w:ascii="Times New Roman" w:hAnsi="Times New Roman" w:cs="Times New Roman"/>
        <w:b w:val="0"/>
        <w:bCs w:val="0"/>
        <w:i w:val="0"/>
        <w:iCs w:val="0"/>
        <w:smallCaps w:val="0"/>
        <w:strike w:val="0"/>
        <w:color w:val="000000"/>
        <w:spacing w:val="6"/>
        <w:w w:val="100"/>
        <w:position w:val="0"/>
        <w:sz w:val="24"/>
        <w:szCs w:val="24"/>
        <w:u w:val="none"/>
      </w:rPr>
    </w:lvl>
    <w:lvl w:ilvl="7">
      <w:start w:val="1"/>
      <w:numFmt w:val="bullet"/>
      <w:lvlText w:val="-"/>
      <w:lvlJc w:val="left"/>
      <w:rPr>
        <w:rFonts w:ascii="Times New Roman" w:hAnsi="Times New Roman" w:cs="Times New Roman"/>
        <w:b w:val="0"/>
        <w:bCs w:val="0"/>
        <w:i w:val="0"/>
        <w:iCs w:val="0"/>
        <w:smallCaps w:val="0"/>
        <w:strike w:val="0"/>
        <w:color w:val="000000"/>
        <w:spacing w:val="6"/>
        <w:w w:val="100"/>
        <w:position w:val="0"/>
        <w:sz w:val="24"/>
        <w:szCs w:val="24"/>
        <w:u w:val="none"/>
      </w:rPr>
    </w:lvl>
    <w:lvl w:ilvl="8">
      <w:start w:val="1"/>
      <w:numFmt w:val="bullet"/>
      <w:lvlText w:val="-"/>
      <w:lvlJc w:val="left"/>
      <w:rPr>
        <w:rFonts w:ascii="Times New Roman" w:hAnsi="Times New Roman" w:cs="Times New Roman"/>
        <w:b w:val="0"/>
        <w:bCs w:val="0"/>
        <w:i w:val="0"/>
        <w:iCs w:val="0"/>
        <w:smallCaps w:val="0"/>
        <w:strike w:val="0"/>
        <w:color w:val="000000"/>
        <w:spacing w:val="6"/>
        <w:w w:val="100"/>
        <w:position w:val="0"/>
        <w:sz w:val="24"/>
        <w:szCs w:val="24"/>
        <w:u w:val="none"/>
      </w:rPr>
    </w:lvl>
  </w:abstractNum>
  <w:abstractNum w:abstractNumId="1" w15:restartNumberingAfterBreak="0">
    <w:nsid w:val="00000003"/>
    <w:multiLevelType w:val="multilevel"/>
    <w:tmpl w:val="00000002"/>
    <w:lvl w:ilvl="0">
      <w:start w:val="1"/>
      <w:numFmt w:val="upperRoman"/>
      <w:lvlText w:val="%1."/>
      <w:lvlJc w:val="left"/>
      <w:rPr>
        <w:rFonts w:ascii="Times New Roman" w:hAnsi="Times New Roman" w:cs="Times New Roman"/>
        <w:b/>
        <w:bCs/>
        <w:i w:val="0"/>
        <w:iCs w:val="0"/>
        <w:smallCaps w:val="0"/>
        <w:strike w:val="0"/>
        <w:color w:val="000000"/>
        <w:spacing w:val="2"/>
        <w:w w:val="100"/>
        <w:position w:val="0"/>
        <w:sz w:val="24"/>
        <w:szCs w:val="24"/>
        <w:u w:val="none"/>
      </w:rPr>
    </w:lvl>
    <w:lvl w:ilvl="1">
      <w:start w:val="1"/>
      <w:numFmt w:val="upperRoman"/>
      <w:lvlText w:val="%1."/>
      <w:lvlJc w:val="left"/>
      <w:rPr>
        <w:rFonts w:ascii="Times New Roman" w:hAnsi="Times New Roman" w:cs="Times New Roman"/>
        <w:b/>
        <w:bCs/>
        <w:i w:val="0"/>
        <w:iCs w:val="0"/>
        <w:smallCaps w:val="0"/>
        <w:strike w:val="0"/>
        <w:color w:val="000000"/>
        <w:spacing w:val="2"/>
        <w:w w:val="100"/>
        <w:position w:val="0"/>
        <w:sz w:val="24"/>
        <w:szCs w:val="24"/>
        <w:u w:val="none"/>
      </w:rPr>
    </w:lvl>
    <w:lvl w:ilvl="2">
      <w:start w:val="1"/>
      <w:numFmt w:val="upperRoman"/>
      <w:lvlText w:val="%1."/>
      <w:lvlJc w:val="left"/>
      <w:rPr>
        <w:rFonts w:ascii="Times New Roman" w:hAnsi="Times New Roman" w:cs="Times New Roman"/>
        <w:b/>
        <w:bCs/>
        <w:i w:val="0"/>
        <w:iCs w:val="0"/>
        <w:smallCaps w:val="0"/>
        <w:strike w:val="0"/>
        <w:color w:val="000000"/>
        <w:spacing w:val="2"/>
        <w:w w:val="100"/>
        <w:position w:val="0"/>
        <w:sz w:val="24"/>
        <w:szCs w:val="24"/>
        <w:u w:val="none"/>
      </w:rPr>
    </w:lvl>
    <w:lvl w:ilvl="3">
      <w:start w:val="1"/>
      <w:numFmt w:val="upperRoman"/>
      <w:lvlText w:val="%1."/>
      <w:lvlJc w:val="left"/>
      <w:rPr>
        <w:rFonts w:ascii="Times New Roman" w:hAnsi="Times New Roman" w:cs="Times New Roman"/>
        <w:b/>
        <w:bCs/>
        <w:i w:val="0"/>
        <w:iCs w:val="0"/>
        <w:smallCaps w:val="0"/>
        <w:strike w:val="0"/>
        <w:color w:val="000000"/>
        <w:spacing w:val="2"/>
        <w:w w:val="100"/>
        <w:position w:val="0"/>
        <w:sz w:val="24"/>
        <w:szCs w:val="24"/>
        <w:u w:val="none"/>
      </w:rPr>
    </w:lvl>
    <w:lvl w:ilvl="4">
      <w:start w:val="1"/>
      <w:numFmt w:val="upperRoman"/>
      <w:lvlText w:val="%1."/>
      <w:lvlJc w:val="left"/>
      <w:rPr>
        <w:rFonts w:ascii="Times New Roman" w:hAnsi="Times New Roman" w:cs="Times New Roman"/>
        <w:b/>
        <w:bCs/>
        <w:i w:val="0"/>
        <w:iCs w:val="0"/>
        <w:smallCaps w:val="0"/>
        <w:strike w:val="0"/>
        <w:color w:val="000000"/>
        <w:spacing w:val="2"/>
        <w:w w:val="100"/>
        <w:position w:val="0"/>
        <w:sz w:val="24"/>
        <w:szCs w:val="24"/>
        <w:u w:val="none"/>
      </w:rPr>
    </w:lvl>
    <w:lvl w:ilvl="5">
      <w:start w:val="1"/>
      <w:numFmt w:val="upperRoman"/>
      <w:lvlText w:val="%1."/>
      <w:lvlJc w:val="left"/>
      <w:rPr>
        <w:rFonts w:ascii="Times New Roman" w:hAnsi="Times New Roman" w:cs="Times New Roman"/>
        <w:b/>
        <w:bCs/>
        <w:i w:val="0"/>
        <w:iCs w:val="0"/>
        <w:smallCaps w:val="0"/>
        <w:strike w:val="0"/>
        <w:color w:val="000000"/>
        <w:spacing w:val="2"/>
        <w:w w:val="100"/>
        <w:position w:val="0"/>
        <w:sz w:val="24"/>
        <w:szCs w:val="24"/>
        <w:u w:val="none"/>
      </w:rPr>
    </w:lvl>
    <w:lvl w:ilvl="6">
      <w:start w:val="1"/>
      <w:numFmt w:val="upperRoman"/>
      <w:lvlText w:val="%1."/>
      <w:lvlJc w:val="left"/>
      <w:rPr>
        <w:rFonts w:ascii="Times New Roman" w:hAnsi="Times New Roman" w:cs="Times New Roman"/>
        <w:b/>
        <w:bCs/>
        <w:i w:val="0"/>
        <w:iCs w:val="0"/>
        <w:smallCaps w:val="0"/>
        <w:strike w:val="0"/>
        <w:color w:val="000000"/>
        <w:spacing w:val="2"/>
        <w:w w:val="100"/>
        <w:position w:val="0"/>
        <w:sz w:val="24"/>
        <w:szCs w:val="24"/>
        <w:u w:val="none"/>
      </w:rPr>
    </w:lvl>
    <w:lvl w:ilvl="7">
      <w:start w:val="1"/>
      <w:numFmt w:val="upperRoman"/>
      <w:lvlText w:val="%1."/>
      <w:lvlJc w:val="left"/>
      <w:rPr>
        <w:rFonts w:ascii="Times New Roman" w:hAnsi="Times New Roman" w:cs="Times New Roman"/>
        <w:b/>
        <w:bCs/>
        <w:i w:val="0"/>
        <w:iCs w:val="0"/>
        <w:smallCaps w:val="0"/>
        <w:strike w:val="0"/>
        <w:color w:val="000000"/>
        <w:spacing w:val="2"/>
        <w:w w:val="100"/>
        <w:position w:val="0"/>
        <w:sz w:val="24"/>
        <w:szCs w:val="24"/>
        <w:u w:val="none"/>
      </w:rPr>
    </w:lvl>
    <w:lvl w:ilvl="8">
      <w:start w:val="1"/>
      <w:numFmt w:val="upperRoman"/>
      <w:lvlText w:val="%1."/>
      <w:lvlJc w:val="left"/>
      <w:rPr>
        <w:rFonts w:ascii="Times New Roman" w:hAnsi="Times New Roman" w:cs="Times New Roman"/>
        <w:b/>
        <w:bCs/>
        <w:i w:val="0"/>
        <w:iCs w:val="0"/>
        <w:smallCaps w:val="0"/>
        <w:strike w:val="0"/>
        <w:color w:val="000000"/>
        <w:spacing w:val="2"/>
        <w:w w:val="100"/>
        <w:position w:val="0"/>
        <w:sz w:val="24"/>
        <w:szCs w:val="24"/>
        <w:u w:val="none"/>
      </w:rPr>
    </w:lvl>
  </w:abstractNum>
  <w:abstractNum w:abstractNumId="2" w15:restartNumberingAfterBreak="0">
    <w:nsid w:val="00000005"/>
    <w:multiLevelType w:val="multilevel"/>
    <w:tmpl w:val="00000004"/>
    <w:lvl w:ilvl="0">
      <w:start w:val="1"/>
      <w:numFmt w:val="decimal"/>
      <w:lvlText w:val="%1."/>
      <w:lvlJc w:val="left"/>
      <w:rPr>
        <w:rFonts w:ascii="Times New Roman" w:hAnsi="Times New Roman" w:cs="Times New Roman"/>
        <w:b/>
        <w:bCs/>
        <w:i w:val="0"/>
        <w:iCs w:val="0"/>
        <w:smallCaps w:val="0"/>
        <w:strike w:val="0"/>
        <w:color w:val="000000"/>
        <w:spacing w:val="8"/>
        <w:w w:val="100"/>
        <w:position w:val="0"/>
        <w:sz w:val="24"/>
        <w:szCs w:val="24"/>
        <w:u w:val="none"/>
      </w:rPr>
    </w:lvl>
    <w:lvl w:ilvl="1">
      <w:start w:val="1"/>
      <w:numFmt w:val="decimal"/>
      <w:lvlText w:val="%1."/>
      <w:lvlJc w:val="left"/>
      <w:rPr>
        <w:rFonts w:ascii="Times New Roman" w:hAnsi="Times New Roman" w:cs="Times New Roman"/>
        <w:b/>
        <w:bCs/>
        <w:i w:val="0"/>
        <w:iCs w:val="0"/>
        <w:smallCaps w:val="0"/>
        <w:strike w:val="0"/>
        <w:color w:val="000000"/>
        <w:spacing w:val="8"/>
        <w:w w:val="100"/>
        <w:position w:val="0"/>
        <w:sz w:val="24"/>
        <w:szCs w:val="24"/>
        <w:u w:val="none"/>
      </w:rPr>
    </w:lvl>
    <w:lvl w:ilvl="2">
      <w:start w:val="1"/>
      <w:numFmt w:val="decimal"/>
      <w:lvlText w:val="%1."/>
      <w:lvlJc w:val="left"/>
      <w:rPr>
        <w:rFonts w:ascii="Times New Roman" w:hAnsi="Times New Roman" w:cs="Times New Roman"/>
        <w:b/>
        <w:bCs/>
        <w:i w:val="0"/>
        <w:iCs w:val="0"/>
        <w:smallCaps w:val="0"/>
        <w:strike w:val="0"/>
        <w:color w:val="000000"/>
        <w:spacing w:val="8"/>
        <w:w w:val="100"/>
        <w:position w:val="0"/>
        <w:sz w:val="24"/>
        <w:szCs w:val="24"/>
        <w:u w:val="none"/>
      </w:rPr>
    </w:lvl>
    <w:lvl w:ilvl="3">
      <w:start w:val="1"/>
      <w:numFmt w:val="decimal"/>
      <w:lvlText w:val="%1."/>
      <w:lvlJc w:val="left"/>
      <w:rPr>
        <w:rFonts w:ascii="Times New Roman" w:hAnsi="Times New Roman" w:cs="Times New Roman"/>
        <w:b/>
        <w:bCs/>
        <w:i w:val="0"/>
        <w:iCs w:val="0"/>
        <w:smallCaps w:val="0"/>
        <w:strike w:val="0"/>
        <w:color w:val="000000"/>
        <w:spacing w:val="8"/>
        <w:w w:val="100"/>
        <w:position w:val="0"/>
        <w:sz w:val="24"/>
        <w:szCs w:val="24"/>
        <w:u w:val="none"/>
      </w:rPr>
    </w:lvl>
    <w:lvl w:ilvl="4">
      <w:start w:val="1"/>
      <w:numFmt w:val="decimal"/>
      <w:lvlText w:val="%1."/>
      <w:lvlJc w:val="left"/>
      <w:rPr>
        <w:rFonts w:ascii="Times New Roman" w:hAnsi="Times New Roman" w:cs="Times New Roman"/>
        <w:b/>
        <w:bCs/>
        <w:i w:val="0"/>
        <w:iCs w:val="0"/>
        <w:smallCaps w:val="0"/>
        <w:strike w:val="0"/>
        <w:color w:val="000000"/>
        <w:spacing w:val="8"/>
        <w:w w:val="100"/>
        <w:position w:val="0"/>
        <w:sz w:val="24"/>
        <w:szCs w:val="24"/>
        <w:u w:val="none"/>
      </w:rPr>
    </w:lvl>
    <w:lvl w:ilvl="5">
      <w:start w:val="1"/>
      <w:numFmt w:val="decimal"/>
      <w:lvlText w:val="%1."/>
      <w:lvlJc w:val="left"/>
      <w:rPr>
        <w:rFonts w:ascii="Times New Roman" w:hAnsi="Times New Roman" w:cs="Times New Roman"/>
        <w:b/>
        <w:bCs/>
        <w:i w:val="0"/>
        <w:iCs w:val="0"/>
        <w:smallCaps w:val="0"/>
        <w:strike w:val="0"/>
        <w:color w:val="000000"/>
        <w:spacing w:val="8"/>
        <w:w w:val="100"/>
        <w:position w:val="0"/>
        <w:sz w:val="24"/>
        <w:szCs w:val="24"/>
        <w:u w:val="none"/>
      </w:rPr>
    </w:lvl>
    <w:lvl w:ilvl="6">
      <w:start w:val="1"/>
      <w:numFmt w:val="decimal"/>
      <w:lvlText w:val="%1."/>
      <w:lvlJc w:val="left"/>
      <w:rPr>
        <w:rFonts w:ascii="Times New Roman" w:hAnsi="Times New Roman" w:cs="Times New Roman"/>
        <w:b/>
        <w:bCs/>
        <w:i w:val="0"/>
        <w:iCs w:val="0"/>
        <w:smallCaps w:val="0"/>
        <w:strike w:val="0"/>
        <w:color w:val="000000"/>
        <w:spacing w:val="8"/>
        <w:w w:val="100"/>
        <w:position w:val="0"/>
        <w:sz w:val="24"/>
        <w:szCs w:val="24"/>
        <w:u w:val="none"/>
      </w:rPr>
    </w:lvl>
    <w:lvl w:ilvl="7">
      <w:start w:val="1"/>
      <w:numFmt w:val="decimal"/>
      <w:lvlText w:val="%1."/>
      <w:lvlJc w:val="left"/>
      <w:rPr>
        <w:rFonts w:ascii="Times New Roman" w:hAnsi="Times New Roman" w:cs="Times New Roman"/>
        <w:b/>
        <w:bCs/>
        <w:i w:val="0"/>
        <w:iCs w:val="0"/>
        <w:smallCaps w:val="0"/>
        <w:strike w:val="0"/>
        <w:color w:val="000000"/>
        <w:spacing w:val="8"/>
        <w:w w:val="100"/>
        <w:position w:val="0"/>
        <w:sz w:val="24"/>
        <w:szCs w:val="24"/>
        <w:u w:val="none"/>
      </w:rPr>
    </w:lvl>
    <w:lvl w:ilvl="8">
      <w:start w:val="1"/>
      <w:numFmt w:val="decimal"/>
      <w:lvlText w:val="%1."/>
      <w:lvlJc w:val="left"/>
      <w:rPr>
        <w:rFonts w:ascii="Times New Roman" w:hAnsi="Times New Roman" w:cs="Times New Roman"/>
        <w:b/>
        <w:bCs/>
        <w:i w:val="0"/>
        <w:iCs w:val="0"/>
        <w:smallCaps w:val="0"/>
        <w:strike w:val="0"/>
        <w:color w:val="000000"/>
        <w:spacing w:val="8"/>
        <w:w w:val="100"/>
        <w:position w:val="0"/>
        <w:sz w:val="24"/>
        <w:szCs w:val="24"/>
        <w:u w:val="none"/>
      </w:rPr>
    </w:lvl>
  </w:abstractNum>
  <w:abstractNum w:abstractNumId="3" w15:restartNumberingAfterBreak="0">
    <w:nsid w:val="00000007"/>
    <w:multiLevelType w:val="multilevel"/>
    <w:tmpl w:val="00000006"/>
    <w:lvl w:ilvl="0">
      <w:start w:val="1"/>
      <w:numFmt w:val="bullet"/>
      <w:lvlText w:val="*"/>
      <w:lvlJc w:val="left"/>
      <w:rPr>
        <w:rFonts w:ascii="Times New Roman" w:hAnsi="Times New Roman" w:cs="Times New Roman"/>
        <w:b/>
        <w:bCs/>
        <w:i w:val="0"/>
        <w:iCs w:val="0"/>
        <w:smallCaps w:val="0"/>
        <w:strike w:val="0"/>
        <w:color w:val="000000"/>
        <w:spacing w:val="8"/>
        <w:w w:val="100"/>
        <w:position w:val="0"/>
        <w:sz w:val="24"/>
        <w:szCs w:val="24"/>
        <w:u w:val="none"/>
      </w:rPr>
    </w:lvl>
    <w:lvl w:ilvl="1">
      <w:start w:val="1"/>
      <w:numFmt w:val="bullet"/>
      <w:lvlText w:val="*"/>
      <w:lvlJc w:val="left"/>
      <w:rPr>
        <w:rFonts w:ascii="Times New Roman" w:hAnsi="Times New Roman" w:cs="Times New Roman"/>
        <w:b/>
        <w:bCs/>
        <w:i w:val="0"/>
        <w:iCs w:val="0"/>
        <w:smallCaps w:val="0"/>
        <w:strike w:val="0"/>
        <w:color w:val="000000"/>
        <w:spacing w:val="8"/>
        <w:w w:val="100"/>
        <w:position w:val="0"/>
        <w:sz w:val="24"/>
        <w:szCs w:val="24"/>
        <w:u w:val="none"/>
      </w:rPr>
    </w:lvl>
    <w:lvl w:ilvl="2">
      <w:start w:val="1"/>
      <w:numFmt w:val="bullet"/>
      <w:lvlText w:val="*"/>
      <w:lvlJc w:val="left"/>
      <w:rPr>
        <w:rFonts w:ascii="Times New Roman" w:hAnsi="Times New Roman" w:cs="Times New Roman"/>
        <w:b/>
        <w:bCs/>
        <w:i w:val="0"/>
        <w:iCs w:val="0"/>
        <w:smallCaps w:val="0"/>
        <w:strike w:val="0"/>
        <w:color w:val="000000"/>
        <w:spacing w:val="8"/>
        <w:w w:val="100"/>
        <w:position w:val="0"/>
        <w:sz w:val="24"/>
        <w:szCs w:val="24"/>
        <w:u w:val="none"/>
      </w:rPr>
    </w:lvl>
    <w:lvl w:ilvl="3">
      <w:start w:val="1"/>
      <w:numFmt w:val="bullet"/>
      <w:lvlText w:val="*"/>
      <w:lvlJc w:val="left"/>
      <w:rPr>
        <w:rFonts w:ascii="Times New Roman" w:hAnsi="Times New Roman" w:cs="Times New Roman"/>
        <w:b/>
        <w:bCs/>
        <w:i w:val="0"/>
        <w:iCs w:val="0"/>
        <w:smallCaps w:val="0"/>
        <w:strike w:val="0"/>
        <w:color w:val="000000"/>
        <w:spacing w:val="8"/>
        <w:w w:val="100"/>
        <w:position w:val="0"/>
        <w:sz w:val="24"/>
        <w:szCs w:val="24"/>
        <w:u w:val="none"/>
      </w:rPr>
    </w:lvl>
    <w:lvl w:ilvl="4">
      <w:start w:val="1"/>
      <w:numFmt w:val="bullet"/>
      <w:lvlText w:val="*"/>
      <w:lvlJc w:val="left"/>
      <w:rPr>
        <w:rFonts w:ascii="Times New Roman" w:hAnsi="Times New Roman" w:cs="Times New Roman"/>
        <w:b/>
        <w:bCs/>
        <w:i w:val="0"/>
        <w:iCs w:val="0"/>
        <w:smallCaps w:val="0"/>
        <w:strike w:val="0"/>
        <w:color w:val="000000"/>
        <w:spacing w:val="8"/>
        <w:w w:val="100"/>
        <w:position w:val="0"/>
        <w:sz w:val="24"/>
        <w:szCs w:val="24"/>
        <w:u w:val="none"/>
      </w:rPr>
    </w:lvl>
    <w:lvl w:ilvl="5">
      <w:start w:val="1"/>
      <w:numFmt w:val="bullet"/>
      <w:lvlText w:val="*"/>
      <w:lvlJc w:val="left"/>
      <w:rPr>
        <w:rFonts w:ascii="Times New Roman" w:hAnsi="Times New Roman" w:cs="Times New Roman"/>
        <w:b/>
        <w:bCs/>
        <w:i w:val="0"/>
        <w:iCs w:val="0"/>
        <w:smallCaps w:val="0"/>
        <w:strike w:val="0"/>
        <w:color w:val="000000"/>
        <w:spacing w:val="8"/>
        <w:w w:val="100"/>
        <w:position w:val="0"/>
        <w:sz w:val="24"/>
        <w:szCs w:val="24"/>
        <w:u w:val="none"/>
      </w:rPr>
    </w:lvl>
    <w:lvl w:ilvl="6">
      <w:start w:val="1"/>
      <w:numFmt w:val="bullet"/>
      <w:lvlText w:val="*"/>
      <w:lvlJc w:val="left"/>
      <w:rPr>
        <w:rFonts w:ascii="Times New Roman" w:hAnsi="Times New Roman" w:cs="Times New Roman"/>
        <w:b/>
        <w:bCs/>
        <w:i w:val="0"/>
        <w:iCs w:val="0"/>
        <w:smallCaps w:val="0"/>
        <w:strike w:val="0"/>
        <w:color w:val="000000"/>
        <w:spacing w:val="8"/>
        <w:w w:val="100"/>
        <w:position w:val="0"/>
        <w:sz w:val="24"/>
        <w:szCs w:val="24"/>
        <w:u w:val="none"/>
      </w:rPr>
    </w:lvl>
    <w:lvl w:ilvl="7">
      <w:start w:val="1"/>
      <w:numFmt w:val="bullet"/>
      <w:lvlText w:val="*"/>
      <w:lvlJc w:val="left"/>
      <w:rPr>
        <w:rFonts w:ascii="Times New Roman" w:hAnsi="Times New Roman" w:cs="Times New Roman"/>
        <w:b/>
        <w:bCs/>
        <w:i w:val="0"/>
        <w:iCs w:val="0"/>
        <w:smallCaps w:val="0"/>
        <w:strike w:val="0"/>
        <w:color w:val="000000"/>
        <w:spacing w:val="8"/>
        <w:w w:val="100"/>
        <w:position w:val="0"/>
        <w:sz w:val="24"/>
        <w:szCs w:val="24"/>
        <w:u w:val="none"/>
      </w:rPr>
    </w:lvl>
    <w:lvl w:ilvl="8">
      <w:start w:val="1"/>
      <w:numFmt w:val="bullet"/>
      <w:lvlText w:val="*"/>
      <w:lvlJc w:val="left"/>
      <w:rPr>
        <w:rFonts w:ascii="Times New Roman" w:hAnsi="Times New Roman" w:cs="Times New Roman"/>
        <w:b/>
        <w:bCs/>
        <w:i w:val="0"/>
        <w:iCs w:val="0"/>
        <w:smallCaps w:val="0"/>
        <w:strike w:val="0"/>
        <w:color w:val="000000"/>
        <w:spacing w:val="8"/>
        <w:w w:val="100"/>
        <w:position w:val="0"/>
        <w:sz w:val="24"/>
        <w:szCs w:val="24"/>
        <w:u w:val="none"/>
      </w:rPr>
    </w:lvl>
  </w:abstractNum>
  <w:abstractNum w:abstractNumId="4" w15:restartNumberingAfterBreak="0">
    <w:nsid w:val="00000009"/>
    <w:multiLevelType w:val="multilevel"/>
    <w:tmpl w:val="00000008"/>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8"/>
        <w:szCs w:val="8"/>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8"/>
        <w:szCs w:val="8"/>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8"/>
        <w:szCs w:val="8"/>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8"/>
        <w:szCs w:val="8"/>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8"/>
        <w:szCs w:val="8"/>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8"/>
        <w:szCs w:val="8"/>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8"/>
        <w:szCs w:val="8"/>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8"/>
        <w:szCs w:val="8"/>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8"/>
        <w:szCs w:val="8"/>
        <w:u w:val="none"/>
      </w:rPr>
    </w:lvl>
  </w:abstractNum>
  <w:abstractNum w:abstractNumId="5" w15:restartNumberingAfterBreak="0">
    <w:nsid w:val="0000000B"/>
    <w:multiLevelType w:val="multilevel"/>
    <w:tmpl w:val="0000000A"/>
    <w:lvl w:ilvl="0">
      <w:start w:val="1"/>
      <w:numFmt w:val="decimal"/>
      <w:lvlText w:val="%1."/>
      <w:lvlJc w:val="left"/>
      <w:rPr>
        <w:rFonts w:ascii="Times New Roman" w:hAnsi="Times New Roman" w:cs="Times New Roman"/>
        <w:b/>
        <w:bCs/>
        <w:i w:val="0"/>
        <w:iCs w:val="0"/>
        <w:smallCaps w:val="0"/>
        <w:strike w:val="0"/>
        <w:color w:val="000000"/>
        <w:spacing w:val="8"/>
        <w:w w:val="100"/>
        <w:position w:val="0"/>
        <w:sz w:val="24"/>
        <w:szCs w:val="24"/>
        <w:u w:val="none"/>
      </w:rPr>
    </w:lvl>
    <w:lvl w:ilvl="1">
      <w:start w:val="1"/>
      <w:numFmt w:val="decimal"/>
      <w:lvlText w:val="%1."/>
      <w:lvlJc w:val="left"/>
      <w:rPr>
        <w:rFonts w:ascii="Times New Roman" w:hAnsi="Times New Roman" w:cs="Times New Roman"/>
        <w:b/>
        <w:bCs/>
        <w:i w:val="0"/>
        <w:iCs w:val="0"/>
        <w:smallCaps w:val="0"/>
        <w:strike w:val="0"/>
        <w:color w:val="000000"/>
        <w:spacing w:val="8"/>
        <w:w w:val="100"/>
        <w:position w:val="0"/>
        <w:sz w:val="24"/>
        <w:szCs w:val="24"/>
        <w:u w:val="none"/>
      </w:rPr>
    </w:lvl>
    <w:lvl w:ilvl="2">
      <w:start w:val="1"/>
      <w:numFmt w:val="decimal"/>
      <w:lvlText w:val="%1."/>
      <w:lvlJc w:val="left"/>
      <w:rPr>
        <w:rFonts w:ascii="Times New Roman" w:hAnsi="Times New Roman" w:cs="Times New Roman"/>
        <w:b/>
        <w:bCs/>
        <w:i w:val="0"/>
        <w:iCs w:val="0"/>
        <w:smallCaps w:val="0"/>
        <w:strike w:val="0"/>
        <w:color w:val="000000"/>
        <w:spacing w:val="8"/>
        <w:w w:val="100"/>
        <w:position w:val="0"/>
        <w:sz w:val="24"/>
        <w:szCs w:val="24"/>
        <w:u w:val="none"/>
      </w:rPr>
    </w:lvl>
    <w:lvl w:ilvl="3">
      <w:start w:val="1"/>
      <w:numFmt w:val="decimal"/>
      <w:lvlText w:val="%1."/>
      <w:lvlJc w:val="left"/>
      <w:rPr>
        <w:rFonts w:ascii="Times New Roman" w:hAnsi="Times New Roman" w:cs="Times New Roman"/>
        <w:b/>
        <w:bCs/>
        <w:i w:val="0"/>
        <w:iCs w:val="0"/>
        <w:smallCaps w:val="0"/>
        <w:strike w:val="0"/>
        <w:color w:val="000000"/>
        <w:spacing w:val="8"/>
        <w:w w:val="100"/>
        <w:position w:val="0"/>
        <w:sz w:val="24"/>
        <w:szCs w:val="24"/>
        <w:u w:val="none"/>
      </w:rPr>
    </w:lvl>
    <w:lvl w:ilvl="4">
      <w:start w:val="1"/>
      <w:numFmt w:val="decimal"/>
      <w:lvlText w:val="%1."/>
      <w:lvlJc w:val="left"/>
      <w:rPr>
        <w:rFonts w:ascii="Times New Roman" w:hAnsi="Times New Roman" w:cs="Times New Roman"/>
        <w:b/>
        <w:bCs/>
        <w:i w:val="0"/>
        <w:iCs w:val="0"/>
        <w:smallCaps w:val="0"/>
        <w:strike w:val="0"/>
        <w:color w:val="000000"/>
        <w:spacing w:val="8"/>
        <w:w w:val="100"/>
        <w:position w:val="0"/>
        <w:sz w:val="24"/>
        <w:szCs w:val="24"/>
        <w:u w:val="none"/>
      </w:rPr>
    </w:lvl>
    <w:lvl w:ilvl="5">
      <w:start w:val="1"/>
      <w:numFmt w:val="decimal"/>
      <w:lvlText w:val="%1."/>
      <w:lvlJc w:val="left"/>
      <w:rPr>
        <w:rFonts w:ascii="Times New Roman" w:hAnsi="Times New Roman" w:cs="Times New Roman"/>
        <w:b/>
        <w:bCs/>
        <w:i w:val="0"/>
        <w:iCs w:val="0"/>
        <w:smallCaps w:val="0"/>
        <w:strike w:val="0"/>
        <w:color w:val="000000"/>
        <w:spacing w:val="8"/>
        <w:w w:val="100"/>
        <w:position w:val="0"/>
        <w:sz w:val="24"/>
        <w:szCs w:val="24"/>
        <w:u w:val="none"/>
      </w:rPr>
    </w:lvl>
    <w:lvl w:ilvl="6">
      <w:start w:val="1"/>
      <w:numFmt w:val="decimal"/>
      <w:lvlText w:val="%1."/>
      <w:lvlJc w:val="left"/>
      <w:rPr>
        <w:rFonts w:ascii="Times New Roman" w:hAnsi="Times New Roman" w:cs="Times New Roman"/>
        <w:b/>
        <w:bCs/>
        <w:i w:val="0"/>
        <w:iCs w:val="0"/>
        <w:smallCaps w:val="0"/>
        <w:strike w:val="0"/>
        <w:color w:val="000000"/>
        <w:spacing w:val="8"/>
        <w:w w:val="100"/>
        <w:position w:val="0"/>
        <w:sz w:val="24"/>
        <w:szCs w:val="24"/>
        <w:u w:val="none"/>
      </w:rPr>
    </w:lvl>
    <w:lvl w:ilvl="7">
      <w:start w:val="1"/>
      <w:numFmt w:val="decimal"/>
      <w:lvlText w:val="%1."/>
      <w:lvlJc w:val="left"/>
      <w:rPr>
        <w:rFonts w:ascii="Times New Roman" w:hAnsi="Times New Roman" w:cs="Times New Roman"/>
        <w:b/>
        <w:bCs/>
        <w:i w:val="0"/>
        <w:iCs w:val="0"/>
        <w:smallCaps w:val="0"/>
        <w:strike w:val="0"/>
        <w:color w:val="000000"/>
        <w:spacing w:val="8"/>
        <w:w w:val="100"/>
        <w:position w:val="0"/>
        <w:sz w:val="24"/>
        <w:szCs w:val="24"/>
        <w:u w:val="none"/>
      </w:rPr>
    </w:lvl>
    <w:lvl w:ilvl="8">
      <w:start w:val="1"/>
      <w:numFmt w:val="decimal"/>
      <w:lvlText w:val="%1."/>
      <w:lvlJc w:val="left"/>
      <w:rPr>
        <w:rFonts w:ascii="Times New Roman" w:hAnsi="Times New Roman" w:cs="Times New Roman"/>
        <w:b/>
        <w:bCs/>
        <w:i w:val="0"/>
        <w:iCs w:val="0"/>
        <w:smallCaps w:val="0"/>
        <w:strike w:val="0"/>
        <w:color w:val="000000"/>
        <w:spacing w:val="8"/>
        <w:w w:val="100"/>
        <w:position w:val="0"/>
        <w:sz w:val="24"/>
        <w:szCs w:val="24"/>
        <w:u w:val="none"/>
      </w:rPr>
    </w:lvl>
  </w:abstractNum>
  <w:abstractNum w:abstractNumId="6" w15:restartNumberingAfterBreak="0">
    <w:nsid w:val="0000000D"/>
    <w:multiLevelType w:val="multilevel"/>
    <w:tmpl w:val="0000000C"/>
    <w:lvl w:ilvl="0">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1">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2">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3">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4">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5">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6">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7">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8">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abstractNum>
  <w:abstractNum w:abstractNumId="7" w15:restartNumberingAfterBreak="0">
    <w:nsid w:val="0000000F"/>
    <w:multiLevelType w:val="multilevel"/>
    <w:tmpl w:val="0000000E"/>
    <w:lvl w:ilvl="0">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1">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2">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3">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4">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5">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6">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7">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8">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abstractNum>
  <w:abstractNum w:abstractNumId="8" w15:restartNumberingAfterBreak="0">
    <w:nsid w:val="00000011"/>
    <w:multiLevelType w:val="multilevel"/>
    <w:tmpl w:val="00000010"/>
    <w:lvl w:ilvl="0">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1">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2">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3">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4">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5">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6">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7">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8">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abstractNum>
  <w:abstractNum w:abstractNumId="9" w15:restartNumberingAfterBreak="0">
    <w:nsid w:val="00000013"/>
    <w:multiLevelType w:val="multilevel"/>
    <w:tmpl w:val="00000012"/>
    <w:lvl w:ilvl="0">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1">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2">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3">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4">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5">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6">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7">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8">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abstractNum>
  <w:abstractNum w:abstractNumId="10" w15:restartNumberingAfterBreak="0">
    <w:nsid w:val="00000015"/>
    <w:multiLevelType w:val="multilevel"/>
    <w:tmpl w:val="00000014"/>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abstractNum>
  <w:abstractNum w:abstractNumId="11" w15:restartNumberingAfterBreak="0">
    <w:nsid w:val="00000017"/>
    <w:multiLevelType w:val="multilevel"/>
    <w:tmpl w:val="00000016"/>
    <w:lvl w:ilvl="0">
      <w:start w:val="1"/>
      <w:numFmt w:val="decimal"/>
      <w:lvlText w:val="%1."/>
      <w:lvlJc w:val="left"/>
      <w:rPr>
        <w:rFonts w:ascii="Times New Roman" w:hAnsi="Times New Roman" w:cs="Times New Roman"/>
        <w:b/>
        <w:bCs/>
        <w:i w:val="0"/>
        <w:iCs w:val="0"/>
        <w:smallCaps w:val="0"/>
        <w:strike w:val="0"/>
        <w:color w:val="000000"/>
        <w:spacing w:val="4"/>
        <w:w w:val="100"/>
        <w:position w:val="0"/>
        <w:sz w:val="25"/>
        <w:szCs w:val="25"/>
        <w:u w:val="none"/>
      </w:rPr>
    </w:lvl>
    <w:lvl w:ilvl="1">
      <w:start w:val="1"/>
      <w:numFmt w:val="decimal"/>
      <w:lvlText w:val="%1."/>
      <w:lvlJc w:val="left"/>
      <w:rPr>
        <w:rFonts w:ascii="Times New Roman" w:hAnsi="Times New Roman" w:cs="Times New Roman"/>
        <w:b/>
        <w:bCs/>
        <w:i w:val="0"/>
        <w:iCs w:val="0"/>
        <w:smallCaps w:val="0"/>
        <w:strike w:val="0"/>
        <w:color w:val="000000"/>
        <w:spacing w:val="4"/>
        <w:w w:val="100"/>
        <w:position w:val="0"/>
        <w:sz w:val="25"/>
        <w:szCs w:val="25"/>
        <w:u w:val="none"/>
      </w:rPr>
    </w:lvl>
    <w:lvl w:ilvl="2">
      <w:start w:val="1"/>
      <w:numFmt w:val="decimal"/>
      <w:lvlText w:val="%1."/>
      <w:lvlJc w:val="left"/>
      <w:rPr>
        <w:rFonts w:ascii="Times New Roman" w:hAnsi="Times New Roman" w:cs="Times New Roman"/>
        <w:b/>
        <w:bCs/>
        <w:i w:val="0"/>
        <w:iCs w:val="0"/>
        <w:smallCaps w:val="0"/>
        <w:strike w:val="0"/>
        <w:color w:val="000000"/>
        <w:spacing w:val="4"/>
        <w:w w:val="100"/>
        <w:position w:val="0"/>
        <w:sz w:val="25"/>
        <w:szCs w:val="25"/>
        <w:u w:val="none"/>
      </w:rPr>
    </w:lvl>
    <w:lvl w:ilvl="3">
      <w:start w:val="1"/>
      <w:numFmt w:val="decimal"/>
      <w:lvlText w:val="%1."/>
      <w:lvlJc w:val="left"/>
      <w:rPr>
        <w:rFonts w:ascii="Times New Roman" w:hAnsi="Times New Roman" w:cs="Times New Roman"/>
        <w:b/>
        <w:bCs/>
        <w:i w:val="0"/>
        <w:iCs w:val="0"/>
        <w:smallCaps w:val="0"/>
        <w:strike w:val="0"/>
        <w:color w:val="000000"/>
        <w:spacing w:val="4"/>
        <w:w w:val="100"/>
        <w:position w:val="0"/>
        <w:sz w:val="25"/>
        <w:szCs w:val="25"/>
        <w:u w:val="none"/>
      </w:rPr>
    </w:lvl>
    <w:lvl w:ilvl="4">
      <w:start w:val="1"/>
      <w:numFmt w:val="decimal"/>
      <w:lvlText w:val="%1."/>
      <w:lvlJc w:val="left"/>
      <w:rPr>
        <w:rFonts w:ascii="Times New Roman" w:hAnsi="Times New Roman" w:cs="Times New Roman"/>
        <w:b/>
        <w:bCs/>
        <w:i w:val="0"/>
        <w:iCs w:val="0"/>
        <w:smallCaps w:val="0"/>
        <w:strike w:val="0"/>
        <w:color w:val="000000"/>
        <w:spacing w:val="4"/>
        <w:w w:val="100"/>
        <w:position w:val="0"/>
        <w:sz w:val="25"/>
        <w:szCs w:val="25"/>
        <w:u w:val="none"/>
      </w:rPr>
    </w:lvl>
    <w:lvl w:ilvl="5">
      <w:start w:val="1"/>
      <w:numFmt w:val="decimal"/>
      <w:lvlText w:val="%1."/>
      <w:lvlJc w:val="left"/>
      <w:rPr>
        <w:rFonts w:ascii="Times New Roman" w:hAnsi="Times New Roman" w:cs="Times New Roman"/>
        <w:b/>
        <w:bCs/>
        <w:i w:val="0"/>
        <w:iCs w:val="0"/>
        <w:smallCaps w:val="0"/>
        <w:strike w:val="0"/>
        <w:color w:val="000000"/>
        <w:spacing w:val="4"/>
        <w:w w:val="100"/>
        <w:position w:val="0"/>
        <w:sz w:val="25"/>
        <w:szCs w:val="25"/>
        <w:u w:val="none"/>
      </w:rPr>
    </w:lvl>
    <w:lvl w:ilvl="6">
      <w:start w:val="1"/>
      <w:numFmt w:val="decimal"/>
      <w:lvlText w:val="%1."/>
      <w:lvlJc w:val="left"/>
      <w:rPr>
        <w:rFonts w:ascii="Times New Roman" w:hAnsi="Times New Roman" w:cs="Times New Roman"/>
        <w:b/>
        <w:bCs/>
        <w:i w:val="0"/>
        <w:iCs w:val="0"/>
        <w:smallCaps w:val="0"/>
        <w:strike w:val="0"/>
        <w:color w:val="000000"/>
        <w:spacing w:val="4"/>
        <w:w w:val="100"/>
        <w:position w:val="0"/>
        <w:sz w:val="25"/>
        <w:szCs w:val="25"/>
        <w:u w:val="none"/>
      </w:rPr>
    </w:lvl>
    <w:lvl w:ilvl="7">
      <w:start w:val="1"/>
      <w:numFmt w:val="decimal"/>
      <w:lvlText w:val="%1."/>
      <w:lvlJc w:val="left"/>
      <w:rPr>
        <w:rFonts w:ascii="Times New Roman" w:hAnsi="Times New Roman" w:cs="Times New Roman"/>
        <w:b/>
        <w:bCs/>
        <w:i w:val="0"/>
        <w:iCs w:val="0"/>
        <w:smallCaps w:val="0"/>
        <w:strike w:val="0"/>
        <w:color w:val="000000"/>
        <w:spacing w:val="4"/>
        <w:w w:val="100"/>
        <w:position w:val="0"/>
        <w:sz w:val="25"/>
        <w:szCs w:val="25"/>
        <w:u w:val="none"/>
      </w:rPr>
    </w:lvl>
    <w:lvl w:ilvl="8">
      <w:start w:val="1"/>
      <w:numFmt w:val="decimal"/>
      <w:lvlText w:val="%1."/>
      <w:lvlJc w:val="left"/>
      <w:rPr>
        <w:rFonts w:ascii="Times New Roman" w:hAnsi="Times New Roman" w:cs="Times New Roman"/>
        <w:b/>
        <w:bCs/>
        <w:i w:val="0"/>
        <w:iCs w:val="0"/>
        <w:smallCaps w:val="0"/>
        <w:strike w:val="0"/>
        <w:color w:val="000000"/>
        <w:spacing w:val="4"/>
        <w:w w:val="100"/>
        <w:position w:val="0"/>
        <w:sz w:val="25"/>
        <w:szCs w:val="25"/>
        <w:u w:val="none"/>
      </w:rPr>
    </w:lvl>
  </w:abstractNum>
  <w:abstractNum w:abstractNumId="12" w15:restartNumberingAfterBreak="0">
    <w:nsid w:val="00000019"/>
    <w:multiLevelType w:val="multilevel"/>
    <w:tmpl w:val="00000018"/>
    <w:lvl w:ilvl="0">
      <w:start w:val="1"/>
      <w:numFmt w:val="decimal"/>
      <w:lvlText w:val="%1."/>
      <w:lvlJc w:val="left"/>
      <w:rPr>
        <w:rFonts w:ascii="Times New Roman" w:hAnsi="Times New Roman" w:cs="Times New Roman"/>
        <w:b/>
        <w:bCs/>
        <w:i w:val="0"/>
        <w:iCs w:val="0"/>
        <w:smallCaps w:val="0"/>
        <w:strike w:val="0"/>
        <w:color w:val="000000"/>
        <w:spacing w:val="4"/>
        <w:w w:val="100"/>
        <w:position w:val="0"/>
        <w:sz w:val="25"/>
        <w:szCs w:val="25"/>
        <w:u w:val="none"/>
      </w:rPr>
    </w:lvl>
    <w:lvl w:ilvl="1">
      <w:start w:val="1"/>
      <w:numFmt w:val="decimal"/>
      <w:lvlText w:val="%1."/>
      <w:lvlJc w:val="left"/>
      <w:rPr>
        <w:rFonts w:ascii="Times New Roman" w:hAnsi="Times New Roman" w:cs="Times New Roman"/>
        <w:b/>
        <w:bCs/>
        <w:i w:val="0"/>
        <w:iCs w:val="0"/>
        <w:smallCaps w:val="0"/>
        <w:strike w:val="0"/>
        <w:color w:val="000000"/>
        <w:spacing w:val="4"/>
        <w:w w:val="100"/>
        <w:position w:val="0"/>
        <w:sz w:val="25"/>
        <w:szCs w:val="25"/>
        <w:u w:val="none"/>
      </w:rPr>
    </w:lvl>
    <w:lvl w:ilvl="2">
      <w:start w:val="1"/>
      <w:numFmt w:val="decimal"/>
      <w:lvlText w:val="%1."/>
      <w:lvlJc w:val="left"/>
      <w:rPr>
        <w:rFonts w:ascii="Times New Roman" w:hAnsi="Times New Roman" w:cs="Times New Roman"/>
        <w:b/>
        <w:bCs/>
        <w:i w:val="0"/>
        <w:iCs w:val="0"/>
        <w:smallCaps w:val="0"/>
        <w:strike w:val="0"/>
        <w:color w:val="000000"/>
        <w:spacing w:val="4"/>
        <w:w w:val="100"/>
        <w:position w:val="0"/>
        <w:sz w:val="25"/>
        <w:szCs w:val="25"/>
        <w:u w:val="none"/>
      </w:rPr>
    </w:lvl>
    <w:lvl w:ilvl="3">
      <w:start w:val="1"/>
      <w:numFmt w:val="decimal"/>
      <w:lvlText w:val="%1."/>
      <w:lvlJc w:val="left"/>
      <w:rPr>
        <w:rFonts w:ascii="Times New Roman" w:hAnsi="Times New Roman" w:cs="Times New Roman"/>
        <w:b/>
        <w:bCs/>
        <w:i w:val="0"/>
        <w:iCs w:val="0"/>
        <w:smallCaps w:val="0"/>
        <w:strike w:val="0"/>
        <w:color w:val="000000"/>
        <w:spacing w:val="4"/>
        <w:w w:val="100"/>
        <w:position w:val="0"/>
        <w:sz w:val="25"/>
        <w:szCs w:val="25"/>
        <w:u w:val="none"/>
      </w:rPr>
    </w:lvl>
    <w:lvl w:ilvl="4">
      <w:start w:val="1"/>
      <w:numFmt w:val="decimal"/>
      <w:lvlText w:val="%1."/>
      <w:lvlJc w:val="left"/>
      <w:rPr>
        <w:rFonts w:ascii="Times New Roman" w:hAnsi="Times New Roman" w:cs="Times New Roman"/>
        <w:b/>
        <w:bCs/>
        <w:i w:val="0"/>
        <w:iCs w:val="0"/>
        <w:smallCaps w:val="0"/>
        <w:strike w:val="0"/>
        <w:color w:val="000000"/>
        <w:spacing w:val="4"/>
        <w:w w:val="100"/>
        <w:position w:val="0"/>
        <w:sz w:val="25"/>
        <w:szCs w:val="25"/>
        <w:u w:val="none"/>
      </w:rPr>
    </w:lvl>
    <w:lvl w:ilvl="5">
      <w:start w:val="1"/>
      <w:numFmt w:val="decimal"/>
      <w:lvlText w:val="%1."/>
      <w:lvlJc w:val="left"/>
      <w:rPr>
        <w:rFonts w:ascii="Times New Roman" w:hAnsi="Times New Roman" w:cs="Times New Roman"/>
        <w:b/>
        <w:bCs/>
        <w:i w:val="0"/>
        <w:iCs w:val="0"/>
        <w:smallCaps w:val="0"/>
        <w:strike w:val="0"/>
        <w:color w:val="000000"/>
        <w:spacing w:val="4"/>
        <w:w w:val="100"/>
        <w:position w:val="0"/>
        <w:sz w:val="25"/>
        <w:szCs w:val="25"/>
        <w:u w:val="none"/>
      </w:rPr>
    </w:lvl>
    <w:lvl w:ilvl="6">
      <w:start w:val="1"/>
      <w:numFmt w:val="decimal"/>
      <w:lvlText w:val="%1."/>
      <w:lvlJc w:val="left"/>
      <w:rPr>
        <w:rFonts w:ascii="Times New Roman" w:hAnsi="Times New Roman" w:cs="Times New Roman"/>
        <w:b/>
        <w:bCs/>
        <w:i w:val="0"/>
        <w:iCs w:val="0"/>
        <w:smallCaps w:val="0"/>
        <w:strike w:val="0"/>
        <w:color w:val="000000"/>
        <w:spacing w:val="4"/>
        <w:w w:val="100"/>
        <w:position w:val="0"/>
        <w:sz w:val="25"/>
        <w:szCs w:val="25"/>
        <w:u w:val="none"/>
      </w:rPr>
    </w:lvl>
    <w:lvl w:ilvl="7">
      <w:start w:val="1"/>
      <w:numFmt w:val="decimal"/>
      <w:lvlText w:val="%1."/>
      <w:lvlJc w:val="left"/>
      <w:rPr>
        <w:rFonts w:ascii="Times New Roman" w:hAnsi="Times New Roman" w:cs="Times New Roman"/>
        <w:b/>
        <w:bCs/>
        <w:i w:val="0"/>
        <w:iCs w:val="0"/>
        <w:smallCaps w:val="0"/>
        <w:strike w:val="0"/>
        <w:color w:val="000000"/>
        <w:spacing w:val="4"/>
        <w:w w:val="100"/>
        <w:position w:val="0"/>
        <w:sz w:val="25"/>
        <w:szCs w:val="25"/>
        <w:u w:val="none"/>
      </w:rPr>
    </w:lvl>
    <w:lvl w:ilvl="8">
      <w:start w:val="1"/>
      <w:numFmt w:val="decimal"/>
      <w:lvlText w:val="%1."/>
      <w:lvlJc w:val="left"/>
      <w:rPr>
        <w:rFonts w:ascii="Times New Roman" w:hAnsi="Times New Roman" w:cs="Times New Roman"/>
        <w:b/>
        <w:bCs/>
        <w:i w:val="0"/>
        <w:iCs w:val="0"/>
        <w:smallCaps w:val="0"/>
        <w:strike w:val="0"/>
        <w:color w:val="000000"/>
        <w:spacing w:val="4"/>
        <w:w w:val="100"/>
        <w:position w:val="0"/>
        <w:sz w:val="25"/>
        <w:szCs w:val="25"/>
        <w:u w:val="none"/>
      </w:rPr>
    </w:lvl>
  </w:abstractNum>
  <w:abstractNum w:abstractNumId="13" w15:restartNumberingAfterBreak="0">
    <w:nsid w:val="0000001B"/>
    <w:multiLevelType w:val="multilevel"/>
    <w:tmpl w:val="0000001A"/>
    <w:lvl w:ilvl="0">
      <w:start w:val="1"/>
      <w:numFmt w:val="decimal"/>
      <w:lvlText w:val="2.%1."/>
      <w:lvlJc w:val="left"/>
      <w:rPr>
        <w:rFonts w:ascii="Times New Roman" w:hAnsi="Times New Roman" w:cs="Times New Roman"/>
        <w:b/>
        <w:bCs/>
        <w:i/>
        <w:iCs/>
        <w:smallCaps w:val="0"/>
        <w:strike w:val="0"/>
        <w:color w:val="000000"/>
        <w:spacing w:val="-5"/>
        <w:w w:val="100"/>
        <w:position w:val="0"/>
        <w:sz w:val="25"/>
        <w:szCs w:val="25"/>
        <w:u w:val="none"/>
      </w:rPr>
    </w:lvl>
    <w:lvl w:ilvl="1">
      <w:start w:val="1"/>
      <w:numFmt w:val="decimal"/>
      <w:lvlText w:val="2.%1."/>
      <w:lvlJc w:val="left"/>
      <w:rPr>
        <w:rFonts w:ascii="Times New Roman" w:hAnsi="Times New Roman" w:cs="Times New Roman"/>
        <w:b/>
        <w:bCs/>
        <w:i/>
        <w:iCs/>
        <w:smallCaps w:val="0"/>
        <w:strike w:val="0"/>
        <w:color w:val="000000"/>
        <w:spacing w:val="-5"/>
        <w:w w:val="100"/>
        <w:position w:val="0"/>
        <w:sz w:val="25"/>
        <w:szCs w:val="25"/>
        <w:u w:val="none"/>
      </w:rPr>
    </w:lvl>
    <w:lvl w:ilvl="2">
      <w:start w:val="1"/>
      <w:numFmt w:val="decimal"/>
      <w:lvlText w:val="2.%1."/>
      <w:lvlJc w:val="left"/>
      <w:rPr>
        <w:rFonts w:ascii="Times New Roman" w:hAnsi="Times New Roman" w:cs="Times New Roman"/>
        <w:b/>
        <w:bCs/>
        <w:i/>
        <w:iCs/>
        <w:smallCaps w:val="0"/>
        <w:strike w:val="0"/>
        <w:color w:val="000000"/>
        <w:spacing w:val="-5"/>
        <w:w w:val="100"/>
        <w:position w:val="0"/>
        <w:sz w:val="25"/>
        <w:szCs w:val="25"/>
        <w:u w:val="none"/>
      </w:rPr>
    </w:lvl>
    <w:lvl w:ilvl="3">
      <w:start w:val="1"/>
      <w:numFmt w:val="decimal"/>
      <w:lvlText w:val="2.%1."/>
      <w:lvlJc w:val="left"/>
      <w:rPr>
        <w:rFonts w:ascii="Times New Roman" w:hAnsi="Times New Roman" w:cs="Times New Roman"/>
        <w:b/>
        <w:bCs/>
        <w:i/>
        <w:iCs/>
        <w:smallCaps w:val="0"/>
        <w:strike w:val="0"/>
        <w:color w:val="000000"/>
        <w:spacing w:val="-5"/>
        <w:w w:val="100"/>
        <w:position w:val="0"/>
        <w:sz w:val="25"/>
        <w:szCs w:val="25"/>
        <w:u w:val="none"/>
      </w:rPr>
    </w:lvl>
    <w:lvl w:ilvl="4">
      <w:start w:val="1"/>
      <w:numFmt w:val="decimal"/>
      <w:lvlText w:val="2.%1."/>
      <w:lvlJc w:val="left"/>
      <w:rPr>
        <w:rFonts w:ascii="Times New Roman" w:hAnsi="Times New Roman" w:cs="Times New Roman"/>
        <w:b/>
        <w:bCs/>
        <w:i/>
        <w:iCs/>
        <w:smallCaps w:val="0"/>
        <w:strike w:val="0"/>
        <w:color w:val="000000"/>
        <w:spacing w:val="-5"/>
        <w:w w:val="100"/>
        <w:position w:val="0"/>
        <w:sz w:val="25"/>
        <w:szCs w:val="25"/>
        <w:u w:val="none"/>
      </w:rPr>
    </w:lvl>
    <w:lvl w:ilvl="5">
      <w:start w:val="1"/>
      <w:numFmt w:val="decimal"/>
      <w:lvlText w:val="2.%1."/>
      <w:lvlJc w:val="left"/>
      <w:rPr>
        <w:rFonts w:ascii="Times New Roman" w:hAnsi="Times New Roman" w:cs="Times New Roman"/>
        <w:b/>
        <w:bCs/>
        <w:i/>
        <w:iCs/>
        <w:smallCaps w:val="0"/>
        <w:strike w:val="0"/>
        <w:color w:val="000000"/>
        <w:spacing w:val="-5"/>
        <w:w w:val="100"/>
        <w:position w:val="0"/>
        <w:sz w:val="25"/>
        <w:szCs w:val="25"/>
        <w:u w:val="none"/>
      </w:rPr>
    </w:lvl>
    <w:lvl w:ilvl="6">
      <w:start w:val="1"/>
      <w:numFmt w:val="decimal"/>
      <w:lvlText w:val="2.%1."/>
      <w:lvlJc w:val="left"/>
      <w:rPr>
        <w:rFonts w:ascii="Times New Roman" w:hAnsi="Times New Roman" w:cs="Times New Roman"/>
        <w:b/>
        <w:bCs/>
        <w:i/>
        <w:iCs/>
        <w:smallCaps w:val="0"/>
        <w:strike w:val="0"/>
        <w:color w:val="000000"/>
        <w:spacing w:val="-5"/>
        <w:w w:val="100"/>
        <w:position w:val="0"/>
        <w:sz w:val="25"/>
        <w:szCs w:val="25"/>
        <w:u w:val="none"/>
      </w:rPr>
    </w:lvl>
    <w:lvl w:ilvl="7">
      <w:start w:val="1"/>
      <w:numFmt w:val="decimal"/>
      <w:lvlText w:val="2.%1."/>
      <w:lvlJc w:val="left"/>
      <w:rPr>
        <w:rFonts w:ascii="Times New Roman" w:hAnsi="Times New Roman" w:cs="Times New Roman"/>
        <w:b/>
        <w:bCs/>
        <w:i/>
        <w:iCs/>
        <w:smallCaps w:val="0"/>
        <w:strike w:val="0"/>
        <w:color w:val="000000"/>
        <w:spacing w:val="-5"/>
        <w:w w:val="100"/>
        <w:position w:val="0"/>
        <w:sz w:val="25"/>
        <w:szCs w:val="25"/>
        <w:u w:val="none"/>
      </w:rPr>
    </w:lvl>
    <w:lvl w:ilvl="8">
      <w:start w:val="1"/>
      <w:numFmt w:val="decimal"/>
      <w:lvlText w:val="2.%1."/>
      <w:lvlJc w:val="left"/>
      <w:rPr>
        <w:rFonts w:ascii="Times New Roman" w:hAnsi="Times New Roman" w:cs="Times New Roman"/>
        <w:b/>
        <w:bCs/>
        <w:i/>
        <w:iCs/>
        <w:smallCaps w:val="0"/>
        <w:strike w:val="0"/>
        <w:color w:val="000000"/>
        <w:spacing w:val="-5"/>
        <w:w w:val="100"/>
        <w:position w:val="0"/>
        <w:sz w:val="25"/>
        <w:szCs w:val="25"/>
        <w:u w:val="none"/>
      </w:rPr>
    </w:lvl>
  </w:abstractNum>
  <w:abstractNum w:abstractNumId="14" w15:restartNumberingAfterBreak="0">
    <w:nsid w:val="0000001D"/>
    <w:multiLevelType w:val="multilevel"/>
    <w:tmpl w:val="0000001C"/>
    <w:lvl w:ilvl="0">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1">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2">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3">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4">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5">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6">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7">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8">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abstractNum>
  <w:abstractNum w:abstractNumId="15" w15:restartNumberingAfterBreak="0">
    <w:nsid w:val="0000001F"/>
    <w:multiLevelType w:val="multilevel"/>
    <w:tmpl w:val="0000001E"/>
    <w:lvl w:ilvl="0">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1">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2">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3">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4">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5">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6">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7">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8">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abstractNum>
  <w:abstractNum w:abstractNumId="16" w15:restartNumberingAfterBreak="0">
    <w:nsid w:val="00000021"/>
    <w:multiLevelType w:val="multilevel"/>
    <w:tmpl w:val="00000020"/>
    <w:lvl w:ilvl="0">
      <w:start w:val="1"/>
      <w:numFmt w:val="bullet"/>
      <w:lvlText w:val="-"/>
      <w:lvlJc w:val="left"/>
      <w:rPr>
        <w:rFonts w:ascii="Times New Roman" w:hAnsi="Times New Roman" w:cs="Times New Roman"/>
        <w:b/>
        <w:bCs/>
        <w:i w:val="0"/>
        <w:iCs w:val="0"/>
        <w:smallCaps w:val="0"/>
        <w:strike w:val="0"/>
        <w:color w:val="000000"/>
        <w:spacing w:val="4"/>
        <w:w w:val="100"/>
        <w:position w:val="0"/>
        <w:sz w:val="25"/>
        <w:szCs w:val="25"/>
        <w:u w:val="none"/>
      </w:rPr>
    </w:lvl>
    <w:lvl w:ilvl="1">
      <w:start w:val="1"/>
      <w:numFmt w:val="bullet"/>
      <w:lvlText w:val="-"/>
      <w:lvlJc w:val="left"/>
      <w:rPr>
        <w:rFonts w:ascii="Times New Roman" w:hAnsi="Times New Roman" w:cs="Times New Roman"/>
        <w:b/>
        <w:bCs/>
        <w:i w:val="0"/>
        <w:iCs w:val="0"/>
        <w:smallCaps w:val="0"/>
        <w:strike w:val="0"/>
        <w:color w:val="000000"/>
        <w:spacing w:val="4"/>
        <w:w w:val="100"/>
        <w:position w:val="0"/>
        <w:sz w:val="25"/>
        <w:szCs w:val="25"/>
        <w:u w:val="none"/>
      </w:rPr>
    </w:lvl>
    <w:lvl w:ilvl="2">
      <w:start w:val="1"/>
      <w:numFmt w:val="bullet"/>
      <w:lvlText w:val="-"/>
      <w:lvlJc w:val="left"/>
      <w:rPr>
        <w:rFonts w:ascii="Times New Roman" w:hAnsi="Times New Roman" w:cs="Times New Roman"/>
        <w:b/>
        <w:bCs/>
        <w:i w:val="0"/>
        <w:iCs w:val="0"/>
        <w:smallCaps w:val="0"/>
        <w:strike w:val="0"/>
        <w:color w:val="000000"/>
        <w:spacing w:val="4"/>
        <w:w w:val="100"/>
        <w:position w:val="0"/>
        <w:sz w:val="25"/>
        <w:szCs w:val="25"/>
        <w:u w:val="none"/>
      </w:rPr>
    </w:lvl>
    <w:lvl w:ilvl="3">
      <w:start w:val="1"/>
      <w:numFmt w:val="bullet"/>
      <w:lvlText w:val="-"/>
      <w:lvlJc w:val="left"/>
      <w:rPr>
        <w:rFonts w:ascii="Times New Roman" w:hAnsi="Times New Roman" w:cs="Times New Roman"/>
        <w:b/>
        <w:bCs/>
        <w:i w:val="0"/>
        <w:iCs w:val="0"/>
        <w:smallCaps w:val="0"/>
        <w:strike w:val="0"/>
        <w:color w:val="000000"/>
        <w:spacing w:val="4"/>
        <w:w w:val="100"/>
        <w:position w:val="0"/>
        <w:sz w:val="25"/>
        <w:szCs w:val="25"/>
        <w:u w:val="none"/>
      </w:rPr>
    </w:lvl>
    <w:lvl w:ilvl="4">
      <w:start w:val="1"/>
      <w:numFmt w:val="bullet"/>
      <w:lvlText w:val="-"/>
      <w:lvlJc w:val="left"/>
      <w:rPr>
        <w:rFonts w:ascii="Times New Roman" w:hAnsi="Times New Roman" w:cs="Times New Roman"/>
        <w:b/>
        <w:bCs/>
        <w:i w:val="0"/>
        <w:iCs w:val="0"/>
        <w:smallCaps w:val="0"/>
        <w:strike w:val="0"/>
        <w:color w:val="000000"/>
        <w:spacing w:val="4"/>
        <w:w w:val="100"/>
        <w:position w:val="0"/>
        <w:sz w:val="25"/>
        <w:szCs w:val="25"/>
        <w:u w:val="none"/>
      </w:rPr>
    </w:lvl>
    <w:lvl w:ilvl="5">
      <w:start w:val="1"/>
      <w:numFmt w:val="bullet"/>
      <w:lvlText w:val="-"/>
      <w:lvlJc w:val="left"/>
      <w:rPr>
        <w:rFonts w:ascii="Times New Roman" w:hAnsi="Times New Roman" w:cs="Times New Roman"/>
        <w:b/>
        <w:bCs/>
        <w:i w:val="0"/>
        <w:iCs w:val="0"/>
        <w:smallCaps w:val="0"/>
        <w:strike w:val="0"/>
        <w:color w:val="000000"/>
        <w:spacing w:val="4"/>
        <w:w w:val="100"/>
        <w:position w:val="0"/>
        <w:sz w:val="25"/>
        <w:szCs w:val="25"/>
        <w:u w:val="none"/>
      </w:rPr>
    </w:lvl>
    <w:lvl w:ilvl="6">
      <w:start w:val="1"/>
      <w:numFmt w:val="bullet"/>
      <w:lvlText w:val="-"/>
      <w:lvlJc w:val="left"/>
      <w:rPr>
        <w:rFonts w:ascii="Times New Roman" w:hAnsi="Times New Roman" w:cs="Times New Roman"/>
        <w:b/>
        <w:bCs/>
        <w:i w:val="0"/>
        <w:iCs w:val="0"/>
        <w:smallCaps w:val="0"/>
        <w:strike w:val="0"/>
        <w:color w:val="000000"/>
        <w:spacing w:val="4"/>
        <w:w w:val="100"/>
        <w:position w:val="0"/>
        <w:sz w:val="25"/>
        <w:szCs w:val="25"/>
        <w:u w:val="none"/>
      </w:rPr>
    </w:lvl>
    <w:lvl w:ilvl="7">
      <w:start w:val="1"/>
      <w:numFmt w:val="bullet"/>
      <w:lvlText w:val="-"/>
      <w:lvlJc w:val="left"/>
      <w:rPr>
        <w:rFonts w:ascii="Times New Roman" w:hAnsi="Times New Roman" w:cs="Times New Roman"/>
        <w:b/>
        <w:bCs/>
        <w:i w:val="0"/>
        <w:iCs w:val="0"/>
        <w:smallCaps w:val="0"/>
        <w:strike w:val="0"/>
        <w:color w:val="000000"/>
        <w:spacing w:val="4"/>
        <w:w w:val="100"/>
        <w:position w:val="0"/>
        <w:sz w:val="25"/>
        <w:szCs w:val="25"/>
        <w:u w:val="none"/>
      </w:rPr>
    </w:lvl>
    <w:lvl w:ilvl="8">
      <w:start w:val="1"/>
      <w:numFmt w:val="bullet"/>
      <w:lvlText w:val="-"/>
      <w:lvlJc w:val="left"/>
      <w:rPr>
        <w:rFonts w:ascii="Times New Roman" w:hAnsi="Times New Roman" w:cs="Times New Roman"/>
        <w:b/>
        <w:bCs/>
        <w:i w:val="0"/>
        <w:iCs w:val="0"/>
        <w:smallCaps w:val="0"/>
        <w:strike w:val="0"/>
        <w:color w:val="000000"/>
        <w:spacing w:val="4"/>
        <w:w w:val="100"/>
        <w:position w:val="0"/>
        <w:sz w:val="25"/>
        <w:szCs w:val="25"/>
        <w:u w:val="none"/>
      </w:rPr>
    </w:lvl>
  </w:abstractNum>
  <w:abstractNum w:abstractNumId="17" w15:restartNumberingAfterBreak="0">
    <w:nsid w:val="00000023"/>
    <w:multiLevelType w:val="multilevel"/>
    <w:tmpl w:val="00000022"/>
    <w:lvl w:ilvl="0">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1">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2">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3">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4">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5">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6">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7">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8">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abstractNum>
  <w:abstractNum w:abstractNumId="18" w15:restartNumberingAfterBreak="0">
    <w:nsid w:val="00000025"/>
    <w:multiLevelType w:val="multilevel"/>
    <w:tmpl w:val="00000024"/>
    <w:lvl w:ilvl="0">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1">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2">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3">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4">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5">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6">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7">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8">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abstractNum>
  <w:abstractNum w:abstractNumId="19" w15:restartNumberingAfterBreak="0">
    <w:nsid w:val="00000027"/>
    <w:multiLevelType w:val="multilevel"/>
    <w:tmpl w:val="00000026"/>
    <w:lvl w:ilvl="0">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1">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2">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3">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4">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5">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6">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7">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8">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abstractNum>
  <w:abstractNum w:abstractNumId="20" w15:restartNumberingAfterBreak="0">
    <w:nsid w:val="00000029"/>
    <w:multiLevelType w:val="multilevel"/>
    <w:tmpl w:val="00000028"/>
    <w:lvl w:ilvl="0">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1">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2">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3">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4">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5">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6">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7">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8">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abstractNum>
  <w:abstractNum w:abstractNumId="21" w15:restartNumberingAfterBreak="0">
    <w:nsid w:val="0000002B"/>
    <w:multiLevelType w:val="multilevel"/>
    <w:tmpl w:val="0000002A"/>
    <w:lvl w:ilvl="0">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1">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2">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3">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4">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5">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6">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7">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8">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abstractNum>
  <w:abstractNum w:abstractNumId="22" w15:restartNumberingAfterBreak="0">
    <w:nsid w:val="0000002D"/>
    <w:multiLevelType w:val="multilevel"/>
    <w:tmpl w:val="0000002C"/>
    <w:lvl w:ilvl="0">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1">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2">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3">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4">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5">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6">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7">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8">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abstractNum>
  <w:abstractNum w:abstractNumId="23" w15:restartNumberingAfterBreak="0">
    <w:nsid w:val="0000002F"/>
    <w:multiLevelType w:val="multilevel"/>
    <w:tmpl w:val="0000002E"/>
    <w:lvl w:ilvl="0">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1">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2">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3">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4">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5">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6">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7">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8">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abstractNum>
  <w:abstractNum w:abstractNumId="24" w15:restartNumberingAfterBreak="0">
    <w:nsid w:val="00000031"/>
    <w:multiLevelType w:val="multilevel"/>
    <w:tmpl w:val="00000030"/>
    <w:lvl w:ilvl="0">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1">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2">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3">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4">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5">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6">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7">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8">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abstractNum>
  <w:abstractNum w:abstractNumId="25" w15:restartNumberingAfterBreak="0">
    <w:nsid w:val="00000033"/>
    <w:multiLevelType w:val="multilevel"/>
    <w:tmpl w:val="00000032"/>
    <w:lvl w:ilvl="0">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1">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2">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3">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4">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5">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6">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7">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8">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abstractNum>
  <w:abstractNum w:abstractNumId="26" w15:restartNumberingAfterBreak="0">
    <w:nsid w:val="00000035"/>
    <w:multiLevelType w:val="multilevel"/>
    <w:tmpl w:val="00000034"/>
    <w:lvl w:ilvl="0">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1">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2">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3">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4">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5">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6">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7">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8">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abstractNum>
  <w:abstractNum w:abstractNumId="27" w15:restartNumberingAfterBreak="0">
    <w:nsid w:val="00000037"/>
    <w:multiLevelType w:val="multilevel"/>
    <w:tmpl w:val="00000036"/>
    <w:lvl w:ilvl="0">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1">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2">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3">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4">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5">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6">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7">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8">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abstractNum>
  <w:abstractNum w:abstractNumId="28" w15:restartNumberingAfterBreak="0">
    <w:nsid w:val="00000039"/>
    <w:multiLevelType w:val="multilevel"/>
    <w:tmpl w:val="00000038"/>
    <w:lvl w:ilvl="0">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1">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2">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3">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4">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5">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6">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7">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8">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abstractNum>
  <w:abstractNum w:abstractNumId="29" w15:restartNumberingAfterBreak="0">
    <w:nsid w:val="0000003B"/>
    <w:multiLevelType w:val="multilevel"/>
    <w:tmpl w:val="0000003A"/>
    <w:lvl w:ilvl="0">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1">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2">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3">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4">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5">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6">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7">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8">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abstractNum>
  <w:abstractNum w:abstractNumId="30" w15:restartNumberingAfterBreak="0">
    <w:nsid w:val="0000003D"/>
    <w:multiLevelType w:val="multilevel"/>
    <w:tmpl w:val="0000003C"/>
    <w:lvl w:ilvl="0">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1">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2">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3">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4">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5">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6">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7">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8">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abstractNum>
  <w:abstractNum w:abstractNumId="31" w15:restartNumberingAfterBreak="0">
    <w:nsid w:val="0000003F"/>
    <w:multiLevelType w:val="multilevel"/>
    <w:tmpl w:val="0000003E"/>
    <w:lvl w:ilvl="0">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1">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2">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3">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4">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5">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6">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7">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8">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abstractNum>
  <w:abstractNum w:abstractNumId="32" w15:restartNumberingAfterBreak="0">
    <w:nsid w:val="00000041"/>
    <w:multiLevelType w:val="multilevel"/>
    <w:tmpl w:val="00000040"/>
    <w:lvl w:ilvl="0">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1">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2">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3">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4">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5">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6">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7">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8">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abstractNum>
  <w:abstractNum w:abstractNumId="33" w15:restartNumberingAfterBreak="0">
    <w:nsid w:val="00000043"/>
    <w:multiLevelType w:val="multilevel"/>
    <w:tmpl w:val="00000042"/>
    <w:lvl w:ilvl="0">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1">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2">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3">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4">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5">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6">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7">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8">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abstractNum>
  <w:abstractNum w:abstractNumId="34" w15:restartNumberingAfterBreak="0">
    <w:nsid w:val="00000045"/>
    <w:multiLevelType w:val="multilevel"/>
    <w:tmpl w:val="00000044"/>
    <w:lvl w:ilvl="0">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1">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2">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3">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4">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5">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6">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7">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8">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abstractNum>
  <w:abstractNum w:abstractNumId="35" w15:restartNumberingAfterBreak="0">
    <w:nsid w:val="00000047"/>
    <w:multiLevelType w:val="multilevel"/>
    <w:tmpl w:val="00000046"/>
    <w:lvl w:ilvl="0">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1">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2">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3">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4">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5">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6">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7">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8">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abstractNum>
  <w:abstractNum w:abstractNumId="36" w15:restartNumberingAfterBreak="0">
    <w:nsid w:val="00000049"/>
    <w:multiLevelType w:val="multilevel"/>
    <w:tmpl w:val="00000048"/>
    <w:lvl w:ilvl="0">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1">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2">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3">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4">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5">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6">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7">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8">
      <w:start w:val="1"/>
      <w:numFmt w:val="bullet"/>
      <w:lvlText w:val="-"/>
      <w:lvlJc w:val="left"/>
      <w:rPr>
        <w:rFonts w:ascii="Times New Roman" w:hAnsi="Times New Roman" w:cs="Times New Roman"/>
        <w:b w:val="0"/>
        <w:bCs w:val="0"/>
        <w:i w:val="0"/>
        <w:iCs w:val="0"/>
        <w:smallCaps w:val="0"/>
        <w:strike w:val="0"/>
        <w:color w:val="000000"/>
        <w:spacing w:val="1"/>
        <w:w w:val="100"/>
        <w:position w:val="0"/>
        <w:sz w:val="25"/>
        <w:szCs w:val="25"/>
        <w:u w:val="none"/>
      </w:rPr>
    </w:lvl>
  </w:abstractNum>
  <w:abstractNum w:abstractNumId="37" w15:restartNumberingAfterBreak="0">
    <w:nsid w:val="60F4433D"/>
    <w:multiLevelType w:val="hybridMultilevel"/>
    <w:tmpl w:val="78BC5356"/>
    <w:lvl w:ilvl="0" w:tplc="8DFCA95A">
      <w:start w:val="1"/>
      <w:numFmt w:val="bullet"/>
      <w:lvlText w:val="-"/>
      <w:lvlJc w:val="left"/>
      <w:pPr>
        <w:ind w:left="1211" w:hanging="360"/>
      </w:pPr>
      <w:rPr>
        <w:rFonts w:ascii="Times New Roman" w:eastAsia="Times New Roman" w:hAnsi="Times New Roman" w:cs="Times New Roman" w:hint="default"/>
      </w:rPr>
    </w:lvl>
    <w:lvl w:ilvl="1" w:tplc="042A0003" w:tentative="1">
      <w:start w:val="1"/>
      <w:numFmt w:val="bullet"/>
      <w:lvlText w:val="o"/>
      <w:lvlJc w:val="left"/>
      <w:pPr>
        <w:ind w:left="1931" w:hanging="360"/>
      </w:pPr>
      <w:rPr>
        <w:rFonts w:ascii="Courier New" w:hAnsi="Courier New" w:cs="Courier New" w:hint="default"/>
      </w:rPr>
    </w:lvl>
    <w:lvl w:ilvl="2" w:tplc="042A0005" w:tentative="1">
      <w:start w:val="1"/>
      <w:numFmt w:val="bullet"/>
      <w:lvlText w:val=""/>
      <w:lvlJc w:val="left"/>
      <w:pPr>
        <w:ind w:left="2651" w:hanging="360"/>
      </w:pPr>
      <w:rPr>
        <w:rFonts w:ascii="Wingdings" w:hAnsi="Wingdings" w:hint="default"/>
      </w:rPr>
    </w:lvl>
    <w:lvl w:ilvl="3" w:tplc="042A0001" w:tentative="1">
      <w:start w:val="1"/>
      <w:numFmt w:val="bullet"/>
      <w:lvlText w:val=""/>
      <w:lvlJc w:val="left"/>
      <w:pPr>
        <w:ind w:left="3371" w:hanging="360"/>
      </w:pPr>
      <w:rPr>
        <w:rFonts w:ascii="Symbol" w:hAnsi="Symbol" w:hint="default"/>
      </w:rPr>
    </w:lvl>
    <w:lvl w:ilvl="4" w:tplc="042A0003" w:tentative="1">
      <w:start w:val="1"/>
      <w:numFmt w:val="bullet"/>
      <w:lvlText w:val="o"/>
      <w:lvlJc w:val="left"/>
      <w:pPr>
        <w:ind w:left="4091" w:hanging="360"/>
      </w:pPr>
      <w:rPr>
        <w:rFonts w:ascii="Courier New" w:hAnsi="Courier New" w:cs="Courier New" w:hint="default"/>
      </w:rPr>
    </w:lvl>
    <w:lvl w:ilvl="5" w:tplc="042A0005" w:tentative="1">
      <w:start w:val="1"/>
      <w:numFmt w:val="bullet"/>
      <w:lvlText w:val=""/>
      <w:lvlJc w:val="left"/>
      <w:pPr>
        <w:ind w:left="4811" w:hanging="360"/>
      </w:pPr>
      <w:rPr>
        <w:rFonts w:ascii="Wingdings" w:hAnsi="Wingdings" w:hint="default"/>
      </w:rPr>
    </w:lvl>
    <w:lvl w:ilvl="6" w:tplc="042A0001" w:tentative="1">
      <w:start w:val="1"/>
      <w:numFmt w:val="bullet"/>
      <w:lvlText w:val=""/>
      <w:lvlJc w:val="left"/>
      <w:pPr>
        <w:ind w:left="5531" w:hanging="360"/>
      </w:pPr>
      <w:rPr>
        <w:rFonts w:ascii="Symbol" w:hAnsi="Symbol" w:hint="default"/>
      </w:rPr>
    </w:lvl>
    <w:lvl w:ilvl="7" w:tplc="042A0003" w:tentative="1">
      <w:start w:val="1"/>
      <w:numFmt w:val="bullet"/>
      <w:lvlText w:val="o"/>
      <w:lvlJc w:val="left"/>
      <w:pPr>
        <w:ind w:left="6251" w:hanging="360"/>
      </w:pPr>
      <w:rPr>
        <w:rFonts w:ascii="Courier New" w:hAnsi="Courier New" w:cs="Courier New" w:hint="default"/>
      </w:rPr>
    </w:lvl>
    <w:lvl w:ilvl="8" w:tplc="042A0005" w:tentative="1">
      <w:start w:val="1"/>
      <w:numFmt w:val="bullet"/>
      <w:lvlText w:val=""/>
      <w:lvlJc w:val="left"/>
      <w:pPr>
        <w:ind w:left="6971"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19FF"/>
    <w:rsid w:val="00000789"/>
    <w:rsid w:val="000012E0"/>
    <w:rsid w:val="00004206"/>
    <w:rsid w:val="00004D64"/>
    <w:rsid w:val="00005A7D"/>
    <w:rsid w:val="0000657C"/>
    <w:rsid w:val="00006FD1"/>
    <w:rsid w:val="00014368"/>
    <w:rsid w:val="000147EB"/>
    <w:rsid w:val="000179C9"/>
    <w:rsid w:val="00022BAE"/>
    <w:rsid w:val="000235D5"/>
    <w:rsid w:val="000314C2"/>
    <w:rsid w:val="00032EE7"/>
    <w:rsid w:val="000335F4"/>
    <w:rsid w:val="00036EF6"/>
    <w:rsid w:val="000416F2"/>
    <w:rsid w:val="000426D9"/>
    <w:rsid w:val="00043A4C"/>
    <w:rsid w:val="00044C2A"/>
    <w:rsid w:val="00046326"/>
    <w:rsid w:val="0004750F"/>
    <w:rsid w:val="00047F39"/>
    <w:rsid w:val="00051487"/>
    <w:rsid w:val="00052AC4"/>
    <w:rsid w:val="00053C38"/>
    <w:rsid w:val="00060D6F"/>
    <w:rsid w:val="000639F3"/>
    <w:rsid w:val="0006704D"/>
    <w:rsid w:val="00074150"/>
    <w:rsid w:val="00075BE8"/>
    <w:rsid w:val="00075C36"/>
    <w:rsid w:val="00080195"/>
    <w:rsid w:val="000830F5"/>
    <w:rsid w:val="00084EF7"/>
    <w:rsid w:val="000907A2"/>
    <w:rsid w:val="00091B64"/>
    <w:rsid w:val="000923A0"/>
    <w:rsid w:val="00092BC0"/>
    <w:rsid w:val="0009397D"/>
    <w:rsid w:val="00096EE6"/>
    <w:rsid w:val="00097789"/>
    <w:rsid w:val="000A2583"/>
    <w:rsid w:val="000A5292"/>
    <w:rsid w:val="000A5BD9"/>
    <w:rsid w:val="000A751A"/>
    <w:rsid w:val="000B42CA"/>
    <w:rsid w:val="000B4AEF"/>
    <w:rsid w:val="000B4D4E"/>
    <w:rsid w:val="000C090F"/>
    <w:rsid w:val="000C1DBD"/>
    <w:rsid w:val="000C3AA1"/>
    <w:rsid w:val="000C548B"/>
    <w:rsid w:val="000D2ED3"/>
    <w:rsid w:val="000D525C"/>
    <w:rsid w:val="000D617A"/>
    <w:rsid w:val="000D62E9"/>
    <w:rsid w:val="000D6A1D"/>
    <w:rsid w:val="000E4ACE"/>
    <w:rsid w:val="000E79AC"/>
    <w:rsid w:val="000F0266"/>
    <w:rsid w:val="000F1A6A"/>
    <w:rsid w:val="000F4531"/>
    <w:rsid w:val="000F6F00"/>
    <w:rsid w:val="00100CEE"/>
    <w:rsid w:val="0010222E"/>
    <w:rsid w:val="00103691"/>
    <w:rsid w:val="001070AB"/>
    <w:rsid w:val="001074B9"/>
    <w:rsid w:val="0011148F"/>
    <w:rsid w:val="00116458"/>
    <w:rsid w:val="00116F36"/>
    <w:rsid w:val="00121A43"/>
    <w:rsid w:val="00121BE4"/>
    <w:rsid w:val="001241D7"/>
    <w:rsid w:val="001243F1"/>
    <w:rsid w:val="00125E44"/>
    <w:rsid w:val="00125F99"/>
    <w:rsid w:val="00126F69"/>
    <w:rsid w:val="00127293"/>
    <w:rsid w:val="00131A84"/>
    <w:rsid w:val="001325BD"/>
    <w:rsid w:val="00134D68"/>
    <w:rsid w:val="001353DB"/>
    <w:rsid w:val="001355AB"/>
    <w:rsid w:val="0014419B"/>
    <w:rsid w:val="00144366"/>
    <w:rsid w:val="00151D9A"/>
    <w:rsid w:val="0015269A"/>
    <w:rsid w:val="00155C17"/>
    <w:rsid w:val="001567F5"/>
    <w:rsid w:val="00160067"/>
    <w:rsid w:val="001670E8"/>
    <w:rsid w:val="00167986"/>
    <w:rsid w:val="00172D35"/>
    <w:rsid w:val="00173150"/>
    <w:rsid w:val="001746F0"/>
    <w:rsid w:val="00175568"/>
    <w:rsid w:val="001777A6"/>
    <w:rsid w:val="00177AB9"/>
    <w:rsid w:val="001829AB"/>
    <w:rsid w:val="00183B99"/>
    <w:rsid w:val="00190961"/>
    <w:rsid w:val="00192292"/>
    <w:rsid w:val="001937F1"/>
    <w:rsid w:val="0019529B"/>
    <w:rsid w:val="00195D55"/>
    <w:rsid w:val="00195F73"/>
    <w:rsid w:val="001B56EE"/>
    <w:rsid w:val="001B5D85"/>
    <w:rsid w:val="001C49F2"/>
    <w:rsid w:val="001C5313"/>
    <w:rsid w:val="001C6FF9"/>
    <w:rsid w:val="001D12F9"/>
    <w:rsid w:val="001D1538"/>
    <w:rsid w:val="001D2791"/>
    <w:rsid w:val="001D492B"/>
    <w:rsid w:val="001D5DD9"/>
    <w:rsid w:val="001E47BC"/>
    <w:rsid w:val="001E643D"/>
    <w:rsid w:val="001E7CAD"/>
    <w:rsid w:val="001F1A90"/>
    <w:rsid w:val="001F6576"/>
    <w:rsid w:val="001F76D4"/>
    <w:rsid w:val="001F7825"/>
    <w:rsid w:val="001F7A41"/>
    <w:rsid w:val="0020071A"/>
    <w:rsid w:val="0020117F"/>
    <w:rsid w:val="002014D8"/>
    <w:rsid w:val="0020267F"/>
    <w:rsid w:val="0020446F"/>
    <w:rsid w:val="002066F2"/>
    <w:rsid w:val="002120FA"/>
    <w:rsid w:val="00213FD7"/>
    <w:rsid w:val="0021486F"/>
    <w:rsid w:val="00214FC8"/>
    <w:rsid w:val="002157B0"/>
    <w:rsid w:val="00215818"/>
    <w:rsid w:val="00215FAB"/>
    <w:rsid w:val="0021759E"/>
    <w:rsid w:val="00217F99"/>
    <w:rsid w:val="00220791"/>
    <w:rsid w:val="002245C5"/>
    <w:rsid w:val="002268DC"/>
    <w:rsid w:val="0022770C"/>
    <w:rsid w:val="002303E5"/>
    <w:rsid w:val="00234643"/>
    <w:rsid w:val="00236621"/>
    <w:rsid w:val="002366B5"/>
    <w:rsid w:val="00236AD6"/>
    <w:rsid w:val="00240ACF"/>
    <w:rsid w:val="00241600"/>
    <w:rsid w:val="00243F82"/>
    <w:rsid w:val="00244959"/>
    <w:rsid w:val="00250A8D"/>
    <w:rsid w:val="00251C94"/>
    <w:rsid w:val="002612F4"/>
    <w:rsid w:val="00262F79"/>
    <w:rsid w:val="00266A5B"/>
    <w:rsid w:val="00266D1F"/>
    <w:rsid w:val="0026754F"/>
    <w:rsid w:val="00270658"/>
    <w:rsid w:val="00272E48"/>
    <w:rsid w:val="002768B3"/>
    <w:rsid w:val="00276C1A"/>
    <w:rsid w:val="00281106"/>
    <w:rsid w:val="002834CF"/>
    <w:rsid w:val="00284BAD"/>
    <w:rsid w:val="00285D97"/>
    <w:rsid w:val="0028744A"/>
    <w:rsid w:val="0029004A"/>
    <w:rsid w:val="00293DDB"/>
    <w:rsid w:val="00297D98"/>
    <w:rsid w:val="002A147C"/>
    <w:rsid w:val="002A6094"/>
    <w:rsid w:val="002A6E24"/>
    <w:rsid w:val="002A724F"/>
    <w:rsid w:val="002B118E"/>
    <w:rsid w:val="002B2333"/>
    <w:rsid w:val="002B27AC"/>
    <w:rsid w:val="002B59C6"/>
    <w:rsid w:val="002C2B98"/>
    <w:rsid w:val="002C5472"/>
    <w:rsid w:val="002C6762"/>
    <w:rsid w:val="002D0133"/>
    <w:rsid w:val="002D5286"/>
    <w:rsid w:val="002E205B"/>
    <w:rsid w:val="002E2556"/>
    <w:rsid w:val="002F0C36"/>
    <w:rsid w:val="002F169F"/>
    <w:rsid w:val="002F202A"/>
    <w:rsid w:val="002F25D1"/>
    <w:rsid w:val="002F2AE2"/>
    <w:rsid w:val="002F4B07"/>
    <w:rsid w:val="002F7496"/>
    <w:rsid w:val="0030098B"/>
    <w:rsid w:val="003016E1"/>
    <w:rsid w:val="00306912"/>
    <w:rsid w:val="00306AAE"/>
    <w:rsid w:val="003118BC"/>
    <w:rsid w:val="00313782"/>
    <w:rsid w:val="00316497"/>
    <w:rsid w:val="003168A2"/>
    <w:rsid w:val="00320330"/>
    <w:rsid w:val="00321BA1"/>
    <w:rsid w:val="00321D58"/>
    <w:rsid w:val="00322CB7"/>
    <w:rsid w:val="00324BD9"/>
    <w:rsid w:val="0033059D"/>
    <w:rsid w:val="00333333"/>
    <w:rsid w:val="00340361"/>
    <w:rsid w:val="00342E54"/>
    <w:rsid w:val="0034320E"/>
    <w:rsid w:val="0034595E"/>
    <w:rsid w:val="0035095C"/>
    <w:rsid w:val="00355073"/>
    <w:rsid w:val="003552CA"/>
    <w:rsid w:val="003565B9"/>
    <w:rsid w:val="003571D6"/>
    <w:rsid w:val="0036213D"/>
    <w:rsid w:val="0036442B"/>
    <w:rsid w:val="003665BA"/>
    <w:rsid w:val="00366613"/>
    <w:rsid w:val="0037026C"/>
    <w:rsid w:val="003717E7"/>
    <w:rsid w:val="00375771"/>
    <w:rsid w:val="00377C59"/>
    <w:rsid w:val="00380F6D"/>
    <w:rsid w:val="00381117"/>
    <w:rsid w:val="00384B4C"/>
    <w:rsid w:val="00391382"/>
    <w:rsid w:val="00393148"/>
    <w:rsid w:val="00394732"/>
    <w:rsid w:val="003A1FE1"/>
    <w:rsid w:val="003A54CB"/>
    <w:rsid w:val="003A7575"/>
    <w:rsid w:val="003B0886"/>
    <w:rsid w:val="003B1768"/>
    <w:rsid w:val="003B326D"/>
    <w:rsid w:val="003B7212"/>
    <w:rsid w:val="003B7DF5"/>
    <w:rsid w:val="003C2F5A"/>
    <w:rsid w:val="003C3528"/>
    <w:rsid w:val="003C3744"/>
    <w:rsid w:val="003C4459"/>
    <w:rsid w:val="003C7E8E"/>
    <w:rsid w:val="003D028C"/>
    <w:rsid w:val="003D27B6"/>
    <w:rsid w:val="003D2B1C"/>
    <w:rsid w:val="003E042A"/>
    <w:rsid w:val="003E0979"/>
    <w:rsid w:val="003E09BF"/>
    <w:rsid w:val="003E27B6"/>
    <w:rsid w:val="003E3F20"/>
    <w:rsid w:val="003F4216"/>
    <w:rsid w:val="003F4BF8"/>
    <w:rsid w:val="003F529F"/>
    <w:rsid w:val="003F5FB1"/>
    <w:rsid w:val="003F6F08"/>
    <w:rsid w:val="003F7E08"/>
    <w:rsid w:val="00400A19"/>
    <w:rsid w:val="00400EA2"/>
    <w:rsid w:val="00401865"/>
    <w:rsid w:val="004024EB"/>
    <w:rsid w:val="00404CE4"/>
    <w:rsid w:val="00404F15"/>
    <w:rsid w:val="00405B31"/>
    <w:rsid w:val="00412FF7"/>
    <w:rsid w:val="00415D61"/>
    <w:rsid w:val="0041703D"/>
    <w:rsid w:val="00421FDE"/>
    <w:rsid w:val="0042226F"/>
    <w:rsid w:val="0042297D"/>
    <w:rsid w:val="00424C8B"/>
    <w:rsid w:val="00427151"/>
    <w:rsid w:val="00427A8F"/>
    <w:rsid w:val="00430F8A"/>
    <w:rsid w:val="0043200C"/>
    <w:rsid w:val="00432C8F"/>
    <w:rsid w:val="0043312C"/>
    <w:rsid w:val="0043504B"/>
    <w:rsid w:val="00435842"/>
    <w:rsid w:val="00435940"/>
    <w:rsid w:val="00436591"/>
    <w:rsid w:val="004428DE"/>
    <w:rsid w:val="00445492"/>
    <w:rsid w:val="00450FB4"/>
    <w:rsid w:val="00451072"/>
    <w:rsid w:val="00453C70"/>
    <w:rsid w:val="0045694D"/>
    <w:rsid w:val="00456978"/>
    <w:rsid w:val="00456BD7"/>
    <w:rsid w:val="004615BF"/>
    <w:rsid w:val="00465CBB"/>
    <w:rsid w:val="0047126F"/>
    <w:rsid w:val="00471E5C"/>
    <w:rsid w:val="004748FC"/>
    <w:rsid w:val="004777A4"/>
    <w:rsid w:val="0048416D"/>
    <w:rsid w:val="004850AA"/>
    <w:rsid w:val="00485292"/>
    <w:rsid w:val="004911BC"/>
    <w:rsid w:val="0049244D"/>
    <w:rsid w:val="00493C4D"/>
    <w:rsid w:val="004A1C61"/>
    <w:rsid w:val="004A485E"/>
    <w:rsid w:val="004A4CF7"/>
    <w:rsid w:val="004A633D"/>
    <w:rsid w:val="004B02A8"/>
    <w:rsid w:val="004B0AF8"/>
    <w:rsid w:val="004B2772"/>
    <w:rsid w:val="004B4392"/>
    <w:rsid w:val="004B4679"/>
    <w:rsid w:val="004B61D5"/>
    <w:rsid w:val="004B624E"/>
    <w:rsid w:val="004C2B3D"/>
    <w:rsid w:val="004C40C6"/>
    <w:rsid w:val="004C6383"/>
    <w:rsid w:val="004C7AD5"/>
    <w:rsid w:val="004D1D7F"/>
    <w:rsid w:val="004D2793"/>
    <w:rsid w:val="004D3BC9"/>
    <w:rsid w:val="004D3DBC"/>
    <w:rsid w:val="004D459E"/>
    <w:rsid w:val="004D486C"/>
    <w:rsid w:val="004D5C0A"/>
    <w:rsid w:val="004D5EEB"/>
    <w:rsid w:val="004D6B54"/>
    <w:rsid w:val="004E3984"/>
    <w:rsid w:val="004E5599"/>
    <w:rsid w:val="004E6855"/>
    <w:rsid w:val="004F345E"/>
    <w:rsid w:val="004F3D52"/>
    <w:rsid w:val="0050190D"/>
    <w:rsid w:val="00502567"/>
    <w:rsid w:val="00503240"/>
    <w:rsid w:val="005032D7"/>
    <w:rsid w:val="00503792"/>
    <w:rsid w:val="00505371"/>
    <w:rsid w:val="00505BEA"/>
    <w:rsid w:val="00507974"/>
    <w:rsid w:val="005116B2"/>
    <w:rsid w:val="00512EBE"/>
    <w:rsid w:val="005168D5"/>
    <w:rsid w:val="00516AFB"/>
    <w:rsid w:val="00520118"/>
    <w:rsid w:val="0052044E"/>
    <w:rsid w:val="00522FA5"/>
    <w:rsid w:val="00524F12"/>
    <w:rsid w:val="00527F4B"/>
    <w:rsid w:val="005315E8"/>
    <w:rsid w:val="00531C91"/>
    <w:rsid w:val="005320C9"/>
    <w:rsid w:val="005324D7"/>
    <w:rsid w:val="00533177"/>
    <w:rsid w:val="00535EAE"/>
    <w:rsid w:val="00537C87"/>
    <w:rsid w:val="00544645"/>
    <w:rsid w:val="00546588"/>
    <w:rsid w:val="00546CA3"/>
    <w:rsid w:val="00550B61"/>
    <w:rsid w:val="005521B6"/>
    <w:rsid w:val="0055289E"/>
    <w:rsid w:val="00553FAB"/>
    <w:rsid w:val="005540BE"/>
    <w:rsid w:val="00554BAB"/>
    <w:rsid w:val="00555405"/>
    <w:rsid w:val="00556414"/>
    <w:rsid w:val="005616C5"/>
    <w:rsid w:val="0057006A"/>
    <w:rsid w:val="00571056"/>
    <w:rsid w:val="0057119E"/>
    <w:rsid w:val="00571580"/>
    <w:rsid w:val="005734EB"/>
    <w:rsid w:val="00580824"/>
    <w:rsid w:val="00580E37"/>
    <w:rsid w:val="00581AC5"/>
    <w:rsid w:val="00581BE7"/>
    <w:rsid w:val="00581CA8"/>
    <w:rsid w:val="005842E2"/>
    <w:rsid w:val="00585079"/>
    <w:rsid w:val="00585426"/>
    <w:rsid w:val="00586871"/>
    <w:rsid w:val="005909D4"/>
    <w:rsid w:val="00594656"/>
    <w:rsid w:val="00594AFB"/>
    <w:rsid w:val="005955A7"/>
    <w:rsid w:val="005A234C"/>
    <w:rsid w:val="005A40BD"/>
    <w:rsid w:val="005A5CC9"/>
    <w:rsid w:val="005A7DC5"/>
    <w:rsid w:val="005B1D85"/>
    <w:rsid w:val="005B2911"/>
    <w:rsid w:val="005B4E2D"/>
    <w:rsid w:val="005C2131"/>
    <w:rsid w:val="005C2B9E"/>
    <w:rsid w:val="005C47DB"/>
    <w:rsid w:val="005C5082"/>
    <w:rsid w:val="005C69CE"/>
    <w:rsid w:val="005C747D"/>
    <w:rsid w:val="005C7D81"/>
    <w:rsid w:val="005C7F63"/>
    <w:rsid w:val="005D219A"/>
    <w:rsid w:val="005F09A3"/>
    <w:rsid w:val="005F46C3"/>
    <w:rsid w:val="005F48B5"/>
    <w:rsid w:val="00600620"/>
    <w:rsid w:val="00601A77"/>
    <w:rsid w:val="00602BAB"/>
    <w:rsid w:val="00604147"/>
    <w:rsid w:val="0060523C"/>
    <w:rsid w:val="0061010B"/>
    <w:rsid w:val="00613A1B"/>
    <w:rsid w:val="00616D80"/>
    <w:rsid w:val="006227A2"/>
    <w:rsid w:val="00624223"/>
    <w:rsid w:val="00624685"/>
    <w:rsid w:val="006247E8"/>
    <w:rsid w:val="0062582D"/>
    <w:rsid w:val="006258B2"/>
    <w:rsid w:val="00626B0B"/>
    <w:rsid w:val="00626E0E"/>
    <w:rsid w:val="0063234A"/>
    <w:rsid w:val="00632779"/>
    <w:rsid w:val="00635A95"/>
    <w:rsid w:val="00636697"/>
    <w:rsid w:val="00640116"/>
    <w:rsid w:val="006418FB"/>
    <w:rsid w:val="00643CDD"/>
    <w:rsid w:val="00644870"/>
    <w:rsid w:val="00651BD6"/>
    <w:rsid w:val="00652C7C"/>
    <w:rsid w:val="00653BBF"/>
    <w:rsid w:val="006561F7"/>
    <w:rsid w:val="00660019"/>
    <w:rsid w:val="006625E2"/>
    <w:rsid w:val="006648EC"/>
    <w:rsid w:val="006663D0"/>
    <w:rsid w:val="00673BA5"/>
    <w:rsid w:val="006740B9"/>
    <w:rsid w:val="0067586B"/>
    <w:rsid w:val="0067762D"/>
    <w:rsid w:val="00683581"/>
    <w:rsid w:val="006926B8"/>
    <w:rsid w:val="006968A9"/>
    <w:rsid w:val="006A046E"/>
    <w:rsid w:val="006A0F89"/>
    <w:rsid w:val="006A1522"/>
    <w:rsid w:val="006A209C"/>
    <w:rsid w:val="006A2AB3"/>
    <w:rsid w:val="006A6683"/>
    <w:rsid w:val="006A6882"/>
    <w:rsid w:val="006A7405"/>
    <w:rsid w:val="006A74A2"/>
    <w:rsid w:val="006A7892"/>
    <w:rsid w:val="006A7CD7"/>
    <w:rsid w:val="006B0D9C"/>
    <w:rsid w:val="006B22A9"/>
    <w:rsid w:val="006B2C12"/>
    <w:rsid w:val="006B3965"/>
    <w:rsid w:val="006B57C1"/>
    <w:rsid w:val="006C0D78"/>
    <w:rsid w:val="006C117D"/>
    <w:rsid w:val="006C131D"/>
    <w:rsid w:val="006C20A7"/>
    <w:rsid w:val="006C2F0F"/>
    <w:rsid w:val="006C333C"/>
    <w:rsid w:val="006C759F"/>
    <w:rsid w:val="006C77FC"/>
    <w:rsid w:val="006C7DDB"/>
    <w:rsid w:val="006D3DE5"/>
    <w:rsid w:val="006D5B27"/>
    <w:rsid w:val="006D5F35"/>
    <w:rsid w:val="006D7B12"/>
    <w:rsid w:val="006E061D"/>
    <w:rsid w:val="006E0DC7"/>
    <w:rsid w:val="006E33C7"/>
    <w:rsid w:val="006E533C"/>
    <w:rsid w:val="006E7414"/>
    <w:rsid w:val="006F25F0"/>
    <w:rsid w:val="006F305A"/>
    <w:rsid w:val="006F458A"/>
    <w:rsid w:val="006F52FE"/>
    <w:rsid w:val="006F67A3"/>
    <w:rsid w:val="00700CBE"/>
    <w:rsid w:val="00702E11"/>
    <w:rsid w:val="0070347A"/>
    <w:rsid w:val="00704C69"/>
    <w:rsid w:val="00705DFF"/>
    <w:rsid w:val="0070721B"/>
    <w:rsid w:val="00710BE1"/>
    <w:rsid w:val="007110DF"/>
    <w:rsid w:val="007140C2"/>
    <w:rsid w:val="00716B11"/>
    <w:rsid w:val="0072348B"/>
    <w:rsid w:val="00723C5D"/>
    <w:rsid w:val="007240CD"/>
    <w:rsid w:val="00725BDD"/>
    <w:rsid w:val="007269AE"/>
    <w:rsid w:val="007270C0"/>
    <w:rsid w:val="00732486"/>
    <w:rsid w:val="0073353D"/>
    <w:rsid w:val="00734600"/>
    <w:rsid w:val="00734EE0"/>
    <w:rsid w:val="007366C2"/>
    <w:rsid w:val="007371B8"/>
    <w:rsid w:val="00737E77"/>
    <w:rsid w:val="007400AD"/>
    <w:rsid w:val="007406B7"/>
    <w:rsid w:val="00741BB4"/>
    <w:rsid w:val="007423A9"/>
    <w:rsid w:val="00742CFF"/>
    <w:rsid w:val="00744A5C"/>
    <w:rsid w:val="00745DEE"/>
    <w:rsid w:val="007460CB"/>
    <w:rsid w:val="0074618D"/>
    <w:rsid w:val="007461DC"/>
    <w:rsid w:val="007510E1"/>
    <w:rsid w:val="00754317"/>
    <w:rsid w:val="007565FB"/>
    <w:rsid w:val="007567CC"/>
    <w:rsid w:val="00761E53"/>
    <w:rsid w:val="007623CE"/>
    <w:rsid w:val="00763EEC"/>
    <w:rsid w:val="007649A5"/>
    <w:rsid w:val="00767EDA"/>
    <w:rsid w:val="00772024"/>
    <w:rsid w:val="007765B9"/>
    <w:rsid w:val="007810BB"/>
    <w:rsid w:val="00781CC0"/>
    <w:rsid w:val="007851F7"/>
    <w:rsid w:val="00787CC6"/>
    <w:rsid w:val="0079026A"/>
    <w:rsid w:val="00791850"/>
    <w:rsid w:val="007920A7"/>
    <w:rsid w:val="00794FBA"/>
    <w:rsid w:val="00795EB5"/>
    <w:rsid w:val="00796E81"/>
    <w:rsid w:val="00797713"/>
    <w:rsid w:val="007A064C"/>
    <w:rsid w:val="007A39F1"/>
    <w:rsid w:val="007A4CEE"/>
    <w:rsid w:val="007A6E05"/>
    <w:rsid w:val="007B0B1C"/>
    <w:rsid w:val="007B353B"/>
    <w:rsid w:val="007B40DC"/>
    <w:rsid w:val="007B5E9B"/>
    <w:rsid w:val="007B77FA"/>
    <w:rsid w:val="007C05FA"/>
    <w:rsid w:val="007C100C"/>
    <w:rsid w:val="007C315A"/>
    <w:rsid w:val="007C4C19"/>
    <w:rsid w:val="007C6083"/>
    <w:rsid w:val="007D26AC"/>
    <w:rsid w:val="007D49C5"/>
    <w:rsid w:val="007D509C"/>
    <w:rsid w:val="007D7ABE"/>
    <w:rsid w:val="007E1003"/>
    <w:rsid w:val="007E464F"/>
    <w:rsid w:val="007E5750"/>
    <w:rsid w:val="007E6935"/>
    <w:rsid w:val="007E6983"/>
    <w:rsid w:val="007F3649"/>
    <w:rsid w:val="007F3EFB"/>
    <w:rsid w:val="007F403A"/>
    <w:rsid w:val="007F6353"/>
    <w:rsid w:val="008005CA"/>
    <w:rsid w:val="0080179A"/>
    <w:rsid w:val="00804CFD"/>
    <w:rsid w:val="00804F1F"/>
    <w:rsid w:val="00811369"/>
    <w:rsid w:val="00813C67"/>
    <w:rsid w:val="00816717"/>
    <w:rsid w:val="008232E8"/>
    <w:rsid w:val="0082385A"/>
    <w:rsid w:val="00824DC9"/>
    <w:rsid w:val="00826025"/>
    <w:rsid w:val="00826AFB"/>
    <w:rsid w:val="00827469"/>
    <w:rsid w:val="008308C2"/>
    <w:rsid w:val="0083208C"/>
    <w:rsid w:val="00832A63"/>
    <w:rsid w:val="008330AA"/>
    <w:rsid w:val="00840655"/>
    <w:rsid w:val="008429B2"/>
    <w:rsid w:val="00842B1D"/>
    <w:rsid w:val="00843879"/>
    <w:rsid w:val="00844391"/>
    <w:rsid w:val="0084516A"/>
    <w:rsid w:val="00845F8E"/>
    <w:rsid w:val="00847245"/>
    <w:rsid w:val="0085129F"/>
    <w:rsid w:val="00851335"/>
    <w:rsid w:val="0085247E"/>
    <w:rsid w:val="008525A9"/>
    <w:rsid w:val="00853101"/>
    <w:rsid w:val="00854165"/>
    <w:rsid w:val="00854A46"/>
    <w:rsid w:val="00864671"/>
    <w:rsid w:val="0087292A"/>
    <w:rsid w:val="00875470"/>
    <w:rsid w:val="00881CB5"/>
    <w:rsid w:val="008861AA"/>
    <w:rsid w:val="0089100F"/>
    <w:rsid w:val="00893150"/>
    <w:rsid w:val="0089713E"/>
    <w:rsid w:val="008A0F3C"/>
    <w:rsid w:val="008A18C2"/>
    <w:rsid w:val="008A4060"/>
    <w:rsid w:val="008A58E4"/>
    <w:rsid w:val="008B2577"/>
    <w:rsid w:val="008B27D2"/>
    <w:rsid w:val="008B3933"/>
    <w:rsid w:val="008B474D"/>
    <w:rsid w:val="008B5AF4"/>
    <w:rsid w:val="008C24AE"/>
    <w:rsid w:val="008C330F"/>
    <w:rsid w:val="008C3650"/>
    <w:rsid w:val="008C3786"/>
    <w:rsid w:val="008C4D8D"/>
    <w:rsid w:val="008C5E5E"/>
    <w:rsid w:val="008C5F09"/>
    <w:rsid w:val="008C72D8"/>
    <w:rsid w:val="008C7303"/>
    <w:rsid w:val="008D08C1"/>
    <w:rsid w:val="008D3778"/>
    <w:rsid w:val="008E01A6"/>
    <w:rsid w:val="008E02BB"/>
    <w:rsid w:val="008E3B85"/>
    <w:rsid w:val="008E4B19"/>
    <w:rsid w:val="008E5E36"/>
    <w:rsid w:val="008E6389"/>
    <w:rsid w:val="008F103A"/>
    <w:rsid w:val="008F2819"/>
    <w:rsid w:val="008F3775"/>
    <w:rsid w:val="008F6097"/>
    <w:rsid w:val="008F7E11"/>
    <w:rsid w:val="009005F8"/>
    <w:rsid w:val="00901557"/>
    <w:rsid w:val="00906687"/>
    <w:rsid w:val="00907EBA"/>
    <w:rsid w:val="009118C9"/>
    <w:rsid w:val="0091191D"/>
    <w:rsid w:val="009171B8"/>
    <w:rsid w:val="0091781A"/>
    <w:rsid w:val="00920507"/>
    <w:rsid w:val="009207D5"/>
    <w:rsid w:val="00921E0C"/>
    <w:rsid w:val="00924318"/>
    <w:rsid w:val="009269B1"/>
    <w:rsid w:val="00930589"/>
    <w:rsid w:val="00930B0C"/>
    <w:rsid w:val="00934EFB"/>
    <w:rsid w:val="00935697"/>
    <w:rsid w:val="0093641A"/>
    <w:rsid w:val="00940B55"/>
    <w:rsid w:val="00950381"/>
    <w:rsid w:val="009512D2"/>
    <w:rsid w:val="00951ED6"/>
    <w:rsid w:val="00952077"/>
    <w:rsid w:val="00952A5E"/>
    <w:rsid w:val="00956E1A"/>
    <w:rsid w:val="00960EBA"/>
    <w:rsid w:val="0096501C"/>
    <w:rsid w:val="009657B6"/>
    <w:rsid w:val="009664E4"/>
    <w:rsid w:val="009719C9"/>
    <w:rsid w:val="0097365F"/>
    <w:rsid w:val="0098048F"/>
    <w:rsid w:val="0098138D"/>
    <w:rsid w:val="00983239"/>
    <w:rsid w:val="0098789A"/>
    <w:rsid w:val="00990757"/>
    <w:rsid w:val="00994303"/>
    <w:rsid w:val="009943E9"/>
    <w:rsid w:val="009A20EE"/>
    <w:rsid w:val="009A2AC5"/>
    <w:rsid w:val="009A5DE9"/>
    <w:rsid w:val="009B4C6A"/>
    <w:rsid w:val="009B5F17"/>
    <w:rsid w:val="009C0DF9"/>
    <w:rsid w:val="009C5D2C"/>
    <w:rsid w:val="009C7797"/>
    <w:rsid w:val="009D02FE"/>
    <w:rsid w:val="009D074D"/>
    <w:rsid w:val="009D1A35"/>
    <w:rsid w:val="009D2367"/>
    <w:rsid w:val="009D4EF3"/>
    <w:rsid w:val="009D6DBB"/>
    <w:rsid w:val="009E0364"/>
    <w:rsid w:val="009E05AE"/>
    <w:rsid w:val="009E1C5D"/>
    <w:rsid w:val="009E2075"/>
    <w:rsid w:val="009E28ED"/>
    <w:rsid w:val="009E2BA1"/>
    <w:rsid w:val="009E2ED5"/>
    <w:rsid w:val="009E43DB"/>
    <w:rsid w:val="009F2B08"/>
    <w:rsid w:val="009F5611"/>
    <w:rsid w:val="009F64DE"/>
    <w:rsid w:val="00A0051F"/>
    <w:rsid w:val="00A02FF5"/>
    <w:rsid w:val="00A06F80"/>
    <w:rsid w:val="00A077B0"/>
    <w:rsid w:val="00A1039E"/>
    <w:rsid w:val="00A2106D"/>
    <w:rsid w:val="00A22093"/>
    <w:rsid w:val="00A25A47"/>
    <w:rsid w:val="00A266BF"/>
    <w:rsid w:val="00A26927"/>
    <w:rsid w:val="00A33107"/>
    <w:rsid w:val="00A35C65"/>
    <w:rsid w:val="00A35D1F"/>
    <w:rsid w:val="00A43033"/>
    <w:rsid w:val="00A4482E"/>
    <w:rsid w:val="00A454BB"/>
    <w:rsid w:val="00A45601"/>
    <w:rsid w:val="00A50F53"/>
    <w:rsid w:val="00A51129"/>
    <w:rsid w:val="00A53642"/>
    <w:rsid w:val="00A53872"/>
    <w:rsid w:val="00A575B7"/>
    <w:rsid w:val="00A623C4"/>
    <w:rsid w:val="00A62FB3"/>
    <w:rsid w:val="00A709C0"/>
    <w:rsid w:val="00A7672B"/>
    <w:rsid w:val="00A76E2F"/>
    <w:rsid w:val="00A8158F"/>
    <w:rsid w:val="00A83194"/>
    <w:rsid w:val="00A83C71"/>
    <w:rsid w:val="00A840D7"/>
    <w:rsid w:val="00A8472D"/>
    <w:rsid w:val="00A87CAE"/>
    <w:rsid w:val="00A91900"/>
    <w:rsid w:val="00A92D67"/>
    <w:rsid w:val="00A92FF1"/>
    <w:rsid w:val="00A9792F"/>
    <w:rsid w:val="00AA3655"/>
    <w:rsid w:val="00AA424F"/>
    <w:rsid w:val="00AA4804"/>
    <w:rsid w:val="00AA5B92"/>
    <w:rsid w:val="00AA5E9B"/>
    <w:rsid w:val="00AA61BE"/>
    <w:rsid w:val="00AB119B"/>
    <w:rsid w:val="00AB225B"/>
    <w:rsid w:val="00AB282A"/>
    <w:rsid w:val="00AB2BBF"/>
    <w:rsid w:val="00AB5A8C"/>
    <w:rsid w:val="00AB72F5"/>
    <w:rsid w:val="00AB78E4"/>
    <w:rsid w:val="00AC10A5"/>
    <w:rsid w:val="00AC1CE2"/>
    <w:rsid w:val="00AC293F"/>
    <w:rsid w:val="00AC3A79"/>
    <w:rsid w:val="00AC442A"/>
    <w:rsid w:val="00AC52F4"/>
    <w:rsid w:val="00AC78A0"/>
    <w:rsid w:val="00AD2EF0"/>
    <w:rsid w:val="00AD6BE1"/>
    <w:rsid w:val="00AE0484"/>
    <w:rsid w:val="00AE287E"/>
    <w:rsid w:val="00AE2B47"/>
    <w:rsid w:val="00AE44E7"/>
    <w:rsid w:val="00AE5DEA"/>
    <w:rsid w:val="00AE6798"/>
    <w:rsid w:val="00AF1754"/>
    <w:rsid w:val="00AF7AD9"/>
    <w:rsid w:val="00AF7C15"/>
    <w:rsid w:val="00B013FF"/>
    <w:rsid w:val="00B026E6"/>
    <w:rsid w:val="00B10800"/>
    <w:rsid w:val="00B15B07"/>
    <w:rsid w:val="00B217F3"/>
    <w:rsid w:val="00B218AF"/>
    <w:rsid w:val="00B21B96"/>
    <w:rsid w:val="00B24AA8"/>
    <w:rsid w:val="00B30E93"/>
    <w:rsid w:val="00B31292"/>
    <w:rsid w:val="00B319FF"/>
    <w:rsid w:val="00B35252"/>
    <w:rsid w:val="00B35C6B"/>
    <w:rsid w:val="00B35E3D"/>
    <w:rsid w:val="00B360F2"/>
    <w:rsid w:val="00B378DE"/>
    <w:rsid w:val="00B40820"/>
    <w:rsid w:val="00B5230E"/>
    <w:rsid w:val="00B52F07"/>
    <w:rsid w:val="00B537E7"/>
    <w:rsid w:val="00B540D1"/>
    <w:rsid w:val="00B55CC8"/>
    <w:rsid w:val="00B62F92"/>
    <w:rsid w:val="00B63FE5"/>
    <w:rsid w:val="00B65969"/>
    <w:rsid w:val="00B6783A"/>
    <w:rsid w:val="00B67960"/>
    <w:rsid w:val="00B71558"/>
    <w:rsid w:val="00B73862"/>
    <w:rsid w:val="00B7629D"/>
    <w:rsid w:val="00B8119E"/>
    <w:rsid w:val="00B8223E"/>
    <w:rsid w:val="00B827D4"/>
    <w:rsid w:val="00B835ED"/>
    <w:rsid w:val="00B862A4"/>
    <w:rsid w:val="00B87B9C"/>
    <w:rsid w:val="00B90C6F"/>
    <w:rsid w:val="00B91090"/>
    <w:rsid w:val="00B91201"/>
    <w:rsid w:val="00B924FA"/>
    <w:rsid w:val="00B93861"/>
    <w:rsid w:val="00B952A4"/>
    <w:rsid w:val="00B96D80"/>
    <w:rsid w:val="00BA17CD"/>
    <w:rsid w:val="00BA1E8D"/>
    <w:rsid w:val="00BA2E89"/>
    <w:rsid w:val="00BA6E4A"/>
    <w:rsid w:val="00BA78BD"/>
    <w:rsid w:val="00BB0D5E"/>
    <w:rsid w:val="00BB154E"/>
    <w:rsid w:val="00BB328F"/>
    <w:rsid w:val="00BB4FD0"/>
    <w:rsid w:val="00BB563E"/>
    <w:rsid w:val="00BB5CCC"/>
    <w:rsid w:val="00BB632F"/>
    <w:rsid w:val="00BB6BEC"/>
    <w:rsid w:val="00BB7474"/>
    <w:rsid w:val="00BC25DB"/>
    <w:rsid w:val="00BD0327"/>
    <w:rsid w:val="00BD09E8"/>
    <w:rsid w:val="00BD1209"/>
    <w:rsid w:val="00BD2EBC"/>
    <w:rsid w:val="00BD54AD"/>
    <w:rsid w:val="00BD5791"/>
    <w:rsid w:val="00BD72E7"/>
    <w:rsid w:val="00BE0877"/>
    <w:rsid w:val="00BE2E96"/>
    <w:rsid w:val="00BE45FB"/>
    <w:rsid w:val="00BE7785"/>
    <w:rsid w:val="00BF0A82"/>
    <w:rsid w:val="00BF0C3A"/>
    <w:rsid w:val="00BF18F9"/>
    <w:rsid w:val="00BF5217"/>
    <w:rsid w:val="00BF6387"/>
    <w:rsid w:val="00BF64FE"/>
    <w:rsid w:val="00BF67B6"/>
    <w:rsid w:val="00C0039E"/>
    <w:rsid w:val="00C06EEC"/>
    <w:rsid w:val="00C179EE"/>
    <w:rsid w:val="00C2221E"/>
    <w:rsid w:val="00C25376"/>
    <w:rsid w:val="00C260C2"/>
    <w:rsid w:val="00C266E6"/>
    <w:rsid w:val="00C27041"/>
    <w:rsid w:val="00C27D55"/>
    <w:rsid w:val="00C31EE3"/>
    <w:rsid w:val="00C33E36"/>
    <w:rsid w:val="00C3504F"/>
    <w:rsid w:val="00C351AE"/>
    <w:rsid w:val="00C37376"/>
    <w:rsid w:val="00C42AD3"/>
    <w:rsid w:val="00C4300F"/>
    <w:rsid w:val="00C445FA"/>
    <w:rsid w:val="00C4520E"/>
    <w:rsid w:val="00C45469"/>
    <w:rsid w:val="00C4659B"/>
    <w:rsid w:val="00C5434F"/>
    <w:rsid w:val="00C546A6"/>
    <w:rsid w:val="00C60A82"/>
    <w:rsid w:val="00C61D5E"/>
    <w:rsid w:val="00C70417"/>
    <w:rsid w:val="00C705A2"/>
    <w:rsid w:val="00C70E0C"/>
    <w:rsid w:val="00C75F59"/>
    <w:rsid w:val="00C7621B"/>
    <w:rsid w:val="00C8186A"/>
    <w:rsid w:val="00C83609"/>
    <w:rsid w:val="00C87329"/>
    <w:rsid w:val="00C915D5"/>
    <w:rsid w:val="00C923F0"/>
    <w:rsid w:val="00C93AEC"/>
    <w:rsid w:val="00C942B2"/>
    <w:rsid w:val="00C9701B"/>
    <w:rsid w:val="00C9773B"/>
    <w:rsid w:val="00CA05AA"/>
    <w:rsid w:val="00CA1A57"/>
    <w:rsid w:val="00CA37A8"/>
    <w:rsid w:val="00CA6380"/>
    <w:rsid w:val="00CA6C42"/>
    <w:rsid w:val="00CB0502"/>
    <w:rsid w:val="00CB15D2"/>
    <w:rsid w:val="00CB1E4D"/>
    <w:rsid w:val="00CB44F4"/>
    <w:rsid w:val="00CB51BA"/>
    <w:rsid w:val="00CB5AE1"/>
    <w:rsid w:val="00CC099A"/>
    <w:rsid w:val="00CC15F5"/>
    <w:rsid w:val="00CC1C13"/>
    <w:rsid w:val="00CC35F1"/>
    <w:rsid w:val="00CC70FF"/>
    <w:rsid w:val="00CC7787"/>
    <w:rsid w:val="00CD0970"/>
    <w:rsid w:val="00CD1653"/>
    <w:rsid w:val="00CD4F57"/>
    <w:rsid w:val="00CD63A2"/>
    <w:rsid w:val="00CD7161"/>
    <w:rsid w:val="00CE0946"/>
    <w:rsid w:val="00CE2AA0"/>
    <w:rsid w:val="00CE7FB7"/>
    <w:rsid w:val="00CF0401"/>
    <w:rsid w:val="00CF07F1"/>
    <w:rsid w:val="00CF5140"/>
    <w:rsid w:val="00CF61F2"/>
    <w:rsid w:val="00D00749"/>
    <w:rsid w:val="00D0106E"/>
    <w:rsid w:val="00D05B70"/>
    <w:rsid w:val="00D063F0"/>
    <w:rsid w:val="00D07E97"/>
    <w:rsid w:val="00D14B85"/>
    <w:rsid w:val="00D16AED"/>
    <w:rsid w:val="00D20A35"/>
    <w:rsid w:val="00D22F72"/>
    <w:rsid w:val="00D27EFB"/>
    <w:rsid w:val="00D348CC"/>
    <w:rsid w:val="00D36D9C"/>
    <w:rsid w:val="00D37870"/>
    <w:rsid w:val="00D403D3"/>
    <w:rsid w:val="00D40689"/>
    <w:rsid w:val="00D4309F"/>
    <w:rsid w:val="00D44ADE"/>
    <w:rsid w:val="00D51604"/>
    <w:rsid w:val="00D52709"/>
    <w:rsid w:val="00D60374"/>
    <w:rsid w:val="00D6260D"/>
    <w:rsid w:val="00D62684"/>
    <w:rsid w:val="00D62A0A"/>
    <w:rsid w:val="00D631D2"/>
    <w:rsid w:val="00D63403"/>
    <w:rsid w:val="00D676AB"/>
    <w:rsid w:val="00D710B2"/>
    <w:rsid w:val="00D72155"/>
    <w:rsid w:val="00D733AA"/>
    <w:rsid w:val="00D73C4F"/>
    <w:rsid w:val="00D76759"/>
    <w:rsid w:val="00D77B34"/>
    <w:rsid w:val="00D83036"/>
    <w:rsid w:val="00D832B8"/>
    <w:rsid w:val="00D834CF"/>
    <w:rsid w:val="00D84533"/>
    <w:rsid w:val="00D87A19"/>
    <w:rsid w:val="00D914AF"/>
    <w:rsid w:val="00D9296E"/>
    <w:rsid w:val="00D94505"/>
    <w:rsid w:val="00D95A6D"/>
    <w:rsid w:val="00DA1187"/>
    <w:rsid w:val="00DA2468"/>
    <w:rsid w:val="00DA2D54"/>
    <w:rsid w:val="00DA45EE"/>
    <w:rsid w:val="00DA5E36"/>
    <w:rsid w:val="00DA7216"/>
    <w:rsid w:val="00DB0F31"/>
    <w:rsid w:val="00DB2A09"/>
    <w:rsid w:val="00DB3E19"/>
    <w:rsid w:val="00DB4B82"/>
    <w:rsid w:val="00DB6C34"/>
    <w:rsid w:val="00DB7609"/>
    <w:rsid w:val="00DC1A01"/>
    <w:rsid w:val="00DC326F"/>
    <w:rsid w:val="00DC3379"/>
    <w:rsid w:val="00DC3487"/>
    <w:rsid w:val="00DC591C"/>
    <w:rsid w:val="00DC6306"/>
    <w:rsid w:val="00DD0698"/>
    <w:rsid w:val="00DD21DF"/>
    <w:rsid w:val="00DD37A1"/>
    <w:rsid w:val="00DD401B"/>
    <w:rsid w:val="00DD5457"/>
    <w:rsid w:val="00DE2F03"/>
    <w:rsid w:val="00DE4A5C"/>
    <w:rsid w:val="00DE4F55"/>
    <w:rsid w:val="00DE6A02"/>
    <w:rsid w:val="00DF0A23"/>
    <w:rsid w:val="00DF0A63"/>
    <w:rsid w:val="00DF242C"/>
    <w:rsid w:val="00DF4150"/>
    <w:rsid w:val="00DF48CD"/>
    <w:rsid w:val="00DF5203"/>
    <w:rsid w:val="00DF7848"/>
    <w:rsid w:val="00E0062C"/>
    <w:rsid w:val="00E0262D"/>
    <w:rsid w:val="00E06BCC"/>
    <w:rsid w:val="00E10BA1"/>
    <w:rsid w:val="00E13A55"/>
    <w:rsid w:val="00E14525"/>
    <w:rsid w:val="00E16ADB"/>
    <w:rsid w:val="00E16BBA"/>
    <w:rsid w:val="00E218F0"/>
    <w:rsid w:val="00E21F87"/>
    <w:rsid w:val="00E24C0E"/>
    <w:rsid w:val="00E24DE9"/>
    <w:rsid w:val="00E25D79"/>
    <w:rsid w:val="00E30BE0"/>
    <w:rsid w:val="00E325FF"/>
    <w:rsid w:val="00E37CF5"/>
    <w:rsid w:val="00E401DC"/>
    <w:rsid w:val="00E42185"/>
    <w:rsid w:val="00E42794"/>
    <w:rsid w:val="00E45EC8"/>
    <w:rsid w:val="00E46671"/>
    <w:rsid w:val="00E51009"/>
    <w:rsid w:val="00E51F35"/>
    <w:rsid w:val="00E55F83"/>
    <w:rsid w:val="00E5680F"/>
    <w:rsid w:val="00E571DE"/>
    <w:rsid w:val="00E6199C"/>
    <w:rsid w:val="00E62170"/>
    <w:rsid w:val="00E62357"/>
    <w:rsid w:val="00E64AEC"/>
    <w:rsid w:val="00E66531"/>
    <w:rsid w:val="00E67106"/>
    <w:rsid w:val="00E70F1C"/>
    <w:rsid w:val="00E7195E"/>
    <w:rsid w:val="00E72EEB"/>
    <w:rsid w:val="00E73824"/>
    <w:rsid w:val="00E75FAE"/>
    <w:rsid w:val="00E81DE3"/>
    <w:rsid w:val="00E81E34"/>
    <w:rsid w:val="00E836F9"/>
    <w:rsid w:val="00E84121"/>
    <w:rsid w:val="00E844C5"/>
    <w:rsid w:val="00E861D9"/>
    <w:rsid w:val="00E9221F"/>
    <w:rsid w:val="00E93E33"/>
    <w:rsid w:val="00E9433B"/>
    <w:rsid w:val="00E95385"/>
    <w:rsid w:val="00E963EA"/>
    <w:rsid w:val="00E97281"/>
    <w:rsid w:val="00E97750"/>
    <w:rsid w:val="00EA7608"/>
    <w:rsid w:val="00EA7640"/>
    <w:rsid w:val="00EB020C"/>
    <w:rsid w:val="00EB06E5"/>
    <w:rsid w:val="00EB1C5D"/>
    <w:rsid w:val="00EB60AD"/>
    <w:rsid w:val="00EB7A3A"/>
    <w:rsid w:val="00EB7C02"/>
    <w:rsid w:val="00EC3554"/>
    <w:rsid w:val="00EC4FC9"/>
    <w:rsid w:val="00EC53D9"/>
    <w:rsid w:val="00EC5B58"/>
    <w:rsid w:val="00ED388D"/>
    <w:rsid w:val="00ED404F"/>
    <w:rsid w:val="00ED440C"/>
    <w:rsid w:val="00ED6D10"/>
    <w:rsid w:val="00ED6EA1"/>
    <w:rsid w:val="00ED740C"/>
    <w:rsid w:val="00ED7EFD"/>
    <w:rsid w:val="00EE11B2"/>
    <w:rsid w:val="00EE2728"/>
    <w:rsid w:val="00EE42B9"/>
    <w:rsid w:val="00EE478F"/>
    <w:rsid w:val="00EE704C"/>
    <w:rsid w:val="00EF116C"/>
    <w:rsid w:val="00EF21BC"/>
    <w:rsid w:val="00EF3543"/>
    <w:rsid w:val="00EF3B12"/>
    <w:rsid w:val="00EF3C49"/>
    <w:rsid w:val="00EF4123"/>
    <w:rsid w:val="00EF412B"/>
    <w:rsid w:val="00EF5F51"/>
    <w:rsid w:val="00EF61C4"/>
    <w:rsid w:val="00F002F9"/>
    <w:rsid w:val="00F04469"/>
    <w:rsid w:val="00F048CA"/>
    <w:rsid w:val="00F0539A"/>
    <w:rsid w:val="00F10A4B"/>
    <w:rsid w:val="00F10DC8"/>
    <w:rsid w:val="00F13AE1"/>
    <w:rsid w:val="00F14592"/>
    <w:rsid w:val="00F148E5"/>
    <w:rsid w:val="00F15878"/>
    <w:rsid w:val="00F15DD4"/>
    <w:rsid w:val="00F16621"/>
    <w:rsid w:val="00F20316"/>
    <w:rsid w:val="00F21831"/>
    <w:rsid w:val="00F30058"/>
    <w:rsid w:val="00F306F6"/>
    <w:rsid w:val="00F3221F"/>
    <w:rsid w:val="00F37196"/>
    <w:rsid w:val="00F37ADE"/>
    <w:rsid w:val="00F41663"/>
    <w:rsid w:val="00F42FEC"/>
    <w:rsid w:val="00F43669"/>
    <w:rsid w:val="00F4518A"/>
    <w:rsid w:val="00F46C57"/>
    <w:rsid w:val="00F508B8"/>
    <w:rsid w:val="00F51A17"/>
    <w:rsid w:val="00F53839"/>
    <w:rsid w:val="00F54052"/>
    <w:rsid w:val="00F55955"/>
    <w:rsid w:val="00F563B9"/>
    <w:rsid w:val="00F56D9F"/>
    <w:rsid w:val="00F5721C"/>
    <w:rsid w:val="00F61257"/>
    <w:rsid w:val="00F61A12"/>
    <w:rsid w:val="00F625B0"/>
    <w:rsid w:val="00F63D50"/>
    <w:rsid w:val="00F67FFD"/>
    <w:rsid w:val="00F70CD2"/>
    <w:rsid w:val="00F72041"/>
    <w:rsid w:val="00F74D30"/>
    <w:rsid w:val="00F76903"/>
    <w:rsid w:val="00F776AA"/>
    <w:rsid w:val="00F77947"/>
    <w:rsid w:val="00F803FC"/>
    <w:rsid w:val="00F8224E"/>
    <w:rsid w:val="00F84B2F"/>
    <w:rsid w:val="00F85973"/>
    <w:rsid w:val="00F935F8"/>
    <w:rsid w:val="00F971E3"/>
    <w:rsid w:val="00FA376C"/>
    <w:rsid w:val="00FA3E1C"/>
    <w:rsid w:val="00FA58AE"/>
    <w:rsid w:val="00FA72BE"/>
    <w:rsid w:val="00FA7FA7"/>
    <w:rsid w:val="00FB1F4E"/>
    <w:rsid w:val="00FB32CD"/>
    <w:rsid w:val="00FB5D97"/>
    <w:rsid w:val="00FC0B4A"/>
    <w:rsid w:val="00FC2618"/>
    <w:rsid w:val="00FD0089"/>
    <w:rsid w:val="00FD20AC"/>
    <w:rsid w:val="00FD2648"/>
    <w:rsid w:val="00FD71AC"/>
    <w:rsid w:val="00FD7C49"/>
    <w:rsid w:val="00FE01AD"/>
    <w:rsid w:val="00FE289A"/>
    <w:rsid w:val="00FE56EE"/>
    <w:rsid w:val="00FE6CCF"/>
    <w:rsid w:val="00FF0BB1"/>
    <w:rsid w:val="00FF17EE"/>
    <w:rsid w:val="00FF26DE"/>
    <w:rsid w:val="00FF34CF"/>
    <w:rsid w:val="00FF4F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25B5C7"/>
  <w15:docId w15:val="{8F18DE51-1B9D-4172-B07A-0161B3446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19FF"/>
    <w:rPr>
      <w:sz w:val="28"/>
      <w:szCs w:val="28"/>
      <w:lang w:val="en-US" w:eastAsia="en-US"/>
    </w:rPr>
  </w:style>
  <w:style w:type="paragraph" w:styleId="Heading1">
    <w:name w:val="heading 1"/>
    <w:basedOn w:val="Normal"/>
    <w:link w:val="Heading1Char"/>
    <w:uiPriority w:val="1"/>
    <w:qFormat/>
    <w:rsid w:val="00516AFB"/>
    <w:pPr>
      <w:widowControl w:val="0"/>
      <w:autoSpaceDE w:val="0"/>
      <w:autoSpaceDN w:val="0"/>
      <w:spacing w:before="87"/>
      <w:ind w:left="1502" w:hanging="282"/>
      <w:jc w:val="both"/>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1,Обычный (веб) Знак,Обычный (веб) Знак1,Обычный (веб) Знак Знак"/>
    <w:basedOn w:val="Normal"/>
    <w:link w:val="NormalWebChar"/>
    <w:uiPriority w:val="99"/>
    <w:qFormat/>
    <w:rsid w:val="00B24AA8"/>
    <w:pPr>
      <w:spacing w:before="100" w:beforeAutospacing="1" w:after="100" w:afterAutospacing="1"/>
    </w:pPr>
    <w:rPr>
      <w:sz w:val="24"/>
      <w:szCs w:val="24"/>
    </w:rPr>
  </w:style>
  <w:style w:type="paragraph" w:styleId="Header">
    <w:name w:val="header"/>
    <w:basedOn w:val="Normal"/>
    <w:link w:val="HeaderChar"/>
    <w:uiPriority w:val="99"/>
    <w:rsid w:val="004A633D"/>
    <w:pPr>
      <w:tabs>
        <w:tab w:val="center" w:pos="4320"/>
        <w:tab w:val="right" w:pos="8640"/>
      </w:tabs>
    </w:pPr>
  </w:style>
  <w:style w:type="character" w:styleId="PageNumber">
    <w:name w:val="page number"/>
    <w:basedOn w:val="DefaultParagraphFont"/>
    <w:rsid w:val="004A633D"/>
  </w:style>
  <w:style w:type="paragraph" w:styleId="Footer">
    <w:name w:val="footer"/>
    <w:basedOn w:val="Normal"/>
    <w:rsid w:val="004A633D"/>
    <w:pPr>
      <w:tabs>
        <w:tab w:val="center" w:pos="4320"/>
        <w:tab w:val="right" w:pos="8640"/>
      </w:tabs>
    </w:pPr>
  </w:style>
  <w:style w:type="character" w:styleId="Hyperlink">
    <w:name w:val="Hyperlink"/>
    <w:rsid w:val="003F7E08"/>
    <w:rPr>
      <w:color w:val="0000FF"/>
      <w:u w:val="single"/>
    </w:rPr>
  </w:style>
  <w:style w:type="paragraph" w:customStyle="1" w:styleId="a">
    <w:basedOn w:val="Normal"/>
    <w:autoRedefine/>
    <w:rsid w:val="005116B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
    <w:name w:val="Char Char Char Char Char Char Char"/>
    <w:autoRedefine/>
    <w:rsid w:val="002D0133"/>
    <w:pPr>
      <w:tabs>
        <w:tab w:val="left" w:pos="1152"/>
      </w:tabs>
      <w:spacing w:before="120" w:after="120" w:line="312" w:lineRule="auto"/>
    </w:pPr>
    <w:rPr>
      <w:rFonts w:ascii="Arial" w:hAnsi="Arial" w:cs="Arial"/>
      <w:sz w:val="26"/>
      <w:szCs w:val="26"/>
      <w:lang w:val="en-US" w:eastAsia="en-US"/>
    </w:rPr>
  </w:style>
  <w:style w:type="numbering" w:customStyle="1" w:styleId="NoList1">
    <w:name w:val="No List1"/>
    <w:next w:val="NoList"/>
    <w:semiHidden/>
    <w:unhideWhenUsed/>
    <w:rsid w:val="00A50F53"/>
  </w:style>
  <w:style w:type="paragraph" w:customStyle="1" w:styleId="DefaultParagraphFontParaCharCharCharCharChar">
    <w:name w:val="Default Paragraph Font Para Char Char Char Char Char"/>
    <w:autoRedefine/>
    <w:rsid w:val="00A50F53"/>
    <w:pPr>
      <w:tabs>
        <w:tab w:val="left" w:pos="1152"/>
      </w:tabs>
      <w:spacing w:before="120" w:after="120" w:line="312" w:lineRule="auto"/>
    </w:pPr>
    <w:rPr>
      <w:rFonts w:ascii="Arial" w:hAnsi="Arial" w:cs="Arial"/>
      <w:sz w:val="26"/>
      <w:szCs w:val="26"/>
      <w:lang w:val="en-US" w:eastAsia="en-US"/>
    </w:rPr>
  </w:style>
  <w:style w:type="character" w:customStyle="1" w:styleId="Bodytext4">
    <w:name w:val="Body text (4)_"/>
    <w:link w:val="Bodytext40"/>
    <w:locked/>
    <w:rsid w:val="00A50F53"/>
    <w:rPr>
      <w:rFonts w:ascii="Verdana" w:hAnsi="Verdana"/>
      <w:b/>
      <w:bCs/>
      <w:spacing w:val="2"/>
      <w:sz w:val="22"/>
      <w:szCs w:val="22"/>
      <w:shd w:val="clear" w:color="auto" w:fill="FFFFFF"/>
    </w:rPr>
  </w:style>
  <w:style w:type="paragraph" w:customStyle="1" w:styleId="Bodytext40">
    <w:name w:val="Body text (4)"/>
    <w:basedOn w:val="Normal"/>
    <w:link w:val="Bodytext4"/>
    <w:rsid w:val="00A50F53"/>
    <w:pPr>
      <w:widowControl w:val="0"/>
      <w:shd w:val="clear" w:color="auto" w:fill="FFFFFF"/>
      <w:spacing w:after="300" w:line="240" w:lineRule="atLeast"/>
    </w:pPr>
    <w:rPr>
      <w:rFonts w:ascii="Verdana" w:hAnsi="Verdana"/>
      <w:b/>
      <w:bCs/>
      <w:spacing w:val="2"/>
      <w:sz w:val="22"/>
      <w:szCs w:val="22"/>
      <w:lang w:val="vi-VN" w:eastAsia="vi-VN"/>
    </w:rPr>
  </w:style>
  <w:style w:type="character" w:customStyle="1" w:styleId="Bodytext2">
    <w:name w:val="Body text (2)_"/>
    <w:link w:val="Bodytext20"/>
    <w:locked/>
    <w:rsid w:val="00A50F53"/>
    <w:rPr>
      <w:b/>
      <w:bCs/>
      <w:spacing w:val="-2"/>
      <w:shd w:val="clear" w:color="auto" w:fill="FFFFFF"/>
    </w:rPr>
  </w:style>
  <w:style w:type="paragraph" w:customStyle="1" w:styleId="Bodytext20">
    <w:name w:val="Body text (2)"/>
    <w:basedOn w:val="Normal"/>
    <w:link w:val="Bodytext2"/>
    <w:rsid w:val="00A50F53"/>
    <w:pPr>
      <w:widowControl w:val="0"/>
      <w:shd w:val="clear" w:color="auto" w:fill="FFFFFF"/>
      <w:spacing w:after="240" w:line="309" w:lineRule="exact"/>
      <w:jc w:val="center"/>
    </w:pPr>
    <w:rPr>
      <w:b/>
      <w:bCs/>
      <w:spacing w:val="-2"/>
      <w:sz w:val="20"/>
      <w:szCs w:val="20"/>
      <w:lang w:val="vi-VN" w:eastAsia="vi-VN"/>
    </w:rPr>
  </w:style>
  <w:style w:type="character" w:customStyle="1" w:styleId="Bodytext">
    <w:name w:val="Body text_"/>
    <w:link w:val="BodyText1"/>
    <w:locked/>
    <w:rsid w:val="00A50F53"/>
    <w:rPr>
      <w:spacing w:val="-3"/>
      <w:sz w:val="25"/>
      <w:szCs w:val="25"/>
      <w:shd w:val="clear" w:color="auto" w:fill="FFFFFF"/>
    </w:rPr>
  </w:style>
  <w:style w:type="paragraph" w:customStyle="1" w:styleId="BodyText1">
    <w:name w:val="Body Text1"/>
    <w:basedOn w:val="Normal"/>
    <w:link w:val="Bodytext"/>
    <w:rsid w:val="00A50F53"/>
    <w:pPr>
      <w:widowControl w:val="0"/>
      <w:shd w:val="clear" w:color="auto" w:fill="FFFFFF"/>
      <w:spacing w:before="300" w:line="240" w:lineRule="atLeast"/>
    </w:pPr>
    <w:rPr>
      <w:spacing w:val="-3"/>
      <w:sz w:val="25"/>
      <w:szCs w:val="25"/>
      <w:lang w:val="vi-VN" w:eastAsia="vi-VN"/>
    </w:rPr>
  </w:style>
  <w:style w:type="character" w:customStyle="1" w:styleId="Bodytext3">
    <w:name w:val="Body text (3)_"/>
    <w:link w:val="Bodytext30"/>
    <w:locked/>
    <w:rsid w:val="00A50F53"/>
    <w:rPr>
      <w:i/>
      <w:iCs/>
      <w:spacing w:val="-9"/>
      <w:sz w:val="26"/>
      <w:szCs w:val="26"/>
      <w:shd w:val="clear" w:color="auto" w:fill="FFFFFF"/>
    </w:rPr>
  </w:style>
  <w:style w:type="paragraph" w:customStyle="1" w:styleId="Bodytext30">
    <w:name w:val="Body text (3)"/>
    <w:basedOn w:val="Normal"/>
    <w:link w:val="Bodytext3"/>
    <w:rsid w:val="00A50F53"/>
    <w:pPr>
      <w:widowControl w:val="0"/>
      <w:shd w:val="clear" w:color="auto" w:fill="FFFFFF"/>
      <w:spacing w:before="240" w:line="240" w:lineRule="atLeast"/>
      <w:jc w:val="center"/>
    </w:pPr>
    <w:rPr>
      <w:i/>
      <w:iCs/>
      <w:spacing w:val="-9"/>
      <w:sz w:val="26"/>
      <w:szCs w:val="26"/>
      <w:lang w:val="vi-VN" w:eastAsia="vi-VN"/>
    </w:rPr>
  </w:style>
  <w:style w:type="character" w:customStyle="1" w:styleId="Bodytext5">
    <w:name w:val="Body text (5)_"/>
    <w:link w:val="Bodytext50"/>
    <w:locked/>
    <w:rsid w:val="00A50F53"/>
    <w:rPr>
      <w:b/>
      <w:bCs/>
      <w:spacing w:val="1"/>
      <w:sz w:val="25"/>
      <w:szCs w:val="25"/>
      <w:shd w:val="clear" w:color="auto" w:fill="FFFFFF"/>
    </w:rPr>
  </w:style>
  <w:style w:type="paragraph" w:customStyle="1" w:styleId="Bodytext50">
    <w:name w:val="Body text (5)"/>
    <w:basedOn w:val="Normal"/>
    <w:link w:val="Bodytext5"/>
    <w:rsid w:val="00A50F53"/>
    <w:pPr>
      <w:widowControl w:val="0"/>
      <w:shd w:val="clear" w:color="auto" w:fill="FFFFFF"/>
      <w:spacing w:line="240" w:lineRule="atLeast"/>
      <w:ind w:hanging="940"/>
      <w:jc w:val="center"/>
    </w:pPr>
    <w:rPr>
      <w:b/>
      <w:bCs/>
      <w:spacing w:val="1"/>
      <w:sz w:val="25"/>
      <w:szCs w:val="25"/>
      <w:lang w:val="vi-VN" w:eastAsia="vi-VN"/>
    </w:rPr>
  </w:style>
  <w:style w:type="character" w:customStyle="1" w:styleId="Bodytext6">
    <w:name w:val="Body text (6)_"/>
    <w:link w:val="Bodytext61"/>
    <w:locked/>
    <w:rsid w:val="00A50F53"/>
    <w:rPr>
      <w:sz w:val="8"/>
      <w:szCs w:val="8"/>
      <w:shd w:val="clear" w:color="auto" w:fill="FFFFFF"/>
    </w:rPr>
  </w:style>
  <w:style w:type="paragraph" w:customStyle="1" w:styleId="Bodytext61">
    <w:name w:val="Body text (6)1"/>
    <w:basedOn w:val="Normal"/>
    <w:link w:val="Bodytext6"/>
    <w:rsid w:val="00A50F53"/>
    <w:pPr>
      <w:widowControl w:val="0"/>
      <w:shd w:val="clear" w:color="auto" w:fill="FFFFFF"/>
      <w:spacing w:line="240" w:lineRule="atLeast"/>
    </w:pPr>
    <w:rPr>
      <w:sz w:val="8"/>
      <w:szCs w:val="8"/>
      <w:lang w:val="vi-VN" w:eastAsia="vi-VN"/>
    </w:rPr>
  </w:style>
  <w:style w:type="character" w:customStyle="1" w:styleId="Bodytext7">
    <w:name w:val="Body text (7)_"/>
    <w:link w:val="Bodytext70"/>
    <w:locked/>
    <w:rsid w:val="00A50F53"/>
    <w:rPr>
      <w:b/>
      <w:bCs/>
      <w:i/>
      <w:iCs/>
      <w:spacing w:val="3"/>
      <w:sz w:val="23"/>
      <w:szCs w:val="23"/>
      <w:shd w:val="clear" w:color="auto" w:fill="FFFFFF"/>
    </w:rPr>
  </w:style>
  <w:style w:type="paragraph" w:customStyle="1" w:styleId="Bodytext70">
    <w:name w:val="Body text (7)"/>
    <w:basedOn w:val="Normal"/>
    <w:link w:val="Bodytext7"/>
    <w:rsid w:val="00A50F53"/>
    <w:pPr>
      <w:widowControl w:val="0"/>
      <w:shd w:val="clear" w:color="auto" w:fill="FFFFFF"/>
      <w:spacing w:before="240" w:line="251" w:lineRule="exact"/>
      <w:jc w:val="both"/>
    </w:pPr>
    <w:rPr>
      <w:b/>
      <w:bCs/>
      <w:i/>
      <w:iCs/>
      <w:spacing w:val="3"/>
      <w:sz w:val="23"/>
      <w:szCs w:val="23"/>
      <w:lang w:val="vi-VN" w:eastAsia="vi-VN"/>
    </w:rPr>
  </w:style>
  <w:style w:type="character" w:customStyle="1" w:styleId="Bodytext8">
    <w:name w:val="Body text (8)_"/>
    <w:link w:val="Bodytext80"/>
    <w:locked/>
    <w:rsid w:val="00A50F53"/>
    <w:rPr>
      <w:sz w:val="8"/>
      <w:szCs w:val="8"/>
      <w:shd w:val="clear" w:color="auto" w:fill="FFFFFF"/>
    </w:rPr>
  </w:style>
  <w:style w:type="paragraph" w:customStyle="1" w:styleId="Bodytext80">
    <w:name w:val="Body text (8)"/>
    <w:basedOn w:val="Normal"/>
    <w:link w:val="Bodytext8"/>
    <w:rsid w:val="00A50F53"/>
    <w:pPr>
      <w:widowControl w:val="0"/>
      <w:shd w:val="clear" w:color="auto" w:fill="FFFFFF"/>
      <w:spacing w:after="60" w:line="240" w:lineRule="atLeast"/>
    </w:pPr>
    <w:rPr>
      <w:sz w:val="8"/>
      <w:szCs w:val="8"/>
      <w:lang w:val="vi-VN" w:eastAsia="vi-VN"/>
    </w:rPr>
  </w:style>
  <w:style w:type="character" w:customStyle="1" w:styleId="Bodytext9">
    <w:name w:val="Body text (9)_"/>
    <w:link w:val="Bodytext90"/>
    <w:locked/>
    <w:rsid w:val="00A50F53"/>
    <w:rPr>
      <w:b/>
      <w:bCs/>
      <w:i/>
      <w:iCs/>
      <w:spacing w:val="-11"/>
      <w:sz w:val="25"/>
      <w:szCs w:val="25"/>
      <w:shd w:val="clear" w:color="auto" w:fill="FFFFFF"/>
    </w:rPr>
  </w:style>
  <w:style w:type="paragraph" w:customStyle="1" w:styleId="Bodytext90">
    <w:name w:val="Body text (9)"/>
    <w:basedOn w:val="Normal"/>
    <w:link w:val="Bodytext9"/>
    <w:rsid w:val="00A50F53"/>
    <w:pPr>
      <w:widowControl w:val="0"/>
      <w:shd w:val="clear" w:color="auto" w:fill="FFFFFF"/>
      <w:spacing w:before="60" w:after="180" w:line="240" w:lineRule="atLeast"/>
    </w:pPr>
    <w:rPr>
      <w:b/>
      <w:bCs/>
      <w:i/>
      <w:iCs/>
      <w:spacing w:val="-11"/>
      <w:sz w:val="25"/>
      <w:szCs w:val="25"/>
      <w:lang w:val="vi-VN" w:eastAsia="vi-VN"/>
    </w:rPr>
  </w:style>
  <w:style w:type="character" w:customStyle="1" w:styleId="Bodytext10">
    <w:name w:val="Body text (10)_"/>
    <w:link w:val="Bodytext100"/>
    <w:locked/>
    <w:rsid w:val="00A50F53"/>
    <w:rPr>
      <w:b/>
      <w:bCs/>
      <w:spacing w:val="-3"/>
      <w:sz w:val="25"/>
      <w:szCs w:val="25"/>
      <w:shd w:val="clear" w:color="auto" w:fill="FFFFFF"/>
    </w:rPr>
  </w:style>
  <w:style w:type="paragraph" w:customStyle="1" w:styleId="Bodytext100">
    <w:name w:val="Body text (10)"/>
    <w:basedOn w:val="Normal"/>
    <w:link w:val="Bodytext10"/>
    <w:rsid w:val="00A50F53"/>
    <w:pPr>
      <w:widowControl w:val="0"/>
      <w:shd w:val="clear" w:color="auto" w:fill="FFFFFF"/>
      <w:spacing w:before="180" w:line="240" w:lineRule="atLeast"/>
      <w:ind w:firstLine="700"/>
      <w:jc w:val="both"/>
    </w:pPr>
    <w:rPr>
      <w:b/>
      <w:bCs/>
      <w:spacing w:val="-3"/>
      <w:sz w:val="25"/>
      <w:szCs w:val="25"/>
      <w:lang w:val="vi-VN" w:eastAsia="vi-VN"/>
    </w:rPr>
  </w:style>
  <w:style w:type="character" w:customStyle="1" w:styleId="Bodytext11">
    <w:name w:val="Body text (11)_"/>
    <w:link w:val="Bodytext110"/>
    <w:locked/>
    <w:rsid w:val="00A50F53"/>
    <w:rPr>
      <w:rFonts w:ascii="Verdana" w:hAnsi="Verdana"/>
      <w:sz w:val="9"/>
      <w:szCs w:val="9"/>
      <w:shd w:val="clear" w:color="auto" w:fill="FFFFFF"/>
    </w:rPr>
  </w:style>
  <w:style w:type="paragraph" w:customStyle="1" w:styleId="Bodytext110">
    <w:name w:val="Body text (11)"/>
    <w:basedOn w:val="Normal"/>
    <w:link w:val="Bodytext11"/>
    <w:rsid w:val="00A50F53"/>
    <w:pPr>
      <w:widowControl w:val="0"/>
      <w:shd w:val="clear" w:color="auto" w:fill="FFFFFF"/>
      <w:spacing w:after="60" w:line="240" w:lineRule="atLeast"/>
    </w:pPr>
    <w:rPr>
      <w:rFonts w:ascii="Verdana" w:hAnsi="Verdana"/>
      <w:sz w:val="9"/>
      <w:szCs w:val="9"/>
      <w:lang w:val="vi-VN" w:eastAsia="vi-VN"/>
    </w:rPr>
  </w:style>
  <w:style w:type="character" w:customStyle="1" w:styleId="Heading10">
    <w:name w:val="Heading #1_"/>
    <w:link w:val="Heading11"/>
    <w:locked/>
    <w:rsid w:val="00A50F53"/>
    <w:rPr>
      <w:b/>
      <w:bCs/>
      <w:spacing w:val="1"/>
      <w:sz w:val="25"/>
      <w:szCs w:val="25"/>
      <w:shd w:val="clear" w:color="auto" w:fill="FFFFFF"/>
    </w:rPr>
  </w:style>
  <w:style w:type="paragraph" w:customStyle="1" w:styleId="Heading11">
    <w:name w:val="Heading #1"/>
    <w:basedOn w:val="Normal"/>
    <w:link w:val="Heading10"/>
    <w:rsid w:val="00A50F53"/>
    <w:pPr>
      <w:widowControl w:val="0"/>
      <w:shd w:val="clear" w:color="auto" w:fill="FFFFFF"/>
      <w:spacing w:after="60" w:line="240" w:lineRule="atLeast"/>
      <w:ind w:hanging="1820"/>
      <w:outlineLvl w:val="0"/>
    </w:pPr>
    <w:rPr>
      <w:b/>
      <w:bCs/>
      <w:spacing w:val="1"/>
      <w:sz w:val="25"/>
      <w:szCs w:val="25"/>
      <w:lang w:val="vi-VN" w:eastAsia="vi-VN"/>
    </w:rPr>
  </w:style>
  <w:style w:type="character" w:customStyle="1" w:styleId="Headerorfooter">
    <w:name w:val="Header or footer_"/>
    <w:link w:val="Headerorfooter0"/>
    <w:locked/>
    <w:rsid w:val="00A50F53"/>
    <w:rPr>
      <w:b/>
      <w:bCs/>
      <w:spacing w:val="8"/>
      <w:shd w:val="clear" w:color="auto" w:fill="FFFFFF"/>
    </w:rPr>
  </w:style>
  <w:style w:type="paragraph" w:customStyle="1" w:styleId="Headerorfooter0">
    <w:name w:val="Header or footer"/>
    <w:basedOn w:val="Normal"/>
    <w:link w:val="Headerorfooter"/>
    <w:rsid w:val="00A50F53"/>
    <w:pPr>
      <w:widowControl w:val="0"/>
      <w:shd w:val="clear" w:color="auto" w:fill="FFFFFF"/>
      <w:spacing w:line="310" w:lineRule="exact"/>
      <w:jc w:val="center"/>
    </w:pPr>
    <w:rPr>
      <w:b/>
      <w:bCs/>
      <w:spacing w:val="8"/>
      <w:sz w:val="20"/>
      <w:szCs w:val="20"/>
      <w:lang w:val="vi-VN" w:eastAsia="vi-VN"/>
    </w:rPr>
  </w:style>
  <w:style w:type="character" w:customStyle="1" w:styleId="Picturecaption">
    <w:name w:val="Picture caption_"/>
    <w:link w:val="Picturecaption0"/>
    <w:locked/>
    <w:rsid w:val="00A50F53"/>
    <w:rPr>
      <w:b/>
      <w:bCs/>
      <w:spacing w:val="8"/>
      <w:shd w:val="clear" w:color="auto" w:fill="FFFFFF"/>
    </w:rPr>
  </w:style>
  <w:style w:type="paragraph" w:customStyle="1" w:styleId="Picturecaption0">
    <w:name w:val="Picture caption"/>
    <w:basedOn w:val="Normal"/>
    <w:link w:val="Picturecaption"/>
    <w:rsid w:val="00A50F53"/>
    <w:pPr>
      <w:widowControl w:val="0"/>
      <w:shd w:val="clear" w:color="auto" w:fill="FFFFFF"/>
      <w:spacing w:line="240" w:lineRule="atLeast"/>
    </w:pPr>
    <w:rPr>
      <w:b/>
      <w:bCs/>
      <w:spacing w:val="8"/>
      <w:sz w:val="20"/>
      <w:szCs w:val="20"/>
      <w:lang w:val="vi-VN" w:eastAsia="vi-VN"/>
    </w:rPr>
  </w:style>
  <w:style w:type="character" w:customStyle="1" w:styleId="Heading2">
    <w:name w:val="Heading #2_"/>
    <w:link w:val="Heading20"/>
    <w:locked/>
    <w:rsid w:val="00A50F53"/>
    <w:rPr>
      <w:b/>
      <w:bCs/>
      <w:spacing w:val="8"/>
      <w:shd w:val="clear" w:color="auto" w:fill="FFFFFF"/>
    </w:rPr>
  </w:style>
  <w:style w:type="paragraph" w:customStyle="1" w:styleId="Heading20">
    <w:name w:val="Heading #2"/>
    <w:basedOn w:val="Normal"/>
    <w:link w:val="Heading2"/>
    <w:rsid w:val="00A50F53"/>
    <w:pPr>
      <w:widowControl w:val="0"/>
      <w:shd w:val="clear" w:color="auto" w:fill="FFFFFF"/>
      <w:spacing w:before="60" w:line="240" w:lineRule="atLeast"/>
      <w:ind w:firstLine="700"/>
      <w:jc w:val="both"/>
      <w:outlineLvl w:val="1"/>
    </w:pPr>
    <w:rPr>
      <w:b/>
      <w:bCs/>
      <w:spacing w:val="8"/>
      <w:sz w:val="20"/>
      <w:szCs w:val="20"/>
      <w:lang w:val="vi-VN" w:eastAsia="vi-VN"/>
    </w:rPr>
  </w:style>
  <w:style w:type="character" w:customStyle="1" w:styleId="Headerorfooter2">
    <w:name w:val="Header or footer (2)_"/>
    <w:link w:val="Headerorfooter20"/>
    <w:locked/>
    <w:rsid w:val="00A50F53"/>
    <w:rPr>
      <w:rFonts w:ascii="FrankRuehl" w:cs="FrankRuehl"/>
      <w:i/>
      <w:iCs/>
      <w:noProof/>
      <w:sz w:val="33"/>
      <w:szCs w:val="33"/>
      <w:shd w:val="clear" w:color="auto" w:fill="FFFFFF"/>
      <w:lang w:bidi="he-IL"/>
    </w:rPr>
  </w:style>
  <w:style w:type="paragraph" w:customStyle="1" w:styleId="Headerorfooter20">
    <w:name w:val="Header or footer (2)"/>
    <w:basedOn w:val="Normal"/>
    <w:link w:val="Headerorfooter2"/>
    <w:rsid w:val="00A50F53"/>
    <w:pPr>
      <w:widowControl w:val="0"/>
      <w:shd w:val="clear" w:color="auto" w:fill="FFFFFF"/>
      <w:spacing w:line="240" w:lineRule="atLeast"/>
    </w:pPr>
    <w:rPr>
      <w:rFonts w:ascii="FrankRuehl" w:cs="FrankRuehl"/>
      <w:i/>
      <w:iCs/>
      <w:noProof/>
      <w:sz w:val="33"/>
      <w:szCs w:val="33"/>
      <w:lang w:val="vi-VN" w:eastAsia="vi-VN" w:bidi="he-IL"/>
    </w:rPr>
  </w:style>
  <w:style w:type="character" w:customStyle="1" w:styleId="Heading22">
    <w:name w:val="Heading #2 (2)_"/>
    <w:link w:val="Heading220"/>
    <w:locked/>
    <w:rsid w:val="00A50F53"/>
    <w:rPr>
      <w:b/>
      <w:bCs/>
      <w:spacing w:val="2"/>
      <w:shd w:val="clear" w:color="auto" w:fill="FFFFFF"/>
    </w:rPr>
  </w:style>
  <w:style w:type="paragraph" w:customStyle="1" w:styleId="Heading220">
    <w:name w:val="Heading #2 (2)"/>
    <w:basedOn w:val="Normal"/>
    <w:link w:val="Heading22"/>
    <w:rsid w:val="00A50F53"/>
    <w:pPr>
      <w:widowControl w:val="0"/>
      <w:shd w:val="clear" w:color="auto" w:fill="FFFFFF"/>
      <w:spacing w:before="480" w:after="120" w:line="240" w:lineRule="atLeast"/>
      <w:ind w:firstLine="720"/>
      <w:jc w:val="both"/>
      <w:outlineLvl w:val="1"/>
    </w:pPr>
    <w:rPr>
      <w:b/>
      <w:bCs/>
      <w:spacing w:val="2"/>
      <w:sz w:val="20"/>
      <w:szCs w:val="20"/>
      <w:lang w:val="vi-VN" w:eastAsia="vi-VN"/>
    </w:rPr>
  </w:style>
  <w:style w:type="character" w:customStyle="1" w:styleId="Bodytext12">
    <w:name w:val="Body text (12)_"/>
    <w:link w:val="Bodytext120"/>
    <w:locked/>
    <w:rsid w:val="00A50F53"/>
    <w:rPr>
      <w:i/>
      <w:iCs/>
      <w:spacing w:val="1"/>
      <w:sz w:val="23"/>
      <w:szCs w:val="23"/>
      <w:shd w:val="clear" w:color="auto" w:fill="FFFFFF"/>
    </w:rPr>
  </w:style>
  <w:style w:type="paragraph" w:customStyle="1" w:styleId="Bodytext120">
    <w:name w:val="Body text (12)"/>
    <w:basedOn w:val="Normal"/>
    <w:link w:val="Bodytext12"/>
    <w:rsid w:val="00A50F53"/>
    <w:pPr>
      <w:widowControl w:val="0"/>
      <w:shd w:val="clear" w:color="auto" w:fill="FFFFFF"/>
      <w:spacing w:line="240" w:lineRule="atLeast"/>
      <w:ind w:firstLine="720"/>
      <w:jc w:val="both"/>
    </w:pPr>
    <w:rPr>
      <w:i/>
      <w:iCs/>
      <w:spacing w:val="1"/>
      <w:sz w:val="23"/>
      <w:szCs w:val="23"/>
      <w:lang w:val="vi-VN" w:eastAsia="vi-VN"/>
    </w:rPr>
  </w:style>
  <w:style w:type="character" w:customStyle="1" w:styleId="Heading3">
    <w:name w:val="Heading #3_"/>
    <w:link w:val="Heading30"/>
    <w:rsid w:val="00A50F53"/>
    <w:rPr>
      <w:b/>
      <w:bCs/>
      <w:spacing w:val="4"/>
      <w:sz w:val="25"/>
      <w:szCs w:val="25"/>
      <w:shd w:val="clear" w:color="auto" w:fill="FFFFFF"/>
    </w:rPr>
  </w:style>
  <w:style w:type="paragraph" w:customStyle="1" w:styleId="Heading30">
    <w:name w:val="Heading #3"/>
    <w:basedOn w:val="Normal"/>
    <w:link w:val="Heading3"/>
    <w:rsid w:val="00A50F53"/>
    <w:pPr>
      <w:widowControl w:val="0"/>
      <w:shd w:val="clear" w:color="auto" w:fill="FFFFFF"/>
      <w:spacing w:after="420" w:line="326" w:lineRule="exact"/>
      <w:jc w:val="center"/>
      <w:outlineLvl w:val="2"/>
    </w:pPr>
    <w:rPr>
      <w:b/>
      <w:bCs/>
      <w:spacing w:val="4"/>
      <w:sz w:val="25"/>
      <w:szCs w:val="25"/>
      <w:lang w:val="vi-VN" w:eastAsia="vi-VN"/>
    </w:rPr>
  </w:style>
  <w:style w:type="character" w:customStyle="1" w:styleId="Tablecaption2">
    <w:name w:val="Table caption (2)_"/>
    <w:link w:val="Tablecaption20"/>
    <w:rsid w:val="00A50F53"/>
    <w:rPr>
      <w:b/>
      <w:bCs/>
      <w:spacing w:val="4"/>
      <w:sz w:val="25"/>
      <w:szCs w:val="25"/>
      <w:shd w:val="clear" w:color="auto" w:fill="FFFFFF"/>
    </w:rPr>
  </w:style>
  <w:style w:type="paragraph" w:customStyle="1" w:styleId="Tablecaption20">
    <w:name w:val="Table caption (2)"/>
    <w:basedOn w:val="Normal"/>
    <w:link w:val="Tablecaption2"/>
    <w:rsid w:val="00A50F53"/>
    <w:pPr>
      <w:widowControl w:val="0"/>
      <w:shd w:val="clear" w:color="auto" w:fill="FFFFFF"/>
      <w:spacing w:line="240" w:lineRule="atLeast"/>
    </w:pPr>
    <w:rPr>
      <w:b/>
      <w:bCs/>
      <w:spacing w:val="4"/>
      <w:sz w:val="25"/>
      <w:szCs w:val="25"/>
      <w:lang w:val="vi-VN" w:eastAsia="vi-VN"/>
    </w:rPr>
  </w:style>
  <w:style w:type="character" w:customStyle="1" w:styleId="Tableofcontents">
    <w:name w:val="Table of contents_"/>
    <w:link w:val="Tableofcontents0"/>
    <w:rsid w:val="00A50F53"/>
    <w:rPr>
      <w:spacing w:val="1"/>
      <w:sz w:val="25"/>
      <w:szCs w:val="25"/>
      <w:shd w:val="clear" w:color="auto" w:fill="FFFFFF"/>
    </w:rPr>
  </w:style>
  <w:style w:type="paragraph" w:customStyle="1" w:styleId="Tableofcontents0">
    <w:name w:val="Table of contents"/>
    <w:basedOn w:val="Normal"/>
    <w:link w:val="Tableofcontents"/>
    <w:rsid w:val="00A50F53"/>
    <w:pPr>
      <w:widowControl w:val="0"/>
      <w:shd w:val="clear" w:color="auto" w:fill="FFFFFF"/>
      <w:spacing w:before="120" w:line="518" w:lineRule="exact"/>
      <w:jc w:val="both"/>
    </w:pPr>
    <w:rPr>
      <w:spacing w:val="1"/>
      <w:sz w:val="25"/>
      <w:szCs w:val="25"/>
      <w:lang w:val="vi-VN" w:eastAsia="vi-VN"/>
    </w:rPr>
  </w:style>
  <w:style w:type="character" w:customStyle="1" w:styleId="Tablecaption3">
    <w:name w:val="Table caption (3)_"/>
    <w:link w:val="Tablecaption30"/>
    <w:rsid w:val="00A50F53"/>
    <w:rPr>
      <w:spacing w:val="1"/>
      <w:sz w:val="25"/>
      <w:szCs w:val="25"/>
      <w:shd w:val="clear" w:color="auto" w:fill="FFFFFF"/>
    </w:rPr>
  </w:style>
  <w:style w:type="paragraph" w:customStyle="1" w:styleId="Tablecaption30">
    <w:name w:val="Table caption (3)"/>
    <w:basedOn w:val="Normal"/>
    <w:link w:val="Tablecaption3"/>
    <w:rsid w:val="00A50F53"/>
    <w:pPr>
      <w:widowControl w:val="0"/>
      <w:shd w:val="clear" w:color="auto" w:fill="FFFFFF"/>
      <w:spacing w:line="509" w:lineRule="exact"/>
    </w:pPr>
    <w:rPr>
      <w:spacing w:val="1"/>
      <w:sz w:val="25"/>
      <w:szCs w:val="25"/>
      <w:lang w:val="vi-VN" w:eastAsia="vi-VN"/>
    </w:rPr>
  </w:style>
  <w:style w:type="character" w:customStyle="1" w:styleId="Tablecaption">
    <w:name w:val="Table caption_"/>
    <w:link w:val="Tablecaption0"/>
    <w:rsid w:val="00A50F53"/>
    <w:rPr>
      <w:b/>
      <w:bCs/>
      <w:i/>
      <w:iCs/>
      <w:spacing w:val="-5"/>
      <w:sz w:val="25"/>
      <w:szCs w:val="25"/>
      <w:shd w:val="clear" w:color="auto" w:fill="FFFFFF"/>
    </w:rPr>
  </w:style>
  <w:style w:type="paragraph" w:customStyle="1" w:styleId="Tablecaption0">
    <w:name w:val="Table caption"/>
    <w:basedOn w:val="Normal"/>
    <w:link w:val="Tablecaption"/>
    <w:rsid w:val="00A50F53"/>
    <w:pPr>
      <w:widowControl w:val="0"/>
      <w:shd w:val="clear" w:color="auto" w:fill="FFFFFF"/>
      <w:spacing w:line="240" w:lineRule="atLeast"/>
    </w:pPr>
    <w:rPr>
      <w:b/>
      <w:bCs/>
      <w:i/>
      <w:iCs/>
      <w:spacing w:val="-5"/>
      <w:sz w:val="25"/>
      <w:szCs w:val="25"/>
      <w:lang w:val="vi-VN" w:eastAsia="vi-VN"/>
    </w:rPr>
  </w:style>
  <w:style w:type="character" w:customStyle="1" w:styleId="Tablecaption4">
    <w:name w:val="Table caption (4)_"/>
    <w:link w:val="Tablecaption40"/>
    <w:rsid w:val="00A50F53"/>
    <w:rPr>
      <w:i/>
      <w:iCs/>
      <w:spacing w:val="-5"/>
      <w:sz w:val="25"/>
      <w:szCs w:val="25"/>
      <w:shd w:val="clear" w:color="auto" w:fill="FFFFFF"/>
    </w:rPr>
  </w:style>
  <w:style w:type="paragraph" w:customStyle="1" w:styleId="Tablecaption40">
    <w:name w:val="Table caption (4)"/>
    <w:basedOn w:val="Normal"/>
    <w:link w:val="Tablecaption4"/>
    <w:rsid w:val="00A50F53"/>
    <w:pPr>
      <w:widowControl w:val="0"/>
      <w:shd w:val="clear" w:color="auto" w:fill="FFFFFF"/>
      <w:spacing w:line="240" w:lineRule="atLeast"/>
    </w:pPr>
    <w:rPr>
      <w:i/>
      <w:iCs/>
      <w:spacing w:val="-5"/>
      <w:sz w:val="25"/>
      <w:szCs w:val="25"/>
      <w:lang w:val="vi-VN" w:eastAsia="vi-VN"/>
    </w:rPr>
  </w:style>
  <w:style w:type="character" w:customStyle="1" w:styleId="Heading12">
    <w:name w:val="Heading #1 (2)_"/>
    <w:link w:val="Heading120"/>
    <w:rsid w:val="00A50F53"/>
    <w:rPr>
      <w:rFonts w:ascii="Candara" w:hAnsi="Candara"/>
      <w:b/>
      <w:bCs/>
      <w:noProof/>
      <w:sz w:val="81"/>
      <w:szCs w:val="81"/>
      <w:shd w:val="clear" w:color="auto" w:fill="FFFFFF"/>
    </w:rPr>
  </w:style>
  <w:style w:type="paragraph" w:customStyle="1" w:styleId="Heading120">
    <w:name w:val="Heading #1 (2)"/>
    <w:basedOn w:val="Normal"/>
    <w:link w:val="Heading12"/>
    <w:rsid w:val="00A50F53"/>
    <w:pPr>
      <w:widowControl w:val="0"/>
      <w:shd w:val="clear" w:color="auto" w:fill="FFFFFF"/>
      <w:spacing w:before="600" w:line="240" w:lineRule="atLeast"/>
      <w:outlineLvl w:val="0"/>
    </w:pPr>
    <w:rPr>
      <w:rFonts w:ascii="Candara" w:hAnsi="Candara"/>
      <w:b/>
      <w:bCs/>
      <w:noProof/>
      <w:sz w:val="81"/>
      <w:szCs w:val="81"/>
      <w:lang w:val="vi-VN" w:eastAsia="vi-VN"/>
    </w:rPr>
  </w:style>
  <w:style w:type="character" w:customStyle="1" w:styleId="Heading13">
    <w:name w:val="Heading #1 (3)_"/>
    <w:link w:val="Heading130"/>
    <w:rsid w:val="00A50F53"/>
    <w:rPr>
      <w:noProof/>
      <w:sz w:val="26"/>
      <w:szCs w:val="26"/>
      <w:shd w:val="clear" w:color="auto" w:fill="FFFFFF"/>
    </w:rPr>
  </w:style>
  <w:style w:type="paragraph" w:customStyle="1" w:styleId="Heading130">
    <w:name w:val="Heading #1 (3)"/>
    <w:basedOn w:val="Normal"/>
    <w:link w:val="Heading13"/>
    <w:rsid w:val="00A50F53"/>
    <w:pPr>
      <w:widowControl w:val="0"/>
      <w:shd w:val="clear" w:color="auto" w:fill="FFFFFF"/>
      <w:spacing w:before="660" w:line="240" w:lineRule="atLeast"/>
      <w:outlineLvl w:val="0"/>
    </w:pPr>
    <w:rPr>
      <w:noProof/>
      <w:sz w:val="26"/>
      <w:szCs w:val="26"/>
      <w:lang w:val="vi-VN" w:eastAsia="vi-VN"/>
    </w:rPr>
  </w:style>
  <w:style w:type="character" w:customStyle="1" w:styleId="Picturecaption2">
    <w:name w:val="Picture caption (2)_"/>
    <w:link w:val="Picturecaption20"/>
    <w:rsid w:val="00A50F53"/>
    <w:rPr>
      <w:rFonts w:ascii="Arial" w:hAnsi="Arial"/>
      <w:b/>
      <w:bCs/>
      <w:spacing w:val="-11"/>
      <w:sz w:val="8"/>
      <w:szCs w:val="8"/>
      <w:shd w:val="clear" w:color="auto" w:fill="FFFFFF"/>
    </w:rPr>
  </w:style>
  <w:style w:type="paragraph" w:customStyle="1" w:styleId="Picturecaption20">
    <w:name w:val="Picture caption (2)"/>
    <w:basedOn w:val="Normal"/>
    <w:link w:val="Picturecaption2"/>
    <w:rsid w:val="00A50F53"/>
    <w:pPr>
      <w:widowControl w:val="0"/>
      <w:shd w:val="clear" w:color="auto" w:fill="FFFFFF"/>
      <w:spacing w:line="240" w:lineRule="atLeast"/>
      <w:jc w:val="both"/>
    </w:pPr>
    <w:rPr>
      <w:rFonts w:ascii="Arial" w:hAnsi="Arial"/>
      <w:b/>
      <w:bCs/>
      <w:spacing w:val="-11"/>
      <w:sz w:val="8"/>
      <w:szCs w:val="8"/>
      <w:lang w:val="vi-VN" w:eastAsia="vi-VN"/>
    </w:rPr>
  </w:style>
  <w:style w:type="character" w:customStyle="1" w:styleId="Bodytext13">
    <w:name w:val="Body text (13)_"/>
    <w:link w:val="Bodytext130"/>
    <w:rsid w:val="00A50F53"/>
    <w:rPr>
      <w:rFonts w:ascii="Arial Narrow" w:hAnsi="Arial Narrow"/>
      <w:b/>
      <w:bCs/>
      <w:noProof/>
      <w:sz w:val="22"/>
      <w:szCs w:val="22"/>
      <w:shd w:val="clear" w:color="auto" w:fill="FFFFFF"/>
    </w:rPr>
  </w:style>
  <w:style w:type="paragraph" w:customStyle="1" w:styleId="Bodytext130">
    <w:name w:val="Body text (13)"/>
    <w:basedOn w:val="Normal"/>
    <w:link w:val="Bodytext13"/>
    <w:rsid w:val="00A50F53"/>
    <w:pPr>
      <w:widowControl w:val="0"/>
      <w:shd w:val="clear" w:color="auto" w:fill="FFFFFF"/>
      <w:spacing w:after="840" w:line="240" w:lineRule="atLeast"/>
      <w:jc w:val="center"/>
    </w:pPr>
    <w:rPr>
      <w:rFonts w:ascii="Arial Narrow" w:hAnsi="Arial Narrow"/>
      <w:b/>
      <w:bCs/>
      <w:noProof/>
      <w:sz w:val="22"/>
      <w:szCs w:val="22"/>
      <w:lang w:val="vi-VN" w:eastAsia="vi-VN"/>
    </w:rPr>
  </w:style>
  <w:style w:type="character" w:customStyle="1" w:styleId="Bodytext14">
    <w:name w:val="Body text (14)_"/>
    <w:link w:val="Bodytext140"/>
    <w:rsid w:val="00A50F53"/>
    <w:rPr>
      <w:spacing w:val="5"/>
      <w:sz w:val="21"/>
      <w:szCs w:val="21"/>
      <w:shd w:val="clear" w:color="auto" w:fill="FFFFFF"/>
    </w:rPr>
  </w:style>
  <w:style w:type="paragraph" w:customStyle="1" w:styleId="Bodytext140">
    <w:name w:val="Body text (14)"/>
    <w:basedOn w:val="Normal"/>
    <w:link w:val="Bodytext14"/>
    <w:rsid w:val="00A50F53"/>
    <w:pPr>
      <w:widowControl w:val="0"/>
      <w:shd w:val="clear" w:color="auto" w:fill="FFFFFF"/>
      <w:spacing w:before="540" w:after="780" w:line="240" w:lineRule="atLeast"/>
      <w:jc w:val="center"/>
    </w:pPr>
    <w:rPr>
      <w:spacing w:val="5"/>
      <w:sz w:val="21"/>
      <w:szCs w:val="21"/>
      <w:lang w:val="vi-VN" w:eastAsia="vi-VN"/>
    </w:rPr>
  </w:style>
  <w:style w:type="character" w:customStyle="1" w:styleId="Bodytext15">
    <w:name w:val="Body text (15)_"/>
    <w:link w:val="Bodytext150"/>
    <w:rsid w:val="00A50F53"/>
    <w:rPr>
      <w:rFonts w:ascii="CordiaUPC" w:hAnsi="CordiaUPC"/>
      <w:b/>
      <w:bCs/>
      <w:spacing w:val="7"/>
      <w:sz w:val="29"/>
      <w:szCs w:val="29"/>
      <w:shd w:val="clear" w:color="auto" w:fill="FFFFFF"/>
    </w:rPr>
  </w:style>
  <w:style w:type="paragraph" w:customStyle="1" w:styleId="Bodytext150">
    <w:name w:val="Body text (15)"/>
    <w:basedOn w:val="Normal"/>
    <w:link w:val="Bodytext15"/>
    <w:rsid w:val="00A50F53"/>
    <w:pPr>
      <w:widowControl w:val="0"/>
      <w:shd w:val="clear" w:color="auto" w:fill="FFFFFF"/>
      <w:spacing w:before="480" w:line="240" w:lineRule="atLeast"/>
      <w:jc w:val="center"/>
    </w:pPr>
    <w:rPr>
      <w:rFonts w:ascii="CordiaUPC" w:hAnsi="CordiaUPC"/>
      <w:b/>
      <w:bCs/>
      <w:spacing w:val="7"/>
      <w:sz w:val="29"/>
      <w:szCs w:val="29"/>
      <w:lang w:val="vi-VN" w:eastAsia="vi-VN"/>
    </w:rPr>
  </w:style>
  <w:style w:type="character" w:customStyle="1" w:styleId="Heading32">
    <w:name w:val="Heading #3 (2)_"/>
    <w:link w:val="Heading320"/>
    <w:rsid w:val="00A50F53"/>
    <w:rPr>
      <w:b/>
      <w:bCs/>
      <w:sz w:val="27"/>
      <w:szCs w:val="27"/>
      <w:shd w:val="clear" w:color="auto" w:fill="FFFFFF"/>
    </w:rPr>
  </w:style>
  <w:style w:type="paragraph" w:customStyle="1" w:styleId="Heading320">
    <w:name w:val="Heading #3 (2)"/>
    <w:basedOn w:val="Normal"/>
    <w:link w:val="Heading32"/>
    <w:rsid w:val="00A50F53"/>
    <w:pPr>
      <w:widowControl w:val="0"/>
      <w:shd w:val="clear" w:color="auto" w:fill="FFFFFF"/>
      <w:spacing w:before="420" w:after="300" w:line="437" w:lineRule="exact"/>
      <w:jc w:val="center"/>
      <w:outlineLvl w:val="2"/>
    </w:pPr>
    <w:rPr>
      <w:b/>
      <w:bCs/>
      <w:sz w:val="27"/>
      <w:szCs w:val="27"/>
      <w:lang w:val="vi-VN" w:eastAsia="vi-VN"/>
    </w:rPr>
  </w:style>
  <w:style w:type="character" w:customStyle="1" w:styleId="Heading5">
    <w:name w:val="Heading #5_"/>
    <w:link w:val="Heading50"/>
    <w:locked/>
    <w:rsid w:val="00A50F53"/>
    <w:rPr>
      <w:spacing w:val="7"/>
      <w:sz w:val="23"/>
      <w:szCs w:val="23"/>
      <w:shd w:val="clear" w:color="auto" w:fill="FFFFFF"/>
    </w:rPr>
  </w:style>
  <w:style w:type="paragraph" w:customStyle="1" w:styleId="Heading50">
    <w:name w:val="Heading #5"/>
    <w:basedOn w:val="Normal"/>
    <w:link w:val="Heading5"/>
    <w:rsid w:val="00A50F53"/>
    <w:pPr>
      <w:widowControl w:val="0"/>
      <w:shd w:val="clear" w:color="auto" w:fill="FFFFFF"/>
      <w:spacing w:line="322" w:lineRule="exact"/>
      <w:jc w:val="center"/>
      <w:outlineLvl w:val="4"/>
    </w:pPr>
    <w:rPr>
      <w:spacing w:val="7"/>
      <w:sz w:val="23"/>
      <w:szCs w:val="23"/>
      <w:lang w:val="vi-VN" w:eastAsia="vi-VN"/>
    </w:rPr>
  </w:style>
  <w:style w:type="character" w:customStyle="1" w:styleId="Heading52">
    <w:name w:val="Heading #5 (2)_"/>
    <w:link w:val="Heading520"/>
    <w:locked/>
    <w:rsid w:val="00A50F53"/>
    <w:rPr>
      <w:spacing w:val="8"/>
      <w:sz w:val="18"/>
      <w:szCs w:val="18"/>
      <w:shd w:val="clear" w:color="auto" w:fill="FFFFFF"/>
    </w:rPr>
  </w:style>
  <w:style w:type="paragraph" w:customStyle="1" w:styleId="Heading520">
    <w:name w:val="Heading #5 (2)"/>
    <w:basedOn w:val="Normal"/>
    <w:link w:val="Heading52"/>
    <w:rsid w:val="00A50F53"/>
    <w:pPr>
      <w:widowControl w:val="0"/>
      <w:shd w:val="clear" w:color="auto" w:fill="FFFFFF"/>
      <w:spacing w:line="254" w:lineRule="exact"/>
      <w:jc w:val="both"/>
      <w:outlineLvl w:val="4"/>
    </w:pPr>
    <w:rPr>
      <w:spacing w:val="8"/>
      <w:sz w:val="18"/>
      <w:szCs w:val="18"/>
      <w:lang w:val="vi-VN" w:eastAsia="vi-VN"/>
    </w:rPr>
  </w:style>
  <w:style w:type="character" w:customStyle="1" w:styleId="Heading6">
    <w:name w:val="Heading #6_"/>
    <w:link w:val="Heading60"/>
    <w:locked/>
    <w:rsid w:val="00A50F53"/>
    <w:rPr>
      <w:b/>
      <w:bCs/>
      <w:spacing w:val="10"/>
      <w:sz w:val="23"/>
      <w:szCs w:val="23"/>
      <w:shd w:val="clear" w:color="auto" w:fill="FFFFFF"/>
    </w:rPr>
  </w:style>
  <w:style w:type="paragraph" w:customStyle="1" w:styleId="Heading60">
    <w:name w:val="Heading #6"/>
    <w:basedOn w:val="Normal"/>
    <w:link w:val="Heading6"/>
    <w:rsid w:val="00A50F53"/>
    <w:pPr>
      <w:widowControl w:val="0"/>
      <w:shd w:val="clear" w:color="auto" w:fill="FFFFFF"/>
      <w:spacing w:line="302" w:lineRule="exact"/>
      <w:jc w:val="center"/>
      <w:outlineLvl w:val="5"/>
    </w:pPr>
    <w:rPr>
      <w:b/>
      <w:bCs/>
      <w:spacing w:val="10"/>
      <w:sz w:val="23"/>
      <w:szCs w:val="23"/>
      <w:lang w:val="vi-VN" w:eastAsia="vi-VN"/>
    </w:rPr>
  </w:style>
  <w:style w:type="character" w:customStyle="1" w:styleId="Heading42">
    <w:name w:val="Heading #4 (2)_"/>
    <w:link w:val="Heading420"/>
    <w:locked/>
    <w:rsid w:val="00A50F53"/>
    <w:rPr>
      <w:spacing w:val="5"/>
      <w:sz w:val="18"/>
      <w:szCs w:val="18"/>
      <w:shd w:val="clear" w:color="auto" w:fill="FFFFFF"/>
    </w:rPr>
  </w:style>
  <w:style w:type="paragraph" w:customStyle="1" w:styleId="Heading420">
    <w:name w:val="Heading #4 (2)"/>
    <w:basedOn w:val="Normal"/>
    <w:link w:val="Heading42"/>
    <w:rsid w:val="00A50F53"/>
    <w:pPr>
      <w:widowControl w:val="0"/>
      <w:shd w:val="clear" w:color="auto" w:fill="FFFFFF"/>
      <w:spacing w:before="540" w:after="540" w:line="240" w:lineRule="atLeast"/>
      <w:jc w:val="center"/>
      <w:outlineLvl w:val="3"/>
    </w:pPr>
    <w:rPr>
      <w:spacing w:val="5"/>
      <w:sz w:val="18"/>
      <w:szCs w:val="18"/>
      <w:lang w:val="vi-VN" w:eastAsia="vi-VN"/>
    </w:rPr>
  </w:style>
  <w:style w:type="character" w:customStyle="1" w:styleId="Heading4">
    <w:name w:val="Heading #4_"/>
    <w:link w:val="Heading40"/>
    <w:locked/>
    <w:rsid w:val="00A50F53"/>
    <w:rPr>
      <w:b/>
      <w:bCs/>
      <w:spacing w:val="10"/>
      <w:sz w:val="23"/>
      <w:szCs w:val="23"/>
      <w:shd w:val="clear" w:color="auto" w:fill="FFFFFF"/>
    </w:rPr>
  </w:style>
  <w:style w:type="paragraph" w:customStyle="1" w:styleId="Heading40">
    <w:name w:val="Heading #4"/>
    <w:basedOn w:val="Normal"/>
    <w:link w:val="Heading4"/>
    <w:rsid w:val="00A50F53"/>
    <w:pPr>
      <w:widowControl w:val="0"/>
      <w:shd w:val="clear" w:color="auto" w:fill="FFFFFF"/>
      <w:spacing w:after="240" w:line="240" w:lineRule="atLeast"/>
      <w:jc w:val="center"/>
      <w:outlineLvl w:val="3"/>
    </w:pPr>
    <w:rPr>
      <w:b/>
      <w:bCs/>
      <w:spacing w:val="10"/>
      <w:sz w:val="23"/>
      <w:szCs w:val="23"/>
      <w:lang w:val="vi-VN" w:eastAsia="vi-VN"/>
    </w:rPr>
  </w:style>
  <w:style w:type="character" w:customStyle="1" w:styleId="Heading43">
    <w:name w:val="Heading #4 (3)_"/>
    <w:link w:val="Heading430"/>
    <w:locked/>
    <w:rsid w:val="00A50F53"/>
    <w:rPr>
      <w:spacing w:val="8"/>
      <w:sz w:val="23"/>
      <w:szCs w:val="23"/>
      <w:shd w:val="clear" w:color="auto" w:fill="FFFFFF"/>
    </w:rPr>
  </w:style>
  <w:style w:type="paragraph" w:customStyle="1" w:styleId="Heading430">
    <w:name w:val="Heading #4 (3)"/>
    <w:basedOn w:val="Normal"/>
    <w:link w:val="Heading43"/>
    <w:rsid w:val="00A50F53"/>
    <w:pPr>
      <w:widowControl w:val="0"/>
      <w:shd w:val="clear" w:color="auto" w:fill="FFFFFF"/>
      <w:spacing w:after="720" w:line="240" w:lineRule="atLeast"/>
      <w:jc w:val="center"/>
      <w:outlineLvl w:val="3"/>
    </w:pPr>
    <w:rPr>
      <w:spacing w:val="8"/>
      <w:sz w:val="23"/>
      <w:szCs w:val="23"/>
      <w:lang w:val="vi-VN" w:eastAsia="vi-VN"/>
    </w:rPr>
  </w:style>
  <w:style w:type="character" w:customStyle="1" w:styleId="Headerorfooter3">
    <w:name w:val="Header or footer (3)_"/>
    <w:link w:val="Headerorfooter30"/>
    <w:locked/>
    <w:rsid w:val="00A50F53"/>
    <w:rPr>
      <w:i/>
      <w:iCs/>
      <w:noProof/>
      <w:sz w:val="23"/>
      <w:szCs w:val="23"/>
      <w:shd w:val="clear" w:color="auto" w:fill="FFFFFF"/>
    </w:rPr>
  </w:style>
  <w:style w:type="paragraph" w:customStyle="1" w:styleId="Headerorfooter30">
    <w:name w:val="Header or footer (3)"/>
    <w:basedOn w:val="Normal"/>
    <w:link w:val="Headerorfooter3"/>
    <w:rsid w:val="00A50F53"/>
    <w:pPr>
      <w:widowControl w:val="0"/>
      <w:shd w:val="clear" w:color="auto" w:fill="FFFFFF"/>
      <w:spacing w:line="240" w:lineRule="atLeast"/>
    </w:pPr>
    <w:rPr>
      <w:i/>
      <w:iCs/>
      <w:noProof/>
      <w:sz w:val="23"/>
      <w:szCs w:val="23"/>
      <w:lang w:val="vi-VN" w:eastAsia="vi-VN"/>
    </w:rPr>
  </w:style>
  <w:style w:type="character" w:customStyle="1" w:styleId="Headerorfooter4">
    <w:name w:val="Header or footer (4)_"/>
    <w:link w:val="Headerorfooter40"/>
    <w:locked/>
    <w:rsid w:val="00A50F53"/>
    <w:rPr>
      <w:rFonts w:ascii="Segoe UI" w:hAnsi="Segoe UI"/>
      <w:i/>
      <w:iCs/>
      <w:noProof/>
      <w:sz w:val="8"/>
      <w:szCs w:val="8"/>
      <w:shd w:val="clear" w:color="auto" w:fill="FFFFFF"/>
    </w:rPr>
  </w:style>
  <w:style w:type="paragraph" w:customStyle="1" w:styleId="Headerorfooter40">
    <w:name w:val="Header or footer (4)"/>
    <w:basedOn w:val="Normal"/>
    <w:link w:val="Headerorfooter4"/>
    <w:rsid w:val="00A50F53"/>
    <w:pPr>
      <w:widowControl w:val="0"/>
      <w:shd w:val="clear" w:color="auto" w:fill="FFFFFF"/>
      <w:spacing w:line="240" w:lineRule="atLeast"/>
    </w:pPr>
    <w:rPr>
      <w:rFonts w:ascii="Segoe UI" w:hAnsi="Segoe UI"/>
      <w:i/>
      <w:iCs/>
      <w:noProof/>
      <w:sz w:val="8"/>
      <w:szCs w:val="8"/>
      <w:lang w:val="vi-VN" w:eastAsia="vi-VN"/>
    </w:rPr>
  </w:style>
  <w:style w:type="character" w:customStyle="1" w:styleId="Tablecaption5">
    <w:name w:val="Table caption (5)_"/>
    <w:link w:val="Tablecaption50"/>
    <w:locked/>
    <w:rsid w:val="00A50F53"/>
    <w:rPr>
      <w:spacing w:val="5"/>
      <w:sz w:val="13"/>
      <w:szCs w:val="13"/>
      <w:shd w:val="clear" w:color="auto" w:fill="FFFFFF"/>
    </w:rPr>
  </w:style>
  <w:style w:type="paragraph" w:customStyle="1" w:styleId="Tablecaption50">
    <w:name w:val="Table caption (5)"/>
    <w:basedOn w:val="Normal"/>
    <w:link w:val="Tablecaption5"/>
    <w:rsid w:val="00A50F53"/>
    <w:pPr>
      <w:widowControl w:val="0"/>
      <w:shd w:val="clear" w:color="auto" w:fill="FFFFFF"/>
      <w:spacing w:line="240" w:lineRule="atLeast"/>
    </w:pPr>
    <w:rPr>
      <w:spacing w:val="5"/>
      <w:sz w:val="13"/>
      <w:szCs w:val="13"/>
      <w:lang w:val="vi-VN" w:eastAsia="vi-VN"/>
    </w:rPr>
  </w:style>
  <w:style w:type="character" w:customStyle="1" w:styleId="Headerorfooter5">
    <w:name w:val="Header or footer (5)_"/>
    <w:link w:val="Headerorfooter50"/>
    <w:locked/>
    <w:rsid w:val="00A50F53"/>
    <w:rPr>
      <w:rFonts w:ascii="SimHei" w:eastAsia="SimHei"/>
      <w:i/>
      <w:iCs/>
      <w:spacing w:val="-40"/>
      <w:shd w:val="clear" w:color="auto" w:fill="FFFFFF"/>
    </w:rPr>
  </w:style>
  <w:style w:type="paragraph" w:customStyle="1" w:styleId="Headerorfooter50">
    <w:name w:val="Header or footer (5)"/>
    <w:basedOn w:val="Normal"/>
    <w:link w:val="Headerorfooter5"/>
    <w:rsid w:val="00A50F53"/>
    <w:pPr>
      <w:widowControl w:val="0"/>
      <w:shd w:val="clear" w:color="auto" w:fill="FFFFFF"/>
      <w:spacing w:line="240" w:lineRule="atLeast"/>
    </w:pPr>
    <w:rPr>
      <w:rFonts w:ascii="SimHei" w:eastAsia="SimHei"/>
      <w:i/>
      <w:iCs/>
      <w:spacing w:val="-40"/>
      <w:sz w:val="20"/>
      <w:szCs w:val="20"/>
      <w:lang w:val="vi-VN" w:eastAsia="vi-VN"/>
    </w:rPr>
  </w:style>
  <w:style w:type="character" w:customStyle="1" w:styleId="Bodytext16">
    <w:name w:val="Body text (16)_"/>
    <w:link w:val="Bodytext160"/>
    <w:locked/>
    <w:rsid w:val="00A50F53"/>
    <w:rPr>
      <w:spacing w:val="18"/>
      <w:sz w:val="12"/>
      <w:szCs w:val="12"/>
      <w:shd w:val="clear" w:color="auto" w:fill="FFFFFF"/>
    </w:rPr>
  </w:style>
  <w:style w:type="paragraph" w:customStyle="1" w:styleId="Bodytext160">
    <w:name w:val="Body text (16)"/>
    <w:basedOn w:val="Normal"/>
    <w:link w:val="Bodytext16"/>
    <w:rsid w:val="00A50F53"/>
    <w:pPr>
      <w:widowControl w:val="0"/>
      <w:shd w:val="clear" w:color="auto" w:fill="FFFFFF"/>
      <w:spacing w:line="240" w:lineRule="atLeast"/>
    </w:pPr>
    <w:rPr>
      <w:spacing w:val="18"/>
      <w:sz w:val="12"/>
      <w:szCs w:val="12"/>
      <w:lang w:val="vi-VN" w:eastAsia="vi-VN"/>
    </w:rPr>
  </w:style>
  <w:style w:type="character" w:customStyle="1" w:styleId="Bodytext17">
    <w:name w:val="Body text (17)_"/>
    <w:link w:val="Bodytext170"/>
    <w:locked/>
    <w:rsid w:val="00A50F53"/>
    <w:rPr>
      <w:rFonts w:ascii="SimHei" w:eastAsia="SimHei"/>
      <w:spacing w:val="-9"/>
      <w:sz w:val="16"/>
      <w:szCs w:val="16"/>
      <w:shd w:val="clear" w:color="auto" w:fill="FFFFFF"/>
    </w:rPr>
  </w:style>
  <w:style w:type="paragraph" w:customStyle="1" w:styleId="Bodytext170">
    <w:name w:val="Body text (17)"/>
    <w:basedOn w:val="Normal"/>
    <w:link w:val="Bodytext17"/>
    <w:rsid w:val="00A50F53"/>
    <w:pPr>
      <w:widowControl w:val="0"/>
      <w:shd w:val="clear" w:color="auto" w:fill="FFFFFF"/>
      <w:spacing w:line="240" w:lineRule="atLeast"/>
    </w:pPr>
    <w:rPr>
      <w:rFonts w:ascii="SimHei" w:eastAsia="SimHei"/>
      <w:spacing w:val="-9"/>
      <w:sz w:val="16"/>
      <w:szCs w:val="16"/>
      <w:lang w:val="vi-VN" w:eastAsia="vi-VN"/>
    </w:rPr>
  </w:style>
  <w:style w:type="character" w:customStyle="1" w:styleId="Bodytext18">
    <w:name w:val="Body text (18)_"/>
    <w:link w:val="Bodytext180"/>
    <w:locked/>
    <w:rsid w:val="00A50F53"/>
    <w:rPr>
      <w:rFonts w:ascii="SimHei" w:eastAsia="SimHei"/>
      <w:spacing w:val="-6"/>
      <w:sz w:val="15"/>
      <w:szCs w:val="15"/>
      <w:shd w:val="clear" w:color="auto" w:fill="FFFFFF"/>
    </w:rPr>
  </w:style>
  <w:style w:type="paragraph" w:customStyle="1" w:styleId="Bodytext180">
    <w:name w:val="Body text (18)"/>
    <w:basedOn w:val="Normal"/>
    <w:link w:val="Bodytext18"/>
    <w:rsid w:val="00A50F53"/>
    <w:pPr>
      <w:widowControl w:val="0"/>
      <w:shd w:val="clear" w:color="auto" w:fill="FFFFFF"/>
      <w:spacing w:line="240" w:lineRule="atLeast"/>
    </w:pPr>
    <w:rPr>
      <w:rFonts w:ascii="SimHei" w:eastAsia="SimHei"/>
      <w:spacing w:val="-6"/>
      <w:sz w:val="15"/>
      <w:szCs w:val="15"/>
      <w:lang w:val="vi-VN" w:eastAsia="vi-VN"/>
    </w:rPr>
  </w:style>
  <w:style w:type="character" w:customStyle="1" w:styleId="Bodytext200">
    <w:name w:val="Body text (20)_"/>
    <w:link w:val="Bodytext201"/>
    <w:locked/>
    <w:rsid w:val="00A50F53"/>
    <w:rPr>
      <w:rFonts w:ascii="SimHei" w:eastAsia="SimHei"/>
      <w:spacing w:val="-11"/>
      <w:sz w:val="17"/>
      <w:szCs w:val="17"/>
      <w:shd w:val="clear" w:color="auto" w:fill="FFFFFF"/>
    </w:rPr>
  </w:style>
  <w:style w:type="paragraph" w:customStyle="1" w:styleId="Bodytext201">
    <w:name w:val="Body text (20)"/>
    <w:basedOn w:val="Normal"/>
    <w:link w:val="Bodytext200"/>
    <w:rsid w:val="00A50F53"/>
    <w:pPr>
      <w:widowControl w:val="0"/>
      <w:shd w:val="clear" w:color="auto" w:fill="FFFFFF"/>
      <w:spacing w:line="240" w:lineRule="atLeast"/>
    </w:pPr>
    <w:rPr>
      <w:rFonts w:ascii="SimHei" w:eastAsia="SimHei"/>
      <w:spacing w:val="-11"/>
      <w:sz w:val="17"/>
      <w:szCs w:val="17"/>
      <w:lang w:val="vi-VN" w:eastAsia="vi-VN"/>
    </w:rPr>
  </w:style>
  <w:style w:type="character" w:customStyle="1" w:styleId="Bodytext19">
    <w:name w:val="Body text (19)_"/>
    <w:link w:val="Bodytext190"/>
    <w:locked/>
    <w:rsid w:val="00A50F53"/>
    <w:rPr>
      <w:rFonts w:ascii="SimHei" w:eastAsia="SimHei"/>
      <w:spacing w:val="-7"/>
      <w:sz w:val="16"/>
      <w:szCs w:val="16"/>
      <w:shd w:val="clear" w:color="auto" w:fill="FFFFFF"/>
    </w:rPr>
  </w:style>
  <w:style w:type="paragraph" w:customStyle="1" w:styleId="Bodytext190">
    <w:name w:val="Body text (19)"/>
    <w:basedOn w:val="Normal"/>
    <w:link w:val="Bodytext19"/>
    <w:rsid w:val="00A50F53"/>
    <w:pPr>
      <w:widowControl w:val="0"/>
      <w:shd w:val="clear" w:color="auto" w:fill="FFFFFF"/>
      <w:spacing w:line="240" w:lineRule="atLeast"/>
    </w:pPr>
    <w:rPr>
      <w:rFonts w:ascii="SimHei" w:eastAsia="SimHei"/>
      <w:spacing w:val="-7"/>
      <w:sz w:val="16"/>
      <w:szCs w:val="16"/>
      <w:lang w:val="vi-VN" w:eastAsia="vi-VN"/>
    </w:rPr>
  </w:style>
  <w:style w:type="character" w:customStyle="1" w:styleId="Bodytext23">
    <w:name w:val="Body text (23)_"/>
    <w:link w:val="Bodytext230"/>
    <w:locked/>
    <w:rsid w:val="00A50F53"/>
    <w:rPr>
      <w:spacing w:val="7"/>
      <w:sz w:val="9"/>
      <w:szCs w:val="9"/>
      <w:shd w:val="clear" w:color="auto" w:fill="FFFFFF"/>
    </w:rPr>
  </w:style>
  <w:style w:type="paragraph" w:customStyle="1" w:styleId="Bodytext230">
    <w:name w:val="Body text (23)"/>
    <w:basedOn w:val="Normal"/>
    <w:link w:val="Bodytext23"/>
    <w:rsid w:val="00A50F53"/>
    <w:pPr>
      <w:widowControl w:val="0"/>
      <w:shd w:val="clear" w:color="auto" w:fill="FFFFFF"/>
      <w:spacing w:before="60" w:line="240" w:lineRule="atLeast"/>
      <w:jc w:val="both"/>
    </w:pPr>
    <w:rPr>
      <w:spacing w:val="7"/>
      <w:sz w:val="9"/>
      <w:szCs w:val="9"/>
      <w:lang w:val="vi-VN" w:eastAsia="vi-VN"/>
    </w:rPr>
  </w:style>
  <w:style w:type="character" w:customStyle="1" w:styleId="Bodytext21">
    <w:name w:val="Body text (21)_"/>
    <w:link w:val="Bodytext210"/>
    <w:locked/>
    <w:rsid w:val="00A50F53"/>
    <w:rPr>
      <w:rFonts w:ascii="SimHei" w:eastAsia="SimHei"/>
      <w:spacing w:val="-11"/>
      <w:sz w:val="17"/>
      <w:szCs w:val="17"/>
      <w:shd w:val="clear" w:color="auto" w:fill="FFFFFF"/>
    </w:rPr>
  </w:style>
  <w:style w:type="paragraph" w:customStyle="1" w:styleId="Bodytext210">
    <w:name w:val="Body text (21)"/>
    <w:basedOn w:val="Normal"/>
    <w:link w:val="Bodytext21"/>
    <w:rsid w:val="00A50F53"/>
    <w:pPr>
      <w:widowControl w:val="0"/>
      <w:shd w:val="clear" w:color="auto" w:fill="FFFFFF"/>
      <w:spacing w:line="240" w:lineRule="atLeast"/>
    </w:pPr>
    <w:rPr>
      <w:rFonts w:ascii="SimHei" w:eastAsia="SimHei"/>
      <w:spacing w:val="-11"/>
      <w:sz w:val="17"/>
      <w:szCs w:val="17"/>
      <w:lang w:val="vi-VN" w:eastAsia="vi-VN"/>
    </w:rPr>
  </w:style>
  <w:style w:type="character" w:customStyle="1" w:styleId="Bodytext22">
    <w:name w:val="Body text (22)_"/>
    <w:link w:val="Bodytext220"/>
    <w:locked/>
    <w:rsid w:val="00A50F53"/>
    <w:rPr>
      <w:rFonts w:ascii="SimHei" w:eastAsia="SimHei"/>
      <w:spacing w:val="-8"/>
      <w:sz w:val="16"/>
      <w:szCs w:val="16"/>
      <w:shd w:val="clear" w:color="auto" w:fill="FFFFFF"/>
    </w:rPr>
  </w:style>
  <w:style w:type="paragraph" w:customStyle="1" w:styleId="Bodytext220">
    <w:name w:val="Body text (22)"/>
    <w:basedOn w:val="Normal"/>
    <w:link w:val="Bodytext22"/>
    <w:rsid w:val="00A50F53"/>
    <w:pPr>
      <w:widowControl w:val="0"/>
      <w:shd w:val="clear" w:color="auto" w:fill="FFFFFF"/>
      <w:spacing w:line="240" w:lineRule="atLeast"/>
    </w:pPr>
    <w:rPr>
      <w:rFonts w:ascii="SimHei" w:eastAsia="SimHei"/>
      <w:spacing w:val="-8"/>
      <w:sz w:val="16"/>
      <w:szCs w:val="16"/>
      <w:lang w:val="vi-VN" w:eastAsia="vi-VN"/>
    </w:rPr>
  </w:style>
  <w:style w:type="character" w:customStyle="1" w:styleId="Bodytext24">
    <w:name w:val="Body text (24)_"/>
    <w:link w:val="Bodytext240"/>
    <w:locked/>
    <w:rsid w:val="00A50F53"/>
    <w:rPr>
      <w:rFonts w:ascii="SimHei" w:eastAsia="SimHei"/>
      <w:spacing w:val="-8"/>
      <w:sz w:val="16"/>
      <w:szCs w:val="16"/>
      <w:shd w:val="clear" w:color="auto" w:fill="FFFFFF"/>
    </w:rPr>
  </w:style>
  <w:style w:type="paragraph" w:customStyle="1" w:styleId="Bodytext240">
    <w:name w:val="Body text (24)"/>
    <w:basedOn w:val="Normal"/>
    <w:link w:val="Bodytext24"/>
    <w:rsid w:val="00A50F53"/>
    <w:pPr>
      <w:widowControl w:val="0"/>
      <w:shd w:val="clear" w:color="auto" w:fill="FFFFFF"/>
      <w:spacing w:line="240" w:lineRule="atLeast"/>
    </w:pPr>
    <w:rPr>
      <w:rFonts w:ascii="SimHei" w:eastAsia="SimHei"/>
      <w:spacing w:val="-8"/>
      <w:sz w:val="16"/>
      <w:szCs w:val="16"/>
      <w:lang w:val="vi-VN" w:eastAsia="vi-VN"/>
    </w:rPr>
  </w:style>
  <w:style w:type="character" w:customStyle="1" w:styleId="Bodytext25">
    <w:name w:val="Body text (25)_"/>
    <w:link w:val="Bodytext251"/>
    <w:locked/>
    <w:rsid w:val="00A50F53"/>
    <w:rPr>
      <w:rFonts w:ascii="Trebuchet MS" w:hAnsi="Trebuchet MS"/>
      <w:spacing w:val="-2"/>
      <w:sz w:val="15"/>
      <w:szCs w:val="15"/>
      <w:shd w:val="clear" w:color="auto" w:fill="FFFFFF"/>
    </w:rPr>
  </w:style>
  <w:style w:type="paragraph" w:customStyle="1" w:styleId="Bodytext251">
    <w:name w:val="Body text (25)1"/>
    <w:basedOn w:val="Normal"/>
    <w:link w:val="Bodytext25"/>
    <w:rsid w:val="00A50F53"/>
    <w:pPr>
      <w:widowControl w:val="0"/>
      <w:shd w:val="clear" w:color="auto" w:fill="FFFFFF"/>
      <w:spacing w:after="60" w:line="240" w:lineRule="atLeast"/>
    </w:pPr>
    <w:rPr>
      <w:rFonts w:ascii="Trebuchet MS" w:hAnsi="Trebuchet MS"/>
      <w:spacing w:val="-2"/>
      <w:sz w:val="15"/>
      <w:szCs w:val="15"/>
      <w:lang w:val="vi-VN" w:eastAsia="vi-VN"/>
    </w:rPr>
  </w:style>
  <w:style w:type="character" w:customStyle="1" w:styleId="Bodytext26">
    <w:name w:val="Body text (26)_"/>
    <w:link w:val="Bodytext260"/>
    <w:locked/>
    <w:rsid w:val="00A50F53"/>
    <w:rPr>
      <w:rFonts w:ascii="SimHei" w:eastAsia="SimHei"/>
      <w:spacing w:val="-5"/>
      <w:sz w:val="14"/>
      <w:szCs w:val="14"/>
      <w:shd w:val="clear" w:color="auto" w:fill="FFFFFF"/>
    </w:rPr>
  </w:style>
  <w:style w:type="paragraph" w:customStyle="1" w:styleId="Bodytext260">
    <w:name w:val="Body text (26)"/>
    <w:basedOn w:val="Normal"/>
    <w:link w:val="Bodytext26"/>
    <w:rsid w:val="00A50F53"/>
    <w:pPr>
      <w:widowControl w:val="0"/>
      <w:shd w:val="clear" w:color="auto" w:fill="FFFFFF"/>
      <w:spacing w:line="240" w:lineRule="atLeast"/>
    </w:pPr>
    <w:rPr>
      <w:rFonts w:ascii="SimHei" w:eastAsia="SimHei"/>
      <w:spacing w:val="-5"/>
      <w:sz w:val="14"/>
      <w:szCs w:val="14"/>
      <w:lang w:val="vi-VN" w:eastAsia="vi-VN"/>
    </w:rPr>
  </w:style>
  <w:style w:type="character" w:customStyle="1" w:styleId="Bodytext28">
    <w:name w:val="Body text (28)_"/>
    <w:link w:val="Bodytext281"/>
    <w:locked/>
    <w:rsid w:val="00A50F53"/>
    <w:rPr>
      <w:b/>
      <w:bCs/>
      <w:spacing w:val="6"/>
      <w:sz w:val="14"/>
      <w:szCs w:val="14"/>
      <w:shd w:val="clear" w:color="auto" w:fill="FFFFFF"/>
    </w:rPr>
  </w:style>
  <w:style w:type="paragraph" w:customStyle="1" w:styleId="Bodytext281">
    <w:name w:val="Body text (28)1"/>
    <w:basedOn w:val="Normal"/>
    <w:link w:val="Bodytext28"/>
    <w:rsid w:val="00A50F53"/>
    <w:pPr>
      <w:widowControl w:val="0"/>
      <w:shd w:val="clear" w:color="auto" w:fill="FFFFFF"/>
      <w:spacing w:line="240" w:lineRule="atLeast"/>
    </w:pPr>
    <w:rPr>
      <w:b/>
      <w:bCs/>
      <w:spacing w:val="6"/>
      <w:sz w:val="14"/>
      <w:szCs w:val="14"/>
      <w:lang w:val="vi-VN" w:eastAsia="vi-VN"/>
    </w:rPr>
  </w:style>
  <w:style w:type="character" w:customStyle="1" w:styleId="Bodytext27">
    <w:name w:val="Body text (27)_"/>
    <w:link w:val="Bodytext270"/>
    <w:locked/>
    <w:rsid w:val="00A50F53"/>
    <w:rPr>
      <w:rFonts w:ascii="SimHei" w:eastAsia="SimHei"/>
      <w:spacing w:val="-8"/>
      <w:sz w:val="15"/>
      <w:szCs w:val="15"/>
      <w:shd w:val="clear" w:color="auto" w:fill="FFFFFF"/>
    </w:rPr>
  </w:style>
  <w:style w:type="paragraph" w:customStyle="1" w:styleId="Bodytext270">
    <w:name w:val="Body text (27)"/>
    <w:basedOn w:val="Normal"/>
    <w:link w:val="Bodytext27"/>
    <w:rsid w:val="00A50F53"/>
    <w:pPr>
      <w:widowControl w:val="0"/>
      <w:shd w:val="clear" w:color="auto" w:fill="FFFFFF"/>
      <w:spacing w:line="240" w:lineRule="atLeast"/>
    </w:pPr>
    <w:rPr>
      <w:rFonts w:ascii="SimHei" w:eastAsia="SimHei"/>
      <w:spacing w:val="-8"/>
      <w:sz w:val="15"/>
      <w:szCs w:val="15"/>
      <w:lang w:val="vi-VN" w:eastAsia="vi-VN"/>
    </w:rPr>
  </w:style>
  <w:style w:type="character" w:customStyle="1" w:styleId="Bodytext29">
    <w:name w:val="Body text (29)_"/>
    <w:link w:val="Bodytext290"/>
    <w:locked/>
    <w:rsid w:val="00A50F53"/>
    <w:rPr>
      <w:rFonts w:ascii="SimHei" w:eastAsia="SimHei"/>
      <w:spacing w:val="-8"/>
      <w:sz w:val="15"/>
      <w:szCs w:val="15"/>
      <w:shd w:val="clear" w:color="auto" w:fill="FFFFFF"/>
    </w:rPr>
  </w:style>
  <w:style w:type="paragraph" w:customStyle="1" w:styleId="Bodytext290">
    <w:name w:val="Body text (29)"/>
    <w:basedOn w:val="Normal"/>
    <w:link w:val="Bodytext29"/>
    <w:rsid w:val="00A50F53"/>
    <w:pPr>
      <w:widowControl w:val="0"/>
      <w:shd w:val="clear" w:color="auto" w:fill="FFFFFF"/>
      <w:spacing w:line="240" w:lineRule="atLeast"/>
    </w:pPr>
    <w:rPr>
      <w:rFonts w:ascii="SimHei" w:eastAsia="SimHei"/>
      <w:spacing w:val="-8"/>
      <w:sz w:val="15"/>
      <w:szCs w:val="15"/>
      <w:lang w:val="vi-VN" w:eastAsia="vi-VN"/>
    </w:rPr>
  </w:style>
  <w:style w:type="character" w:customStyle="1" w:styleId="Bodytext300">
    <w:name w:val="Body text (30)_"/>
    <w:link w:val="Bodytext301"/>
    <w:locked/>
    <w:rsid w:val="00A50F53"/>
    <w:rPr>
      <w:rFonts w:ascii="SimHei" w:eastAsia="SimHei"/>
      <w:spacing w:val="-7"/>
      <w:sz w:val="15"/>
      <w:szCs w:val="15"/>
      <w:shd w:val="clear" w:color="auto" w:fill="FFFFFF"/>
    </w:rPr>
  </w:style>
  <w:style w:type="paragraph" w:customStyle="1" w:styleId="Bodytext301">
    <w:name w:val="Body text (30)"/>
    <w:basedOn w:val="Normal"/>
    <w:link w:val="Bodytext300"/>
    <w:rsid w:val="00A50F53"/>
    <w:pPr>
      <w:widowControl w:val="0"/>
      <w:shd w:val="clear" w:color="auto" w:fill="FFFFFF"/>
      <w:spacing w:line="240" w:lineRule="atLeast"/>
    </w:pPr>
    <w:rPr>
      <w:rFonts w:ascii="SimHei" w:eastAsia="SimHei"/>
      <w:spacing w:val="-7"/>
      <w:sz w:val="15"/>
      <w:szCs w:val="15"/>
      <w:lang w:val="vi-VN" w:eastAsia="vi-VN"/>
    </w:rPr>
  </w:style>
  <w:style w:type="character" w:customStyle="1" w:styleId="Bodytext31">
    <w:name w:val="Body text (31)_"/>
    <w:link w:val="Bodytext310"/>
    <w:locked/>
    <w:rsid w:val="00A50F53"/>
    <w:rPr>
      <w:rFonts w:ascii="SimHei" w:eastAsia="SimHei"/>
      <w:spacing w:val="-4"/>
      <w:sz w:val="14"/>
      <w:szCs w:val="14"/>
      <w:shd w:val="clear" w:color="auto" w:fill="FFFFFF"/>
    </w:rPr>
  </w:style>
  <w:style w:type="paragraph" w:customStyle="1" w:styleId="Bodytext310">
    <w:name w:val="Body text (31)"/>
    <w:basedOn w:val="Normal"/>
    <w:link w:val="Bodytext31"/>
    <w:rsid w:val="00A50F53"/>
    <w:pPr>
      <w:widowControl w:val="0"/>
      <w:shd w:val="clear" w:color="auto" w:fill="FFFFFF"/>
      <w:spacing w:line="240" w:lineRule="atLeast"/>
    </w:pPr>
    <w:rPr>
      <w:rFonts w:ascii="SimHei" w:eastAsia="SimHei"/>
      <w:spacing w:val="-4"/>
      <w:sz w:val="14"/>
      <w:szCs w:val="14"/>
      <w:lang w:val="vi-VN" w:eastAsia="vi-VN"/>
    </w:rPr>
  </w:style>
  <w:style w:type="character" w:customStyle="1" w:styleId="Bodytext32">
    <w:name w:val="Body text (32)_"/>
    <w:link w:val="Bodytext321"/>
    <w:locked/>
    <w:rsid w:val="00A50F53"/>
    <w:rPr>
      <w:rFonts w:ascii="SimHei" w:eastAsia="SimHei"/>
      <w:spacing w:val="-8"/>
      <w:sz w:val="15"/>
      <w:szCs w:val="15"/>
      <w:shd w:val="clear" w:color="auto" w:fill="FFFFFF"/>
    </w:rPr>
  </w:style>
  <w:style w:type="paragraph" w:customStyle="1" w:styleId="Bodytext321">
    <w:name w:val="Body text (32)1"/>
    <w:basedOn w:val="Normal"/>
    <w:link w:val="Bodytext32"/>
    <w:rsid w:val="00A50F53"/>
    <w:pPr>
      <w:widowControl w:val="0"/>
      <w:shd w:val="clear" w:color="auto" w:fill="FFFFFF"/>
      <w:spacing w:line="240" w:lineRule="atLeast"/>
    </w:pPr>
    <w:rPr>
      <w:rFonts w:ascii="SimHei" w:eastAsia="SimHei"/>
      <w:spacing w:val="-8"/>
      <w:sz w:val="15"/>
      <w:szCs w:val="15"/>
      <w:lang w:val="vi-VN" w:eastAsia="vi-VN"/>
    </w:rPr>
  </w:style>
  <w:style w:type="character" w:customStyle="1" w:styleId="Bodytext33">
    <w:name w:val="Body text (33)_"/>
    <w:link w:val="Bodytext330"/>
    <w:locked/>
    <w:rsid w:val="00A50F53"/>
    <w:rPr>
      <w:rFonts w:ascii="SimHei" w:eastAsia="SimHei"/>
      <w:spacing w:val="-9"/>
      <w:sz w:val="15"/>
      <w:szCs w:val="15"/>
      <w:shd w:val="clear" w:color="auto" w:fill="FFFFFF"/>
    </w:rPr>
  </w:style>
  <w:style w:type="paragraph" w:customStyle="1" w:styleId="Bodytext330">
    <w:name w:val="Body text (33)"/>
    <w:basedOn w:val="Normal"/>
    <w:link w:val="Bodytext33"/>
    <w:rsid w:val="00A50F53"/>
    <w:pPr>
      <w:widowControl w:val="0"/>
      <w:shd w:val="clear" w:color="auto" w:fill="FFFFFF"/>
      <w:spacing w:line="240" w:lineRule="atLeast"/>
    </w:pPr>
    <w:rPr>
      <w:rFonts w:ascii="SimHei" w:eastAsia="SimHei"/>
      <w:spacing w:val="-9"/>
      <w:sz w:val="15"/>
      <w:szCs w:val="15"/>
      <w:lang w:val="vi-VN" w:eastAsia="vi-VN"/>
    </w:rPr>
  </w:style>
  <w:style w:type="character" w:customStyle="1" w:styleId="Bodytext34">
    <w:name w:val="Body text (34)_"/>
    <w:link w:val="Bodytext340"/>
    <w:locked/>
    <w:rsid w:val="00A50F53"/>
    <w:rPr>
      <w:rFonts w:ascii="SimHei" w:eastAsia="SimHei"/>
      <w:spacing w:val="-8"/>
      <w:sz w:val="15"/>
      <w:szCs w:val="15"/>
      <w:shd w:val="clear" w:color="auto" w:fill="FFFFFF"/>
    </w:rPr>
  </w:style>
  <w:style w:type="paragraph" w:customStyle="1" w:styleId="Bodytext340">
    <w:name w:val="Body text (34)"/>
    <w:basedOn w:val="Normal"/>
    <w:link w:val="Bodytext34"/>
    <w:rsid w:val="00A50F53"/>
    <w:pPr>
      <w:widowControl w:val="0"/>
      <w:shd w:val="clear" w:color="auto" w:fill="FFFFFF"/>
      <w:spacing w:line="240" w:lineRule="atLeast"/>
    </w:pPr>
    <w:rPr>
      <w:rFonts w:ascii="SimHei" w:eastAsia="SimHei"/>
      <w:spacing w:val="-8"/>
      <w:sz w:val="15"/>
      <w:szCs w:val="15"/>
      <w:lang w:val="vi-VN" w:eastAsia="vi-VN"/>
    </w:rPr>
  </w:style>
  <w:style w:type="character" w:customStyle="1" w:styleId="Bodytext35">
    <w:name w:val="Body text (35)_"/>
    <w:link w:val="Bodytext350"/>
    <w:locked/>
    <w:rsid w:val="00A50F53"/>
    <w:rPr>
      <w:rFonts w:ascii="SimHei" w:eastAsia="SimHei"/>
      <w:spacing w:val="-8"/>
      <w:sz w:val="15"/>
      <w:szCs w:val="15"/>
      <w:shd w:val="clear" w:color="auto" w:fill="FFFFFF"/>
    </w:rPr>
  </w:style>
  <w:style w:type="paragraph" w:customStyle="1" w:styleId="Bodytext350">
    <w:name w:val="Body text (35)"/>
    <w:basedOn w:val="Normal"/>
    <w:link w:val="Bodytext35"/>
    <w:rsid w:val="00A50F53"/>
    <w:pPr>
      <w:widowControl w:val="0"/>
      <w:shd w:val="clear" w:color="auto" w:fill="FFFFFF"/>
      <w:spacing w:line="240" w:lineRule="atLeast"/>
    </w:pPr>
    <w:rPr>
      <w:rFonts w:ascii="SimHei" w:eastAsia="SimHei"/>
      <w:spacing w:val="-8"/>
      <w:sz w:val="15"/>
      <w:szCs w:val="15"/>
      <w:lang w:val="vi-VN" w:eastAsia="vi-VN"/>
    </w:rPr>
  </w:style>
  <w:style w:type="character" w:customStyle="1" w:styleId="Bodytext36">
    <w:name w:val="Body text (36)_"/>
    <w:link w:val="Bodytext360"/>
    <w:locked/>
    <w:rsid w:val="00A50F53"/>
    <w:rPr>
      <w:rFonts w:ascii="SimHei" w:eastAsia="SimHei"/>
      <w:spacing w:val="-7"/>
      <w:sz w:val="15"/>
      <w:szCs w:val="15"/>
      <w:shd w:val="clear" w:color="auto" w:fill="FFFFFF"/>
    </w:rPr>
  </w:style>
  <w:style w:type="paragraph" w:customStyle="1" w:styleId="Bodytext360">
    <w:name w:val="Body text (36)"/>
    <w:basedOn w:val="Normal"/>
    <w:link w:val="Bodytext36"/>
    <w:rsid w:val="00A50F53"/>
    <w:pPr>
      <w:widowControl w:val="0"/>
      <w:shd w:val="clear" w:color="auto" w:fill="FFFFFF"/>
      <w:spacing w:line="240" w:lineRule="atLeast"/>
    </w:pPr>
    <w:rPr>
      <w:rFonts w:ascii="SimHei" w:eastAsia="SimHei"/>
      <w:spacing w:val="-7"/>
      <w:sz w:val="15"/>
      <w:szCs w:val="15"/>
      <w:lang w:val="vi-VN" w:eastAsia="vi-VN"/>
    </w:rPr>
  </w:style>
  <w:style w:type="character" w:customStyle="1" w:styleId="Bodytext37">
    <w:name w:val="Body text (37)_"/>
    <w:link w:val="Bodytext370"/>
    <w:locked/>
    <w:rsid w:val="00A50F53"/>
    <w:rPr>
      <w:rFonts w:ascii="SimHei" w:eastAsia="SimHei"/>
      <w:spacing w:val="-9"/>
      <w:sz w:val="15"/>
      <w:szCs w:val="15"/>
      <w:shd w:val="clear" w:color="auto" w:fill="FFFFFF"/>
    </w:rPr>
  </w:style>
  <w:style w:type="paragraph" w:customStyle="1" w:styleId="Bodytext370">
    <w:name w:val="Body text (37)"/>
    <w:basedOn w:val="Normal"/>
    <w:link w:val="Bodytext37"/>
    <w:rsid w:val="00A50F53"/>
    <w:pPr>
      <w:widowControl w:val="0"/>
      <w:shd w:val="clear" w:color="auto" w:fill="FFFFFF"/>
      <w:spacing w:line="240" w:lineRule="atLeast"/>
    </w:pPr>
    <w:rPr>
      <w:rFonts w:ascii="SimHei" w:eastAsia="SimHei"/>
      <w:spacing w:val="-9"/>
      <w:sz w:val="15"/>
      <w:szCs w:val="15"/>
      <w:lang w:val="vi-VN" w:eastAsia="vi-VN"/>
    </w:rPr>
  </w:style>
  <w:style w:type="character" w:customStyle="1" w:styleId="Bodytext38">
    <w:name w:val="Body text (38)_"/>
    <w:link w:val="Bodytext380"/>
    <w:locked/>
    <w:rsid w:val="00A50F53"/>
    <w:rPr>
      <w:rFonts w:ascii="SimHei" w:eastAsia="SimHei"/>
      <w:spacing w:val="-8"/>
      <w:sz w:val="15"/>
      <w:szCs w:val="15"/>
      <w:shd w:val="clear" w:color="auto" w:fill="FFFFFF"/>
    </w:rPr>
  </w:style>
  <w:style w:type="paragraph" w:customStyle="1" w:styleId="Bodytext380">
    <w:name w:val="Body text (38)"/>
    <w:basedOn w:val="Normal"/>
    <w:link w:val="Bodytext38"/>
    <w:rsid w:val="00A50F53"/>
    <w:pPr>
      <w:widowControl w:val="0"/>
      <w:shd w:val="clear" w:color="auto" w:fill="FFFFFF"/>
      <w:spacing w:line="240" w:lineRule="atLeast"/>
    </w:pPr>
    <w:rPr>
      <w:rFonts w:ascii="SimHei" w:eastAsia="SimHei"/>
      <w:spacing w:val="-8"/>
      <w:sz w:val="15"/>
      <w:szCs w:val="15"/>
      <w:lang w:val="vi-VN" w:eastAsia="vi-VN"/>
    </w:rPr>
  </w:style>
  <w:style w:type="character" w:customStyle="1" w:styleId="Bodytext39">
    <w:name w:val="Body text (39)_"/>
    <w:link w:val="Bodytext390"/>
    <w:locked/>
    <w:rsid w:val="00A50F53"/>
    <w:rPr>
      <w:rFonts w:ascii="Trebuchet MS" w:hAnsi="Trebuchet MS"/>
      <w:spacing w:val="1"/>
      <w:sz w:val="13"/>
      <w:szCs w:val="13"/>
      <w:shd w:val="clear" w:color="auto" w:fill="FFFFFF"/>
    </w:rPr>
  </w:style>
  <w:style w:type="paragraph" w:customStyle="1" w:styleId="Bodytext390">
    <w:name w:val="Body text (39)"/>
    <w:basedOn w:val="Normal"/>
    <w:link w:val="Bodytext39"/>
    <w:rsid w:val="00A50F53"/>
    <w:pPr>
      <w:widowControl w:val="0"/>
      <w:shd w:val="clear" w:color="auto" w:fill="FFFFFF"/>
      <w:spacing w:line="240" w:lineRule="atLeast"/>
    </w:pPr>
    <w:rPr>
      <w:rFonts w:ascii="Trebuchet MS" w:hAnsi="Trebuchet MS"/>
      <w:spacing w:val="1"/>
      <w:sz w:val="13"/>
      <w:szCs w:val="13"/>
      <w:lang w:val="vi-VN" w:eastAsia="vi-VN"/>
    </w:rPr>
  </w:style>
  <w:style w:type="character" w:customStyle="1" w:styleId="Bodytext41">
    <w:name w:val="Body text (41)_"/>
    <w:link w:val="Bodytext410"/>
    <w:locked/>
    <w:rsid w:val="00A50F53"/>
    <w:rPr>
      <w:rFonts w:ascii="Trebuchet MS" w:hAnsi="Trebuchet MS"/>
      <w:spacing w:val="1"/>
      <w:sz w:val="14"/>
      <w:szCs w:val="14"/>
      <w:shd w:val="clear" w:color="auto" w:fill="FFFFFF"/>
    </w:rPr>
  </w:style>
  <w:style w:type="paragraph" w:customStyle="1" w:styleId="Bodytext410">
    <w:name w:val="Body text (41)"/>
    <w:basedOn w:val="Normal"/>
    <w:link w:val="Bodytext41"/>
    <w:rsid w:val="00A50F53"/>
    <w:pPr>
      <w:widowControl w:val="0"/>
      <w:shd w:val="clear" w:color="auto" w:fill="FFFFFF"/>
      <w:spacing w:line="240" w:lineRule="atLeast"/>
    </w:pPr>
    <w:rPr>
      <w:rFonts w:ascii="Trebuchet MS" w:hAnsi="Trebuchet MS"/>
      <w:spacing w:val="1"/>
      <w:sz w:val="14"/>
      <w:szCs w:val="14"/>
      <w:lang w:val="vi-VN" w:eastAsia="vi-VN"/>
    </w:rPr>
  </w:style>
  <w:style w:type="character" w:customStyle="1" w:styleId="Bodytext400">
    <w:name w:val="Body text (40)_"/>
    <w:link w:val="Bodytext401"/>
    <w:locked/>
    <w:rsid w:val="00A50F53"/>
    <w:rPr>
      <w:spacing w:val="4"/>
      <w:sz w:val="14"/>
      <w:szCs w:val="14"/>
      <w:shd w:val="clear" w:color="auto" w:fill="FFFFFF"/>
    </w:rPr>
  </w:style>
  <w:style w:type="paragraph" w:customStyle="1" w:styleId="Bodytext401">
    <w:name w:val="Body text (40)"/>
    <w:basedOn w:val="Normal"/>
    <w:link w:val="Bodytext400"/>
    <w:rsid w:val="00A50F53"/>
    <w:pPr>
      <w:widowControl w:val="0"/>
      <w:shd w:val="clear" w:color="auto" w:fill="FFFFFF"/>
      <w:spacing w:line="240" w:lineRule="atLeast"/>
    </w:pPr>
    <w:rPr>
      <w:spacing w:val="4"/>
      <w:sz w:val="14"/>
      <w:szCs w:val="14"/>
      <w:lang w:val="vi-VN" w:eastAsia="vi-VN"/>
    </w:rPr>
  </w:style>
  <w:style w:type="character" w:customStyle="1" w:styleId="Bodytext43">
    <w:name w:val="Body text (43)_"/>
    <w:link w:val="Bodytext430"/>
    <w:locked/>
    <w:rsid w:val="00A50F53"/>
    <w:rPr>
      <w:spacing w:val="1"/>
      <w:sz w:val="15"/>
      <w:szCs w:val="15"/>
      <w:shd w:val="clear" w:color="auto" w:fill="FFFFFF"/>
    </w:rPr>
  </w:style>
  <w:style w:type="paragraph" w:customStyle="1" w:styleId="Bodytext430">
    <w:name w:val="Body text (43)"/>
    <w:basedOn w:val="Normal"/>
    <w:link w:val="Bodytext43"/>
    <w:rsid w:val="00A50F53"/>
    <w:pPr>
      <w:widowControl w:val="0"/>
      <w:shd w:val="clear" w:color="auto" w:fill="FFFFFF"/>
      <w:spacing w:line="240" w:lineRule="atLeast"/>
    </w:pPr>
    <w:rPr>
      <w:spacing w:val="1"/>
      <w:sz w:val="15"/>
      <w:szCs w:val="15"/>
      <w:lang w:val="vi-VN" w:eastAsia="vi-VN"/>
    </w:rPr>
  </w:style>
  <w:style w:type="character" w:customStyle="1" w:styleId="Bodytext42">
    <w:name w:val="Body text (42)_"/>
    <w:link w:val="Bodytext420"/>
    <w:locked/>
    <w:rsid w:val="00A50F53"/>
    <w:rPr>
      <w:spacing w:val="2"/>
      <w:sz w:val="14"/>
      <w:szCs w:val="14"/>
      <w:shd w:val="clear" w:color="auto" w:fill="FFFFFF"/>
    </w:rPr>
  </w:style>
  <w:style w:type="paragraph" w:customStyle="1" w:styleId="Bodytext420">
    <w:name w:val="Body text (42)"/>
    <w:basedOn w:val="Normal"/>
    <w:link w:val="Bodytext42"/>
    <w:rsid w:val="00A50F53"/>
    <w:pPr>
      <w:widowControl w:val="0"/>
      <w:shd w:val="clear" w:color="auto" w:fill="FFFFFF"/>
      <w:spacing w:line="240" w:lineRule="atLeast"/>
    </w:pPr>
    <w:rPr>
      <w:spacing w:val="2"/>
      <w:sz w:val="14"/>
      <w:szCs w:val="14"/>
      <w:lang w:val="vi-VN" w:eastAsia="vi-VN"/>
    </w:rPr>
  </w:style>
  <w:style w:type="character" w:customStyle="1" w:styleId="Bodytext45">
    <w:name w:val="Body text (45)_"/>
    <w:link w:val="Bodytext450"/>
    <w:locked/>
    <w:rsid w:val="00A50F53"/>
    <w:rPr>
      <w:spacing w:val="1"/>
      <w:sz w:val="15"/>
      <w:szCs w:val="15"/>
      <w:shd w:val="clear" w:color="auto" w:fill="FFFFFF"/>
    </w:rPr>
  </w:style>
  <w:style w:type="paragraph" w:customStyle="1" w:styleId="Bodytext450">
    <w:name w:val="Body text (45)"/>
    <w:basedOn w:val="Normal"/>
    <w:link w:val="Bodytext45"/>
    <w:rsid w:val="00A50F53"/>
    <w:pPr>
      <w:widowControl w:val="0"/>
      <w:shd w:val="clear" w:color="auto" w:fill="FFFFFF"/>
      <w:spacing w:line="240" w:lineRule="atLeast"/>
    </w:pPr>
    <w:rPr>
      <w:spacing w:val="1"/>
      <w:sz w:val="15"/>
      <w:szCs w:val="15"/>
      <w:lang w:val="vi-VN" w:eastAsia="vi-VN"/>
    </w:rPr>
  </w:style>
  <w:style w:type="character" w:customStyle="1" w:styleId="Bodytext44">
    <w:name w:val="Body text (44)_"/>
    <w:link w:val="Bodytext440"/>
    <w:locked/>
    <w:rsid w:val="00A50F53"/>
    <w:rPr>
      <w:sz w:val="15"/>
      <w:szCs w:val="15"/>
      <w:shd w:val="clear" w:color="auto" w:fill="FFFFFF"/>
    </w:rPr>
  </w:style>
  <w:style w:type="paragraph" w:customStyle="1" w:styleId="Bodytext440">
    <w:name w:val="Body text (44)"/>
    <w:basedOn w:val="Normal"/>
    <w:link w:val="Bodytext44"/>
    <w:rsid w:val="00A50F53"/>
    <w:pPr>
      <w:widowControl w:val="0"/>
      <w:shd w:val="clear" w:color="auto" w:fill="FFFFFF"/>
      <w:spacing w:line="240" w:lineRule="atLeast"/>
    </w:pPr>
    <w:rPr>
      <w:sz w:val="15"/>
      <w:szCs w:val="15"/>
      <w:lang w:val="vi-VN" w:eastAsia="vi-VN"/>
    </w:rPr>
  </w:style>
  <w:style w:type="character" w:customStyle="1" w:styleId="Bodytext47">
    <w:name w:val="Body text (47)_"/>
    <w:link w:val="Bodytext470"/>
    <w:locked/>
    <w:rsid w:val="00A50F53"/>
    <w:rPr>
      <w:spacing w:val="1"/>
      <w:sz w:val="15"/>
      <w:szCs w:val="15"/>
      <w:shd w:val="clear" w:color="auto" w:fill="FFFFFF"/>
    </w:rPr>
  </w:style>
  <w:style w:type="paragraph" w:customStyle="1" w:styleId="Bodytext470">
    <w:name w:val="Body text (47)"/>
    <w:basedOn w:val="Normal"/>
    <w:link w:val="Bodytext47"/>
    <w:rsid w:val="00A50F53"/>
    <w:pPr>
      <w:widowControl w:val="0"/>
      <w:shd w:val="clear" w:color="auto" w:fill="FFFFFF"/>
      <w:spacing w:line="240" w:lineRule="atLeast"/>
    </w:pPr>
    <w:rPr>
      <w:spacing w:val="1"/>
      <w:sz w:val="15"/>
      <w:szCs w:val="15"/>
      <w:lang w:val="vi-VN" w:eastAsia="vi-VN"/>
    </w:rPr>
  </w:style>
  <w:style w:type="character" w:customStyle="1" w:styleId="Bodytext46">
    <w:name w:val="Body text (46)_"/>
    <w:link w:val="Bodytext460"/>
    <w:locked/>
    <w:rsid w:val="00A50F53"/>
    <w:rPr>
      <w:spacing w:val="1"/>
      <w:sz w:val="14"/>
      <w:szCs w:val="14"/>
      <w:shd w:val="clear" w:color="auto" w:fill="FFFFFF"/>
    </w:rPr>
  </w:style>
  <w:style w:type="paragraph" w:customStyle="1" w:styleId="Bodytext460">
    <w:name w:val="Body text (46)"/>
    <w:basedOn w:val="Normal"/>
    <w:link w:val="Bodytext46"/>
    <w:rsid w:val="00A50F53"/>
    <w:pPr>
      <w:widowControl w:val="0"/>
      <w:shd w:val="clear" w:color="auto" w:fill="FFFFFF"/>
      <w:spacing w:line="240" w:lineRule="atLeast"/>
    </w:pPr>
    <w:rPr>
      <w:spacing w:val="1"/>
      <w:sz w:val="14"/>
      <w:szCs w:val="14"/>
      <w:lang w:val="vi-VN" w:eastAsia="vi-VN"/>
    </w:rPr>
  </w:style>
  <w:style w:type="character" w:customStyle="1" w:styleId="Bodytext49">
    <w:name w:val="Body text (49)_"/>
    <w:link w:val="Bodytext490"/>
    <w:locked/>
    <w:rsid w:val="00A50F53"/>
    <w:rPr>
      <w:rFonts w:ascii="SimHei" w:eastAsia="SimHei"/>
      <w:spacing w:val="-10"/>
      <w:sz w:val="16"/>
      <w:szCs w:val="16"/>
      <w:shd w:val="clear" w:color="auto" w:fill="FFFFFF"/>
    </w:rPr>
  </w:style>
  <w:style w:type="paragraph" w:customStyle="1" w:styleId="Bodytext490">
    <w:name w:val="Body text (49)"/>
    <w:basedOn w:val="Normal"/>
    <w:link w:val="Bodytext49"/>
    <w:rsid w:val="00A50F53"/>
    <w:pPr>
      <w:widowControl w:val="0"/>
      <w:shd w:val="clear" w:color="auto" w:fill="FFFFFF"/>
      <w:spacing w:line="240" w:lineRule="atLeast"/>
    </w:pPr>
    <w:rPr>
      <w:rFonts w:ascii="SimHei" w:eastAsia="SimHei"/>
      <w:spacing w:val="-10"/>
      <w:sz w:val="16"/>
      <w:szCs w:val="16"/>
      <w:lang w:val="vi-VN" w:eastAsia="vi-VN"/>
    </w:rPr>
  </w:style>
  <w:style w:type="character" w:customStyle="1" w:styleId="Bodytext48">
    <w:name w:val="Body text (48)_"/>
    <w:link w:val="Bodytext480"/>
    <w:locked/>
    <w:rsid w:val="00A50F53"/>
    <w:rPr>
      <w:rFonts w:ascii="SimHei" w:eastAsia="SimHei"/>
      <w:spacing w:val="-6"/>
      <w:sz w:val="15"/>
      <w:szCs w:val="15"/>
      <w:shd w:val="clear" w:color="auto" w:fill="FFFFFF"/>
    </w:rPr>
  </w:style>
  <w:style w:type="paragraph" w:customStyle="1" w:styleId="Bodytext480">
    <w:name w:val="Body text (48)"/>
    <w:basedOn w:val="Normal"/>
    <w:link w:val="Bodytext48"/>
    <w:rsid w:val="00A50F53"/>
    <w:pPr>
      <w:widowControl w:val="0"/>
      <w:shd w:val="clear" w:color="auto" w:fill="FFFFFF"/>
      <w:spacing w:line="240" w:lineRule="atLeast"/>
    </w:pPr>
    <w:rPr>
      <w:rFonts w:ascii="SimHei" w:eastAsia="SimHei"/>
      <w:spacing w:val="-6"/>
      <w:sz w:val="15"/>
      <w:szCs w:val="15"/>
      <w:lang w:val="vi-VN" w:eastAsia="vi-VN"/>
    </w:rPr>
  </w:style>
  <w:style w:type="character" w:customStyle="1" w:styleId="Bodytext500">
    <w:name w:val="Body text (50)_"/>
    <w:link w:val="Bodytext501"/>
    <w:locked/>
    <w:rsid w:val="00A50F53"/>
    <w:rPr>
      <w:rFonts w:ascii="SimHei" w:eastAsia="SimHei"/>
      <w:spacing w:val="-8"/>
      <w:sz w:val="15"/>
      <w:szCs w:val="15"/>
      <w:shd w:val="clear" w:color="auto" w:fill="FFFFFF"/>
    </w:rPr>
  </w:style>
  <w:style w:type="paragraph" w:customStyle="1" w:styleId="Bodytext501">
    <w:name w:val="Body text (50)"/>
    <w:basedOn w:val="Normal"/>
    <w:link w:val="Bodytext500"/>
    <w:rsid w:val="00A50F53"/>
    <w:pPr>
      <w:widowControl w:val="0"/>
      <w:shd w:val="clear" w:color="auto" w:fill="FFFFFF"/>
      <w:spacing w:line="240" w:lineRule="atLeast"/>
    </w:pPr>
    <w:rPr>
      <w:rFonts w:ascii="SimHei" w:eastAsia="SimHei"/>
      <w:spacing w:val="-8"/>
      <w:sz w:val="15"/>
      <w:szCs w:val="15"/>
      <w:lang w:val="vi-VN" w:eastAsia="vi-VN"/>
    </w:rPr>
  </w:style>
  <w:style w:type="character" w:customStyle="1" w:styleId="Bodytext51">
    <w:name w:val="Body text (51)_"/>
    <w:link w:val="Bodytext510"/>
    <w:locked/>
    <w:rsid w:val="00A50F53"/>
    <w:rPr>
      <w:rFonts w:ascii="SimHei" w:eastAsia="SimHei"/>
      <w:spacing w:val="-8"/>
      <w:sz w:val="15"/>
      <w:szCs w:val="15"/>
      <w:shd w:val="clear" w:color="auto" w:fill="FFFFFF"/>
    </w:rPr>
  </w:style>
  <w:style w:type="paragraph" w:customStyle="1" w:styleId="Bodytext510">
    <w:name w:val="Body text (51)"/>
    <w:basedOn w:val="Normal"/>
    <w:link w:val="Bodytext51"/>
    <w:rsid w:val="00A50F53"/>
    <w:pPr>
      <w:widowControl w:val="0"/>
      <w:shd w:val="clear" w:color="auto" w:fill="FFFFFF"/>
      <w:spacing w:line="240" w:lineRule="atLeast"/>
    </w:pPr>
    <w:rPr>
      <w:rFonts w:ascii="SimHei" w:eastAsia="SimHei"/>
      <w:spacing w:val="-8"/>
      <w:sz w:val="15"/>
      <w:szCs w:val="15"/>
      <w:lang w:val="vi-VN" w:eastAsia="vi-VN"/>
    </w:rPr>
  </w:style>
  <w:style w:type="character" w:customStyle="1" w:styleId="Bodytext52">
    <w:name w:val="Body text (52)_"/>
    <w:link w:val="Bodytext521"/>
    <w:locked/>
    <w:rsid w:val="00A50F53"/>
    <w:rPr>
      <w:rFonts w:ascii="Century Gothic" w:hAnsi="Century Gothic"/>
      <w:spacing w:val="1"/>
      <w:sz w:val="13"/>
      <w:szCs w:val="13"/>
      <w:shd w:val="clear" w:color="auto" w:fill="FFFFFF"/>
    </w:rPr>
  </w:style>
  <w:style w:type="paragraph" w:customStyle="1" w:styleId="Bodytext521">
    <w:name w:val="Body text (52)1"/>
    <w:basedOn w:val="Normal"/>
    <w:link w:val="Bodytext52"/>
    <w:rsid w:val="00A50F53"/>
    <w:pPr>
      <w:widowControl w:val="0"/>
      <w:shd w:val="clear" w:color="auto" w:fill="FFFFFF"/>
      <w:spacing w:line="240" w:lineRule="atLeast"/>
    </w:pPr>
    <w:rPr>
      <w:rFonts w:ascii="Century Gothic" w:hAnsi="Century Gothic"/>
      <w:spacing w:val="1"/>
      <w:sz w:val="13"/>
      <w:szCs w:val="13"/>
      <w:lang w:val="vi-VN" w:eastAsia="vi-VN"/>
    </w:rPr>
  </w:style>
  <w:style w:type="character" w:customStyle="1" w:styleId="Bodytext53">
    <w:name w:val="Body text (53)_"/>
    <w:link w:val="Bodytext530"/>
    <w:locked/>
    <w:rsid w:val="00A50F53"/>
    <w:rPr>
      <w:rFonts w:ascii="SimHei" w:eastAsia="SimHei"/>
      <w:spacing w:val="-8"/>
      <w:sz w:val="15"/>
      <w:szCs w:val="15"/>
      <w:shd w:val="clear" w:color="auto" w:fill="FFFFFF"/>
    </w:rPr>
  </w:style>
  <w:style w:type="paragraph" w:customStyle="1" w:styleId="Bodytext530">
    <w:name w:val="Body text (53)"/>
    <w:basedOn w:val="Normal"/>
    <w:link w:val="Bodytext53"/>
    <w:rsid w:val="00A50F53"/>
    <w:pPr>
      <w:widowControl w:val="0"/>
      <w:shd w:val="clear" w:color="auto" w:fill="FFFFFF"/>
      <w:spacing w:line="240" w:lineRule="atLeast"/>
    </w:pPr>
    <w:rPr>
      <w:rFonts w:ascii="SimHei" w:eastAsia="SimHei"/>
      <w:spacing w:val="-8"/>
      <w:sz w:val="15"/>
      <w:szCs w:val="15"/>
      <w:lang w:val="vi-VN" w:eastAsia="vi-VN"/>
    </w:rPr>
  </w:style>
  <w:style w:type="character" w:customStyle="1" w:styleId="Bodytext54">
    <w:name w:val="Body text (54)_"/>
    <w:link w:val="Bodytext540"/>
    <w:locked/>
    <w:rsid w:val="00A50F53"/>
    <w:rPr>
      <w:rFonts w:ascii="Trebuchet MS" w:hAnsi="Trebuchet MS"/>
      <w:spacing w:val="4"/>
      <w:sz w:val="13"/>
      <w:szCs w:val="13"/>
      <w:shd w:val="clear" w:color="auto" w:fill="FFFFFF"/>
    </w:rPr>
  </w:style>
  <w:style w:type="paragraph" w:customStyle="1" w:styleId="Bodytext540">
    <w:name w:val="Body text (54)"/>
    <w:basedOn w:val="Normal"/>
    <w:link w:val="Bodytext54"/>
    <w:rsid w:val="00A50F53"/>
    <w:pPr>
      <w:widowControl w:val="0"/>
      <w:shd w:val="clear" w:color="auto" w:fill="FFFFFF"/>
      <w:spacing w:line="240" w:lineRule="atLeast"/>
    </w:pPr>
    <w:rPr>
      <w:rFonts w:ascii="Trebuchet MS" w:hAnsi="Trebuchet MS"/>
      <w:spacing w:val="4"/>
      <w:sz w:val="13"/>
      <w:szCs w:val="13"/>
      <w:lang w:val="vi-VN" w:eastAsia="vi-VN"/>
    </w:rPr>
  </w:style>
  <w:style w:type="character" w:customStyle="1" w:styleId="Bodytext55">
    <w:name w:val="Body text (55)_"/>
    <w:link w:val="Bodytext550"/>
    <w:locked/>
    <w:rsid w:val="00A50F53"/>
    <w:rPr>
      <w:rFonts w:ascii="Trebuchet MS" w:hAnsi="Trebuchet MS"/>
      <w:spacing w:val="4"/>
      <w:sz w:val="13"/>
      <w:szCs w:val="13"/>
      <w:shd w:val="clear" w:color="auto" w:fill="FFFFFF"/>
    </w:rPr>
  </w:style>
  <w:style w:type="paragraph" w:customStyle="1" w:styleId="Bodytext550">
    <w:name w:val="Body text (55)"/>
    <w:basedOn w:val="Normal"/>
    <w:link w:val="Bodytext55"/>
    <w:rsid w:val="00A50F53"/>
    <w:pPr>
      <w:widowControl w:val="0"/>
      <w:shd w:val="clear" w:color="auto" w:fill="FFFFFF"/>
      <w:spacing w:line="240" w:lineRule="atLeast"/>
    </w:pPr>
    <w:rPr>
      <w:rFonts w:ascii="Trebuchet MS" w:hAnsi="Trebuchet MS"/>
      <w:spacing w:val="4"/>
      <w:sz w:val="13"/>
      <w:szCs w:val="13"/>
      <w:lang w:val="vi-VN" w:eastAsia="vi-VN"/>
    </w:rPr>
  </w:style>
  <w:style w:type="character" w:customStyle="1" w:styleId="Bodytext56">
    <w:name w:val="Body text (56)_"/>
    <w:link w:val="Bodytext560"/>
    <w:locked/>
    <w:rsid w:val="00A50F53"/>
    <w:rPr>
      <w:spacing w:val="2"/>
      <w:sz w:val="14"/>
      <w:szCs w:val="14"/>
      <w:shd w:val="clear" w:color="auto" w:fill="FFFFFF"/>
    </w:rPr>
  </w:style>
  <w:style w:type="paragraph" w:customStyle="1" w:styleId="Bodytext560">
    <w:name w:val="Body text (56)"/>
    <w:basedOn w:val="Normal"/>
    <w:link w:val="Bodytext56"/>
    <w:rsid w:val="00A50F53"/>
    <w:pPr>
      <w:widowControl w:val="0"/>
      <w:shd w:val="clear" w:color="auto" w:fill="FFFFFF"/>
      <w:spacing w:line="240" w:lineRule="atLeast"/>
    </w:pPr>
    <w:rPr>
      <w:spacing w:val="2"/>
      <w:sz w:val="14"/>
      <w:szCs w:val="14"/>
      <w:lang w:val="vi-VN" w:eastAsia="vi-VN"/>
    </w:rPr>
  </w:style>
  <w:style w:type="character" w:customStyle="1" w:styleId="Bodytext58">
    <w:name w:val="Body text (58)_"/>
    <w:link w:val="Bodytext580"/>
    <w:locked/>
    <w:rsid w:val="00A50F53"/>
    <w:rPr>
      <w:spacing w:val="3"/>
      <w:sz w:val="14"/>
      <w:szCs w:val="14"/>
      <w:shd w:val="clear" w:color="auto" w:fill="FFFFFF"/>
    </w:rPr>
  </w:style>
  <w:style w:type="paragraph" w:customStyle="1" w:styleId="Bodytext580">
    <w:name w:val="Body text (58)"/>
    <w:basedOn w:val="Normal"/>
    <w:link w:val="Bodytext58"/>
    <w:rsid w:val="00A50F53"/>
    <w:pPr>
      <w:widowControl w:val="0"/>
      <w:shd w:val="clear" w:color="auto" w:fill="FFFFFF"/>
      <w:spacing w:line="240" w:lineRule="atLeast"/>
    </w:pPr>
    <w:rPr>
      <w:spacing w:val="3"/>
      <w:sz w:val="14"/>
      <w:szCs w:val="14"/>
      <w:lang w:val="vi-VN" w:eastAsia="vi-VN"/>
    </w:rPr>
  </w:style>
  <w:style w:type="character" w:customStyle="1" w:styleId="Bodytext57">
    <w:name w:val="Body text (57)_"/>
    <w:link w:val="Bodytext570"/>
    <w:locked/>
    <w:rsid w:val="00A50F53"/>
    <w:rPr>
      <w:sz w:val="15"/>
      <w:szCs w:val="15"/>
      <w:shd w:val="clear" w:color="auto" w:fill="FFFFFF"/>
    </w:rPr>
  </w:style>
  <w:style w:type="paragraph" w:customStyle="1" w:styleId="Bodytext570">
    <w:name w:val="Body text (57)"/>
    <w:basedOn w:val="Normal"/>
    <w:link w:val="Bodytext57"/>
    <w:rsid w:val="00A50F53"/>
    <w:pPr>
      <w:widowControl w:val="0"/>
      <w:shd w:val="clear" w:color="auto" w:fill="FFFFFF"/>
      <w:spacing w:line="240" w:lineRule="atLeast"/>
    </w:pPr>
    <w:rPr>
      <w:sz w:val="15"/>
      <w:szCs w:val="15"/>
      <w:lang w:val="vi-VN" w:eastAsia="vi-VN"/>
    </w:rPr>
  </w:style>
  <w:style w:type="character" w:customStyle="1" w:styleId="Bodytext60">
    <w:name w:val="Body text (60)_"/>
    <w:link w:val="Bodytext600"/>
    <w:locked/>
    <w:rsid w:val="00A50F53"/>
    <w:rPr>
      <w:spacing w:val="2"/>
      <w:sz w:val="14"/>
      <w:szCs w:val="14"/>
      <w:shd w:val="clear" w:color="auto" w:fill="FFFFFF"/>
    </w:rPr>
  </w:style>
  <w:style w:type="paragraph" w:customStyle="1" w:styleId="Bodytext600">
    <w:name w:val="Body text (60)"/>
    <w:basedOn w:val="Normal"/>
    <w:link w:val="Bodytext60"/>
    <w:rsid w:val="00A50F53"/>
    <w:pPr>
      <w:widowControl w:val="0"/>
      <w:shd w:val="clear" w:color="auto" w:fill="FFFFFF"/>
      <w:spacing w:line="240" w:lineRule="atLeast"/>
    </w:pPr>
    <w:rPr>
      <w:spacing w:val="2"/>
      <w:sz w:val="14"/>
      <w:szCs w:val="14"/>
      <w:lang w:val="vi-VN" w:eastAsia="vi-VN"/>
    </w:rPr>
  </w:style>
  <w:style w:type="character" w:customStyle="1" w:styleId="Bodytext610">
    <w:name w:val="Body text (61)_"/>
    <w:link w:val="Bodytext611"/>
    <w:locked/>
    <w:rsid w:val="00A50F53"/>
    <w:rPr>
      <w:rFonts w:ascii="SimHei" w:eastAsia="SimHei"/>
      <w:spacing w:val="-8"/>
      <w:sz w:val="15"/>
      <w:szCs w:val="15"/>
      <w:shd w:val="clear" w:color="auto" w:fill="FFFFFF"/>
    </w:rPr>
  </w:style>
  <w:style w:type="paragraph" w:customStyle="1" w:styleId="Bodytext611">
    <w:name w:val="Body text (61)"/>
    <w:basedOn w:val="Normal"/>
    <w:link w:val="Bodytext610"/>
    <w:rsid w:val="00A50F53"/>
    <w:pPr>
      <w:widowControl w:val="0"/>
      <w:shd w:val="clear" w:color="auto" w:fill="FFFFFF"/>
      <w:spacing w:line="240" w:lineRule="atLeast"/>
    </w:pPr>
    <w:rPr>
      <w:rFonts w:ascii="SimHei" w:eastAsia="SimHei"/>
      <w:spacing w:val="-8"/>
      <w:sz w:val="15"/>
      <w:szCs w:val="15"/>
      <w:lang w:val="vi-VN" w:eastAsia="vi-VN"/>
    </w:rPr>
  </w:style>
  <w:style w:type="character" w:customStyle="1" w:styleId="Bodytext59">
    <w:name w:val="Body text (59)_"/>
    <w:link w:val="Bodytext590"/>
    <w:locked/>
    <w:rsid w:val="00A50F53"/>
    <w:rPr>
      <w:spacing w:val="3"/>
      <w:sz w:val="14"/>
      <w:szCs w:val="14"/>
      <w:shd w:val="clear" w:color="auto" w:fill="FFFFFF"/>
    </w:rPr>
  </w:style>
  <w:style w:type="paragraph" w:customStyle="1" w:styleId="Bodytext590">
    <w:name w:val="Body text (59)"/>
    <w:basedOn w:val="Normal"/>
    <w:link w:val="Bodytext59"/>
    <w:rsid w:val="00A50F53"/>
    <w:pPr>
      <w:widowControl w:val="0"/>
      <w:shd w:val="clear" w:color="auto" w:fill="FFFFFF"/>
      <w:spacing w:line="240" w:lineRule="atLeast"/>
    </w:pPr>
    <w:rPr>
      <w:spacing w:val="3"/>
      <w:sz w:val="14"/>
      <w:szCs w:val="14"/>
      <w:lang w:val="vi-VN" w:eastAsia="vi-VN"/>
    </w:rPr>
  </w:style>
  <w:style w:type="character" w:customStyle="1" w:styleId="Bodytext63">
    <w:name w:val="Body text (63)_"/>
    <w:link w:val="Bodytext630"/>
    <w:locked/>
    <w:rsid w:val="00A50F53"/>
    <w:rPr>
      <w:spacing w:val="2"/>
      <w:sz w:val="15"/>
      <w:szCs w:val="15"/>
      <w:shd w:val="clear" w:color="auto" w:fill="FFFFFF"/>
    </w:rPr>
  </w:style>
  <w:style w:type="paragraph" w:customStyle="1" w:styleId="Bodytext630">
    <w:name w:val="Body text (63)"/>
    <w:basedOn w:val="Normal"/>
    <w:link w:val="Bodytext63"/>
    <w:rsid w:val="00A50F53"/>
    <w:pPr>
      <w:widowControl w:val="0"/>
      <w:shd w:val="clear" w:color="auto" w:fill="FFFFFF"/>
      <w:spacing w:line="240" w:lineRule="atLeast"/>
    </w:pPr>
    <w:rPr>
      <w:spacing w:val="2"/>
      <w:sz w:val="15"/>
      <w:szCs w:val="15"/>
      <w:lang w:val="vi-VN" w:eastAsia="vi-VN"/>
    </w:rPr>
  </w:style>
  <w:style w:type="character" w:customStyle="1" w:styleId="Bodytext65">
    <w:name w:val="Body text (65)_"/>
    <w:link w:val="Bodytext650"/>
    <w:locked/>
    <w:rsid w:val="00A50F53"/>
    <w:rPr>
      <w:spacing w:val="3"/>
      <w:sz w:val="14"/>
      <w:szCs w:val="14"/>
      <w:shd w:val="clear" w:color="auto" w:fill="FFFFFF"/>
    </w:rPr>
  </w:style>
  <w:style w:type="paragraph" w:customStyle="1" w:styleId="Bodytext650">
    <w:name w:val="Body text (65)"/>
    <w:basedOn w:val="Normal"/>
    <w:link w:val="Bodytext65"/>
    <w:rsid w:val="00A50F53"/>
    <w:pPr>
      <w:widowControl w:val="0"/>
      <w:shd w:val="clear" w:color="auto" w:fill="FFFFFF"/>
      <w:spacing w:line="240" w:lineRule="atLeast"/>
    </w:pPr>
    <w:rPr>
      <w:spacing w:val="3"/>
      <w:sz w:val="14"/>
      <w:szCs w:val="14"/>
      <w:lang w:val="vi-VN" w:eastAsia="vi-VN"/>
    </w:rPr>
  </w:style>
  <w:style w:type="character" w:customStyle="1" w:styleId="Bodytext67">
    <w:name w:val="Body text (67)_"/>
    <w:link w:val="Bodytext670"/>
    <w:locked/>
    <w:rsid w:val="00A50F53"/>
    <w:rPr>
      <w:spacing w:val="4"/>
      <w:sz w:val="14"/>
      <w:szCs w:val="14"/>
      <w:shd w:val="clear" w:color="auto" w:fill="FFFFFF"/>
    </w:rPr>
  </w:style>
  <w:style w:type="paragraph" w:customStyle="1" w:styleId="Bodytext670">
    <w:name w:val="Body text (67)"/>
    <w:basedOn w:val="Normal"/>
    <w:link w:val="Bodytext67"/>
    <w:rsid w:val="00A50F53"/>
    <w:pPr>
      <w:widowControl w:val="0"/>
      <w:shd w:val="clear" w:color="auto" w:fill="FFFFFF"/>
      <w:spacing w:line="240" w:lineRule="atLeast"/>
    </w:pPr>
    <w:rPr>
      <w:spacing w:val="4"/>
      <w:sz w:val="14"/>
      <w:szCs w:val="14"/>
      <w:lang w:val="vi-VN" w:eastAsia="vi-VN"/>
    </w:rPr>
  </w:style>
  <w:style w:type="character" w:customStyle="1" w:styleId="Bodytext62">
    <w:name w:val="Body text (62)_"/>
    <w:link w:val="Bodytext621"/>
    <w:locked/>
    <w:rsid w:val="00A50F53"/>
    <w:rPr>
      <w:sz w:val="15"/>
      <w:szCs w:val="15"/>
      <w:shd w:val="clear" w:color="auto" w:fill="FFFFFF"/>
    </w:rPr>
  </w:style>
  <w:style w:type="paragraph" w:customStyle="1" w:styleId="Bodytext621">
    <w:name w:val="Body text (62)1"/>
    <w:basedOn w:val="Normal"/>
    <w:link w:val="Bodytext62"/>
    <w:rsid w:val="00A50F53"/>
    <w:pPr>
      <w:widowControl w:val="0"/>
      <w:shd w:val="clear" w:color="auto" w:fill="FFFFFF"/>
      <w:spacing w:line="240" w:lineRule="atLeast"/>
    </w:pPr>
    <w:rPr>
      <w:sz w:val="15"/>
      <w:szCs w:val="15"/>
      <w:lang w:val="vi-VN" w:eastAsia="vi-VN"/>
    </w:rPr>
  </w:style>
  <w:style w:type="character" w:customStyle="1" w:styleId="Bodytext64">
    <w:name w:val="Body text (64)_"/>
    <w:link w:val="Bodytext640"/>
    <w:locked/>
    <w:rsid w:val="00A50F53"/>
    <w:rPr>
      <w:rFonts w:ascii="SimHei" w:eastAsia="SimHei"/>
      <w:spacing w:val="-7"/>
      <w:sz w:val="15"/>
      <w:szCs w:val="15"/>
      <w:shd w:val="clear" w:color="auto" w:fill="FFFFFF"/>
    </w:rPr>
  </w:style>
  <w:style w:type="paragraph" w:customStyle="1" w:styleId="Bodytext640">
    <w:name w:val="Body text (64)"/>
    <w:basedOn w:val="Normal"/>
    <w:link w:val="Bodytext64"/>
    <w:rsid w:val="00A50F53"/>
    <w:pPr>
      <w:widowControl w:val="0"/>
      <w:shd w:val="clear" w:color="auto" w:fill="FFFFFF"/>
      <w:spacing w:line="240" w:lineRule="atLeast"/>
    </w:pPr>
    <w:rPr>
      <w:rFonts w:ascii="SimHei" w:eastAsia="SimHei"/>
      <w:spacing w:val="-7"/>
      <w:sz w:val="15"/>
      <w:szCs w:val="15"/>
      <w:lang w:val="vi-VN" w:eastAsia="vi-VN"/>
    </w:rPr>
  </w:style>
  <w:style w:type="character" w:customStyle="1" w:styleId="Bodytext66">
    <w:name w:val="Body text (66)_"/>
    <w:link w:val="Bodytext660"/>
    <w:locked/>
    <w:rsid w:val="00A50F53"/>
    <w:rPr>
      <w:spacing w:val="4"/>
      <w:sz w:val="14"/>
      <w:szCs w:val="14"/>
      <w:shd w:val="clear" w:color="auto" w:fill="FFFFFF"/>
    </w:rPr>
  </w:style>
  <w:style w:type="paragraph" w:customStyle="1" w:styleId="Bodytext660">
    <w:name w:val="Body text (66)"/>
    <w:basedOn w:val="Normal"/>
    <w:link w:val="Bodytext66"/>
    <w:rsid w:val="00A50F53"/>
    <w:pPr>
      <w:widowControl w:val="0"/>
      <w:shd w:val="clear" w:color="auto" w:fill="FFFFFF"/>
      <w:spacing w:line="240" w:lineRule="atLeast"/>
    </w:pPr>
    <w:rPr>
      <w:spacing w:val="4"/>
      <w:sz w:val="14"/>
      <w:szCs w:val="14"/>
      <w:lang w:val="vi-VN" w:eastAsia="vi-VN"/>
    </w:rPr>
  </w:style>
  <w:style w:type="character" w:customStyle="1" w:styleId="Heading62">
    <w:name w:val="Heading #6 (2)_"/>
    <w:link w:val="Heading620"/>
    <w:locked/>
    <w:rsid w:val="00A50F53"/>
    <w:rPr>
      <w:spacing w:val="8"/>
      <w:sz w:val="23"/>
      <w:szCs w:val="23"/>
      <w:shd w:val="clear" w:color="auto" w:fill="FFFFFF"/>
    </w:rPr>
  </w:style>
  <w:style w:type="paragraph" w:customStyle="1" w:styleId="Heading620">
    <w:name w:val="Heading #6 (2)"/>
    <w:basedOn w:val="Normal"/>
    <w:link w:val="Heading62"/>
    <w:rsid w:val="00A50F53"/>
    <w:pPr>
      <w:widowControl w:val="0"/>
      <w:shd w:val="clear" w:color="auto" w:fill="FFFFFF"/>
      <w:spacing w:after="60" w:line="240" w:lineRule="atLeast"/>
      <w:jc w:val="center"/>
      <w:outlineLvl w:val="5"/>
    </w:pPr>
    <w:rPr>
      <w:spacing w:val="8"/>
      <w:sz w:val="23"/>
      <w:szCs w:val="23"/>
      <w:lang w:val="vi-VN" w:eastAsia="vi-VN"/>
    </w:rPr>
  </w:style>
  <w:style w:type="character" w:customStyle="1" w:styleId="HeaderChar">
    <w:name w:val="Header Char"/>
    <w:basedOn w:val="DefaultParagraphFont"/>
    <w:link w:val="Header"/>
    <w:uiPriority w:val="99"/>
    <w:rsid w:val="00C0039E"/>
    <w:rPr>
      <w:sz w:val="28"/>
      <w:szCs w:val="28"/>
      <w:lang w:val="en-US" w:eastAsia="en-US"/>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Footnote Reference_LVL6"/>
    <w:basedOn w:val="DefaultParagraphFont"/>
    <w:link w:val="RefChar"/>
    <w:uiPriority w:val="99"/>
    <w:unhideWhenUsed/>
    <w:qFormat/>
    <w:rsid w:val="005324D7"/>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uiPriority w:val="99"/>
    <w:qFormat/>
    <w:rsid w:val="005324D7"/>
    <w:pPr>
      <w:spacing w:after="160" w:line="240" w:lineRule="exact"/>
    </w:pPr>
    <w:rPr>
      <w:sz w:val="20"/>
      <w:szCs w:val="20"/>
      <w:vertAlign w:val="superscript"/>
      <w:lang w:val="vi-VN" w:eastAsia="vi-VN"/>
    </w:rPr>
  </w:style>
  <w:style w:type="paragraph" w:styleId="FootnoteText">
    <w:name w:val="footnote text"/>
    <w:basedOn w:val="Normal"/>
    <w:link w:val="FootnoteTextChar"/>
    <w:uiPriority w:val="99"/>
    <w:unhideWhenUsed/>
    <w:rsid w:val="00C9773B"/>
    <w:rPr>
      <w:sz w:val="20"/>
      <w:szCs w:val="20"/>
    </w:rPr>
  </w:style>
  <w:style w:type="character" w:customStyle="1" w:styleId="FootnoteTextChar">
    <w:name w:val="Footnote Text Char"/>
    <w:basedOn w:val="DefaultParagraphFont"/>
    <w:link w:val="FootnoteText"/>
    <w:uiPriority w:val="99"/>
    <w:rsid w:val="00C9773B"/>
    <w:rPr>
      <w:lang w:val="en-US" w:eastAsia="en-US"/>
    </w:rPr>
  </w:style>
  <w:style w:type="character" w:customStyle="1" w:styleId="NormalWebChar">
    <w:name w:val="Normal (Web) Char"/>
    <w:aliases w:val="Обычный (веб)1 Char,Обычный (веб) Знак Char,Обычный (веб) Знак1 Char,Обычный (веб) Знак Знак Char"/>
    <w:link w:val="NormalWeb"/>
    <w:locked/>
    <w:rsid w:val="00366613"/>
    <w:rPr>
      <w:sz w:val="24"/>
      <w:szCs w:val="24"/>
      <w:lang w:val="en-US" w:eastAsia="en-US"/>
    </w:rPr>
  </w:style>
  <w:style w:type="character" w:customStyle="1" w:styleId="FootnoteTextChar1">
    <w:name w:val="Footnote Text Char1"/>
    <w:uiPriority w:val="99"/>
    <w:locked/>
    <w:rsid w:val="00952077"/>
    <w:rPr>
      <w:lang w:val="en-US" w:eastAsia="en-US"/>
    </w:rPr>
  </w:style>
  <w:style w:type="character" w:customStyle="1" w:styleId="fontstyle01">
    <w:name w:val="fontstyle01"/>
    <w:uiPriority w:val="99"/>
    <w:rsid w:val="00952077"/>
    <w:rPr>
      <w:rFonts w:ascii="Times New Roman" w:hAnsi="Times New Roman"/>
      <w:color w:val="000000"/>
      <w:sz w:val="28"/>
    </w:rPr>
  </w:style>
  <w:style w:type="paragraph" w:styleId="BodyText0">
    <w:name w:val="Body Text"/>
    <w:basedOn w:val="Normal"/>
    <w:link w:val="BodyTextChar"/>
    <w:uiPriority w:val="1"/>
    <w:qFormat/>
    <w:rsid w:val="00AC442A"/>
    <w:pPr>
      <w:widowControl w:val="0"/>
      <w:autoSpaceDE w:val="0"/>
      <w:autoSpaceDN w:val="0"/>
      <w:ind w:left="762" w:firstLine="719"/>
      <w:jc w:val="both"/>
    </w:pPr>
  </w:style>
  <w:style w:type="character" w:customStyle="1" w:styleId="BodyTextChar">
    <w:name w:val="Body Text Char"/>
    <w:basedOn w:val="DefaultParagraphFont"/>
    <w:link w:val="BodyText0"/>
    <w:uiPriority w:val="1"/>
    <w:rsid w:val="00AC442A"/>
    <w:rPr>
      <w:sz w:val="28"/>
      <w:szCs w:val="28"/>
      <w:lang w:val="en-US" w:eastAsia="en-US"/>
    </w:rPr>
  </w:style>
  <w:style w:type="paragraph" w:styleId="ListParagraph">
    <w:name w:val="List Paragraph"/>
    <w:basedOn w:val="Normal"/>
    <w:uiPriority w:val="1"/>
    <w:qFormat/>
    <w:rsid w:val="00AC442A"/>
    <w:pPr>
      <w:widowControl w:val="0"/>
      <w:autoSpaceDE w:val="0"/>
      <w:autoSpaceDN w:val="0"/>
      <w:ind w:left="762" w:right="125" w:firstLine="719"/>
      <w:jc w:val="both"/>
    </w:pPr>
    <w:rPr>
      <w:sz w:val="22"/>
      <w:szCs w:val="22"/>
    </w:rPr>
  </w:style>
  <w:style w:type="character" w:customStyle="1" w:styleId="Heading1Char">
    <w:name w:val="Heading 1 Char"/>
    <w:basedOn w:val="DefaultParagraphFont"/>
    <w:link w:val="Heading1"/>
    <w:uiPriority w:val="1"/>
    <w:rsid w:val="00516AFB"/>
    <w:rPr>
      <w:b/>
      <w:bCs/>
      <w:sz w:val="28"/>
      <w:szCs w:val="28"/>
      <w:lang w:eastAsia="en-US"/>
    </w:rPr>
  </w:style>
  <w:style w:type="paragraph" w:styleId="BalloonText">
    <w:name w:val="Balloon Text"/>
    <w:basedOn w:val="Normal"/>
    <w:link w:val="BalloonTextChar"/>
    <w:semiHidden/>
    <w:unhideWhenUsed/>
    <w:rsid w:val="000C3AA1"/>
    <w:rPr>
      <w:rFonts w:ascii="Tahoma" w:hAnsi="Tahoma" w:cs="Tahoma"/>
      <w:sz w:val="16"/>
      <w:szCs w:val="16"/>
    </w:rPr>
  </w:style>
  <w:style w:type="character" w:customStyle="1" w:styleId="BalloonTextChar">
    <w:name w:val="Balloon Text Char"/>
    <w:basedOn w:val="DefaultParagraphFont"/>
    <w:link w:val="BalloonText"/>
    <w:semiHidden/>
    <w:rsid w:val="000C3AA1"/>
    <w:rPr>
      <w:rFonts w:ascii="Tahoma" w:hAnsi="Tahoma" w:cs="Tahoma"/>
      <w:sz w:val="16"/>
      <w:szCs w:val="16"/>
      <w:lang w:val="en-US" w:eastAsia="en-US"/>
    </w:rPr>
  </w:style>
  <w:style w:type="paragraph" w:customStyle="1" w:styleId="Default">
    <w:name w:val="Default"/>
    <w:rsid w:val="00AD6BE1"/>
    <w:pPr>
      <w:pBdr>
        <w:top w:val="none" w:sz="4" w:space="0" w:color="000000"/>
        <w:left w:val="none" w:sz="4" w:space="0" w:color="000000"/>
        <w:bottom w:val="none" w:sz="4" w:space="0" w:color="000000"/>
        <w:right w:val="none" w:sz="4" w:space="0" w:color="000000"/>
        <w:between w:val="none" w:sz="4" w:space="0" w:color="000000"/>
      </w:pBdr>
    </w:pPr>
    <w:rPr>
      <w:rFonts w:eastAsia="Calibri"/>
      <w:color w:val="000000"/>
      <w:sz w:val="24"/>
      <w:szCs w:val="24"/>
      <w:lang w:eastAsia="en-US"/>
    </w:rPr>
  </w:style>
  <w:style w:type="paragraph" w:styleId="BodyText2a">
    <w:name w:val="Body Text 2"/>
    <w:basedOn w:val="Normal"/>
    <w:link w:val="BodyText2Char"/>
    <w:unhideWhenUsed/>
    <w:rsid w:val="00E0262D"/>
    <w:pPr>
      <w:spacing w:after="120" w:line="480" w:lineRule="auto"/>
    </w:pPr>
  </w:style>
  <w:style w:type="character" w:customStyle="1" w:styleId="BodyText2Char">
    <w:name w:val="Body Text 2 Char"/>
    <w:basedOn w:val="DefaultParagraphFont"/>
    <w:link w:val="BodyText2a"/>
    <w:rsid w:val="00E0262D"/>
    <w:rPr>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9446">
      <w:bodyDiv w:val="1"/>
      <w:marLeft w:val="0"/>
      <w:marRight w:val="0"/>
      <w:marTop w:val="0"/>
      <w:marBottom w:val="0"/>
      <w:divBdr>
        <w:top w:val="none" w:sz="0" w:space="0" w:color="auto"/>
        <w:left w:val="none" w:sz="0" w:space="0" w:color="auto"/>
        <w:bottom w:val="none" w:sz="0" w:space="0" w:color="auto"/>
        <w:right w:val="none" w:sz="0" w:space="0" w:color="auto"/>
      </w:divBdr>
    </w:div>
    <w:div w:id="238486322">
      <w:bodyDiv w:val="1"/>
      <w:marLeft w:val="0"/>
      <w:marRight w:val="0"/>
      <w:marTop w:val="0"/>
      <w:marBottom w:val="0"/>
      <w:divBdr>
        <w:top w:val="none" w:sz="0" w:space="0" w:color="auto"/>
        <w:left w:val="none" w:sz="0" w:space="0" w:color="auto"/>
        <w:bottom w:val="none" w:sz="0" w:space="0" w:color="auto"/>
        <w:right w:val="none" w:sz="0" w:space="0" w:color="auto"/>
      </w:divBdr>
    </w:div>
    <w:div w:id="351759623">
      <w:bodyDiv w:val="1"/>
      <w:marLeft w:val="0"/>
      <w:marRight w:val="0"/>
      <w:marTop w:val="0"/>
      <w:marBottom w:val="0"/>
      <w:divBdr>
        <w:top w:val="none" w:sz="0" w:space="0" w:color="auto"/>
        <w:left w:val="none" w:sz="0" w:space="0" w:color="auto"/>
        <w:bottom w:val="none" w:sz="0" w:space="0" w:color="auto"/>
        <w:right w:val="none" w:sz="0" w:space="0" w:color="auto"/>
      </w:divBdr>
    </w:div>
    <w:div w:id="446897051">
      <w:bodyDiv w:val="1"/>
      <w:marLeft w:val="0"/>
      <w:marRight w:val="0"/>
      <w:marTop w:val="0"/>
      <w:marBottom w:val="0"/>
      <w:divBdr>
        <w:top w:val="none" w:sz="0" w:space="0" w:color="auto"/>
        <w:left w:val="none" w:sz="0" w:space="0" w:color="auto"/>
        <w:bottom w:val="none" w:sz="0" w:space="0" w:color="auto"/>
        <w:right w:val="none" w:sz="0" w:space="0" w:color="auto"/>
      </w:divBdr>
    </w:div>
    <w:div w:id="827554705">
      <w:bodyDiv w:val="1"/>
      <w:marLeft w:val="0"/>
      <w:marRight w:val="0"/>
      <w:marTop w:val="0"/>
      <w:marBottom w:val="0"/>
      <w:divBdr>
        <w:top w:val="none" w:sz="0" w:space="0" w:color="auto"/>
        <w:left w:val="none" w:sz="0" w:space="0" w:color="auto"/>
        <w:bottom w:val="none" w:sz="0" w:space="0" w:color="auto"/>
        <w:right w:val="none" w:sz="0" w:space="0" w:color="auto"/>
      </w:divBdr>
    </w:div>
    <w:div w:id="2110153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DC8DA-A946-457E-B2EA-D14D1E98C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4294965721</TotalTime>
  <Pages>22</Pages>
  <Words>7237</Words>
  <Characters>41254</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UBND TỈNH LAI CHÂU</vt:lpstr>
    </vt:vector>
  </TitlesOfParts>
  <Company>02313.878.548</Company>
  <LinksUpToDate>false</LinksUpToDate>
  <CharactersWithSpaces>48395</CharactersWithSpaces>
  <SharedDoc>false</SharedDoc>
  <HLinks>
    <vt:vector size="6" baseType="variant">
      <vt:variant>
        <vt:i4>5701685</vt:i4>
      </vt:variant>
      <vt:variant>
        <vt:i4>0</vt:i4>
      </vt:variant>
      <vt:variant>
        <vt:i4>0</vt:i4>
      </vt:variant>
      <vt:variant>
        <vt:i4>5</vt:i4>
      </vt:variant>
      <vt:variant>
        <vt:lpwstr>mailto:phong.solaichau@moet.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LAI CHÂU</dc:title>
  <dc:creator>Mr Tuan</dc:creator>
  <cp:lastModifiedBy>Dao Van Bac</cp:lastModifiedBy>
  <cp:revision>171</cp:revision>
  <cp:lastPrinted>2023-05-11T08:41:00Z</cp:lastPrinted>
  <dcterms:created xsi:type="dcterms:W3CDTF">2023-05-08T14:37:00Z</dcterms:created>
  <dcterms:modified xsi:type="dcterms:W3CDTF">2023-05-11T09:13:00Z</dcterms:modified>
</cp:coreProperties>
</file>